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D302B" w:rsidRPr="0040257A" w:rsidRDefault="00BD302B" w:rsidP="00BD302B">
      <w:pPr>
        <w:ind w:left="5580"/>
      </w:pPr>
      <w:bookmarkStart w:id="0" w:name="_Toc55285339"/>
      <w:bookmarkStart w:id="1" w:name="_Toc55305373"/>
      <w:bookmarkStart w:id="2" w:name="_Toc57314619"/>
      <w:r w:rsidRPr="0040257A">
        <w:t xml:space="preserve">Председатель  конкурсной комиссии </w:t>
      </w:r>
    </w:p>
    <w:p w:rsidR="00BD302B" w:rsidRPr="0040257A" w:rsidRDefault="00BD302B" w:rsidP="00BD302B">
      <w:pPr>
        <w:ind w:left="5580"/>
      </w:pPr>
      <w:r w:rsidRPr="0040257A">
        <w:t>Генеральный директор</w:t>
      </w:r>
    </w:p>
    <w:p w:rsidR="00BD302B" w:rsidRPr="0040257A" w:rsidRDefault="00BD302B" w:rsidP="00BD302B">
      <w:pPr>
        <w:ind w:left="5580"/>
      </w:pPr>
      <w:r w:rsidRPr="0040257A">
        <w:t>ОАО  “ЯТЭК”</w:t>
      </w:r>
    </w:p>
    <w:p w:rsidR="00BD302B" w:rsidRPr="0040257A" w:rsidRDefault="00BD302B" w:rsidP="00BD302B">
      <w:pPr>
        <w:ind w:left="5580"/>
      </w:pPr>
    </w:p>
    <w:p w:rsidR="00BD302B" w:rsidRPr="0040257A" w:rsidRDefault="00BD302B" w:rsidP="00BD302B">
      <w:pPr>
        <w:ind w:left="5580"/>
      </w:pPr>
      <w:r w:rsidRPr="0040257A">
        <w:t>____________З.К. Юсупов</w:t>
      </w:r>
    </w:p>
    <w:p w:rsidR="00BD302B" w:rsidRPr="0040257A" w:rsidRDefault="00BD302B" w:rsidP="00BD302B">
      <w:pPr>
        <w:ind w:left="5580"/>
      </w:pPr>
      <w:r>
        <w:t>«____»______________2014</w:t>
      </w:r>
      <w:r w:rsidRPr="0040257A">
        <w:t xml:space="preserve"> г.</w:t>
      </w:r>
    </w:p>
    <w:p w:rsidR="00BD302B" w:rsidRPr="0040257A" w:rsidRDefault="00BD302B" w:rsidP="00BD302B">
      <w:pPr>
        <w:ind w:firstLine="567"/>
        <w:jc w:val="both"/>
      </w:pPr>
    </w:p>
    <w:p w:rsidR="00BD302B" w:rsidRPr="0040257A" w:rsidRDefault="00BD302B" w:rsidP="00BD302B">
      <w:pPr>
        <w:ind w:firstLine="567"/>
        <w:jc w:val="both"/>
      </w:pPr>
    </w:p>
    <w:p w:rsidR="00BD302B" w:rsidRPr="0040257A" w:rsidRDefault="00BD302B" w:rsidP="00BD302B">
      <w:pPr>
        <w:ind w:firstLine="567"/>
        <w:jc w:val="both"/>
      </w:pPr>
    </w:p>
    <w:p w:rsidR="00BD302B" w:rsidRPr="0040257A" w:rsidRDefault="00BD302B" w:rsidP="00BD302B">
      <w:pPr>
        <w:ind w:firstLine="567"/>
        <w:jc w:val="both"/>
      </w:pPr>
    </w:p>
    <w:p w:rsidR="00BD302B" w:rsidRPr="0040257A" w:rsidRDefault="00BD302B" w:rsidP="00BD302B">
      <w:pPr>
        <w:ind w:firstLine="567"/>
        <w:jc w:val="both"/>
      </w:pPr>
    </w:p>
    <w:p w:rsidR="00BD302B" w:rsidRPr="0040257A" w:rsidRDefault="00BD302B" w:rsidP="00BD302B">
      <w:pPr>
        <w:ind w:firstLine="567"/>
        <w:jc w:val="both"/>
      </w:pPr>
    </w:p>
    <w:p w:rsidR="00BD302B" w:rsidRPr="0040257A" w:rsidRDefault="00BD302B" w:rsidP="00BD302B">
      <w:pPr>
        <w:ind w:firstLine="567"/>
        <w:jc w:val="both"/>
      </w:pPr>
    </w:p>
    <w:p w:rsidR="00BD302B" w:rsidRPr="0040257A" w:rsidRDefault="00BD302B" w:rsidP="00BD302B">
      <w:pPr>
        <w:ind w:firstLine="567"/>
        <w:jc w:val="both"/>
      </w:pPr>
    </w:p>
    <w:p w:rsidR="00BD302B" w:rsidRPr="0040257A" w:rsidRDefault="00BD302B" w:rsidP="00BD302B">
      <w:pPr>
        <w:ind w:firstLine="567"/>
        <w:jc w:val="both"/>
      </w:pPr>
    </w:p>
    <w:p w:rsidR="00BD302B" w:rsidRPr="0040257A" w:rsidRDefault="00BD302B" w:rsidP="00BD302B">
      <w:pPr>
        <w:ind w:firstLine="567"/>
        <w:jc w:val="both"/>
      </w:pPr>
    </w:p>
    <w:p w:rsidR="00BD302B" w:rsidRPr="0040257A" w:rsidRDefault="00BD302B" w:rsidP="00BD302B">
      <w:pPr>
        <w:ind w:firstLine="567"/>
        <w:jc w:val="both"/>
      </w:pPr>
    </w:p>
    <w:p w:rsidR="00BD302B" w:rsidRPr="0040257A" w:rsidRDefault="00BD302B" w:rsidP="00BD302B">
      <w:pPr>
        <w:ind w:firstLine="567"/>
        <w:jc w:val="center"/>
        <w:rPr>
          <w:b/>
          <w:bCs/>
          <w:sz w:val="36"/>
          <w:szCs w:val="36"/>
        </w:rPr>
      </w:pPr>
      <w:r w:rsidRPr="0040257A">
        <w:rPr>
          <w:b/>
          <w:bCs/>
          <w:sz w:val="36"/>
          <w:szCs w:val="36"/>
        </w:rPr>
        <w:t>Документация о</w:t>
      </w:r>
    </w:p>
    <w:p w:rsidR="00BD302B" w:rsidRPr="0040257A" w:rsidRDefault="00BD302B" w:rsidP="00BD302B">
      <w:pPr>
        <w:ind w:firstLine="567"/>
        <w:jc w:val="center"/>
        <w:rPr>
          <w:b/>
          <w:bCs/>
          <w:i/>
          <w:iCs/>
          <w:sz w:val="26"/>
          <w:szCs w:val="26"/>
        </w:rPr>
      </w:pPr>
      <w:proofErr w:type="gramStart"/>
      <w:r w:rsidRPr="0040257A">
        <w:rPr>
          <w:b/>
          <w:bCs/>
          <w:sz w:val="36"/>
          <w:szCs w:val="36"/>
        </w:rPr>
        <w:t>проведении</w:t>
      </w:r>
      <w:proofErr w:type="gramEnd"/>
      <w:r w:rsidRPr="0040257A">
        <w:rPr>
          <w:b/>
          <w:bCs/>
          <w:sz w:val="36"/>
          <w:szCs w:val="36"/>
        </w:rPr>
        <w:t xml:space="preserve"> открытого запроса предложений с переторжкой в электронной форме.</w:t>
      </w:r>
    </w:p>
    <w:p w:rsidR="00BD302B" w:rsidRPr="0040257A" w:rsidRDefault="00BD302B" w:rsidP="00BD302B">
      <w:pPr>
        <w:jc w:val="center"/>
        <w:rPr>
          <w:b/>
          <w:bCs/>
          <w:i/>
          <w:iCs/>
        </w:rPr>
      </w:pPr>
      <w:r w:rsidRPr="0040257A">
        <w:rPr>
          <w:b/>
          <w:bCs/>
          <w:i/>
          <w:iCs/>
        </w:rPr>
        <w:t xml:space="preserve">      </w:t>
      </w:r>
    </w:p>
    <w:p w:rsidR="00BD302B" w:rsidRDefault="00BD302B" w:rsidP="00BD302B">
      <w:pPr>
        <w:jc w:val="center"/>
        <w:rPr>
          <w:b/>
          <w:bCs/>
          <w:i/>
          <w:iCs/>
        </w:rPr>
      </w:pPr>
      <w:r w:rsidRPr="0040257A">
        <w:rPr>
          <w:b/>
          <w:bCs/>
          <w:i/>
          <w:iCs/>
        </w:rPr>
        <w:t xml:space="preserve"> </w:t>
      </w:r>
      <w:r>
        <w:rPr>
          <w:b/>
          <w:bCs/>
          <w:i/>
          <w:iCs/>
        </w:rPr>
        <w:t>Лот №99 «Н</w:t>
      </w:r>
      <w:r w:rsidRPr="0040257A">
        <w:rPr>
          <w:b/>
          <w:bCs/>
          <w:i/>
          <w:iCs/>
        </w:rPr>
        <w:t>а право заключения договора поставки</w:t>
      </w:r>
      <w:r>
        <w:rPr>
          <w:b/>
          <w:bCs/>
          <w:i/>
          <w:iCs/>
        </w:rPr>
        <w:t xml:space="preserve"> ретранслятора </w:t>
      </w:r>
      <w:r>
        <w:rPr>
          <w:b/>
          <w:bCs/>
          <w:i/>
          <w:iCs/>
          <w:lang w:val="en-US"/>
        </w:rPr>
        <w:t>Motorola</w:t>
      </w:r>
      <w:r w:rsidRPr="008A7F00">
        <w:rPr>
          <w:b/>
          <w:bCs/>
          <w:i/>
          <w:iCs/>
        </w:rPr>
        <w:t xml:space="preserve"> </w:t>
      </w:r>
    </w:p>
    <w:p w:rsidR="00BD302B" w:rsidRPr="008A7F00" w:rsidRDefault="00BD302B" w:rsidP="00BD302B">
      <w:pPr>
        <w:jc w:val="center"/>
        <w:rPr>
          <w:b/>
          <w:bCs/>
          <w:i/>
          <w:iCs/>
        </w:rPr>
      </w:pPr>
      <w:r>
        <w:rPr>
          <w:b/>
          <w:bCs/>
          <w:i/>
          <w:iCs/>
        </w:rPr>
        <w:t>и радиостанции»</w:t>
      </w:r>
    </w:p>
    <w:p w:rsidR="00BD302B" w:rsidRPr="0040257A" w:rsidRDefault="00BD302B" w:rsidP="00BD302B">
      <w:pPr>
        <w:rPr>
          <w:i/>
          <w:sz w:val="16"/>
          <w:szCs w:val="16"/>
        </w:rPr>
      </w:pPr>
    </w:p>
    <w:p w:rsidR="00BD302B" w:rsidRPr="0040257A" w:rsidRDefault="00BD302B" w:rsidP="00BD302B">
      <w:pPr>
        <w:jc w:val="center"/>
        <w:rPr>
          <w:b/>
          <w:bCs/>
          <w:sz w:val="16"/>
          <w:szCs w:val="16"/>
        </w:rPr>
      </w:pPr>
      <w:r w:rsidRPr="0040257A">
        <w:rPr>
          <w:b/>
          <w:bCs/>
          <w:sz w:val="16"/>
          <w:szCs w:val="16"/>
        </w:rPr>
        <w:t xml:space="preserve">      ДЛЯ НУЖД  ОАО «ЯТЭК»</w:t>
      </w:r>
    </w:p>
    <w:p w:rsidR="00BD302B" w:rsidRPr="0040257A" w:rsidRDefault="00BD302B" w:rsidP="00BD302B">
      <w:pPr>
        <w:ind w:firstLine="567"/>
        <w:jc w:val="center"/>
      </w:pPr>
    </w:p>
    <w:p w:rsidR="00BD302B" w:rsidRPr="0040257A" w:rsidRDefault="00BD302B" w:rsidP="00BD302B">
      <w:pPr>
        <w:ind w:firstLine="567"/>
        <w:jc w:val="center"/>
      </w:pPr>
    </w:p>
    <w:p w:rsidR="00BD302B" w:rsidRPr="0040257A" w:rsidRDefault="00BD302B" w:rsidP="00BD302B">
      <w:pPr>
        <w:ind w:firstLine="567"/>
        <w:jc w:val="both"/>
      </w:pPr>
    </w:p>
    <w:p w:rsidR="00BD302B" w:rsidRPr="0040257A" w:rsidRDefault="00BD302B" w:rsidP="00BD302B">
      <w:pPr>
        <w:ind w:firstLine="567"/>
        <w:jc w:val="both"/>
      </w:pPr>
    </w:p>
    <w:p w:rsidR="00BD302B" w:rsidRPr="0040257A" w:rsidRDefault="00BD302B" w:rsidP="00BD302B">
      <w:pPr>
        <w:ind w:firstLine="567"/>
        <w:jc w:val="both"/>
      </w:pPr>
    </w:p>
    <w:p w:rsidR="00BD302B" w:rsidRPr="0040257A" w:rsidRDefault="00BD302B" w:rsidP="00BD302B">
      <w:pPr>
        <w:ind w:firstLine="567"/>
        <w:jc w:val="both"/>
      </w:pPr>
    </w:p>
    <w:p w:rsidR="00BD302B" w:rsidRPr="0040257A" w:rsidRDefault="00BD302B" w:rsidP="00BD302B">
      <w:pPr>
        <w:ind w:firstLine="567"/>
        <w:jc w:val="both"/>
      </w:pPr>
    </w:p>
    <w:p w:rsidR="00BD302B" w:rsidRPr="0040257A" w:rsidRDefault="00BD302B" w:rsidP="00BD302B">
      <w:pPr>
        <w:ind w:firstLine="567"/>
        <w:jc w:val="both"/>
      </w:pPr>
    </w:p>
    <w:p w:rsidR="00BD302B" w:rsidRPr="0040257A" w:rsidRDefault="00BD302B" w:rsidP="00BD302B">
      <w:pPr>
        <w:ind w:firstLine="567"/>
        <w:jc w:val="both"/>
      </w:pPr>
    </w:p>
    <w:p w:rsidR="00BD302B" w:rsidRPr="0040257A" w:rsidRDefault="00BD302B" w:rsidP="00BD302B">
      <w:pPr>
        <w:ind w:firstLine="567"/>
        <w:jc w:val="both"/>
      </w:pPr>
    </w:p>
    <w:p w:rsidR="00BD302B" w:rsidRPr="0040257A" w:rsidRDefault="00BD302B" w:rsidP="00BD302B">
      <w:pPr>
        <w:ind w:firstLine="567"/>
        <w:jc w:val="both"/>
      </w:pPr>
    </w:p>
    <w:p w:rsidR="00BD302B" w:rsidRPr="0040257A" w:rsidRDefault="00BD302B" w:rsidP="00BD302B">
      <w:pPr>
        <w:ind w:firstLine="567"/>
        <w:jc w:val="both"/>
      </w:pPr>
    </w:p>
    <w:p w:rsidR="00BD302B" w:rsidRPr="0040257A" w:rsidRDefault="00BD302B" w:rsidP="00BD302B">
      <w:pPr>
        <w:ind w:firstLine="567"/>
        <w:jc w:val="both"/>
      </w:pPr>
    </w:p>
    <w:p w:rsidR="00BD302B" w:rsidRPr="0040257A" w:rsidRDefault="00BD302B" w:rsidP="00BD302B">
      <w:pPr>
        <w:ind w:firstLine="567"/>
        <w:jc w:val="both"/>
      </w:pPr>
    </w:p>
    <w:p w:rsidR="00BD302B" w:rsidRDefault="00BD302B" w:rsidP="00BD302B">
      <w:pPr>
        <w:ind w:firstLine="567"/>
        <w:jc w:val="both"/>
      </w:pPr>
    </w:p>
    <w:p w:rsidR="00BD302B" w:rsidRDefault="00BD302B" w:rsidP="00BD302B">
      <w:pPr>
        <w:ind w:firstLine="567"/>
        <w:jc w:val="both"/>
      </w:pPr>
    </w:p>
    <w:p w:rsidR="00BD302B" w:rsidRDefault="00BD302B" w:rsidP="00BD302B">
      <w:pPr>
        <w:ind w:firstLine="567"/>
        <w:jc w:val="both"/>
      </w:pPr>
    </w:p>
    <w:p w:rsidR="00BD302B" w:rsidRPr="0040257A" w:rsidRDefault="00BD302B" w:rsidP="00BD302B">
      <w:pPr>
        <w:ind w:firstLine="567"/>
        <w:jc w:val="both"/>
      </w:pPr>
    </w:p>
    <w:p w:rsidR="00BD302B" w:rsidRPr="0040257A" w:rsidRDefault="00BD302B" w:rsidP="00BD302B">
      <w:pPr>
        <w:ind w:firstLine="567"/>
        <w:jc w:val="both"/>
      </w:pPr>
    </w:p>
    <w:p w:rsidR="00BD302B" w:rsidRPr="0040257A" w:rsidRDefault="00BD302B" w:rsidP="00BD302B">
      <w:pPr>
        <w:jc w:val="center"/>
      </w:pPr>
      <w:r w:rsidRPr="0040257A">
        <w:t>г. Якутск</w:t>
      </w:r>
    </w:p>
    <w:p w:rsidR="00BD302B" w:rsidRPr="0095541B" w:rsidRDefault="00BD302B" w:rsidP="00BD302B">
      <w:pPr>
        <w:ind w:left="225"/>
        <w:jc w:val="center"/>
        <w:rPr>
          <w:lang w:val="en-US"/>
        </w:rPr>
      </w:pPr>
      <w:r>
        <w:rPr>
          <w:lang w:val="en-US"/>
        </w:rPr>
        <w:t>201</w:t>
      </w:r>
      <w:r>
        <w:t>4г.</w:t>
      </w:r>
    </w:p>
    <w:p w:rsidR="00BD302B" w:rsidRPr="0040257A" w:rsidRDefault="00BD302B" w:rsidP="00BD302B">
      <w:pPr>
        <w:ind w:firstLine="567"/>
        <w:jc w:val="both"/>
        <w:rPr>
          <w:b/>
          <w:bCs/>
          <w:caps/>
          <w:sz w:val="24"/>
          <w:szCs w:val="24"/>
        </w:rPr>
      </w:pPr>
    </w:p>
    <w:p w:rsidR="00BD302B" w:rsidRPr="0040257A" w:rsidRDefault="00BD302B" w:rsidP="00BD302B">
      <w:pPr>
        <w:ind w:firstLine="567"/>
        <w:jc w:val="both"/>
        <w:rPr>
          <w:b/>
          <w:bCs/>
          <w:caps/>
          <w:sz w:val="24"/>
          <w:szCs w:val="24"/>
        </w:rPr>
      </w:pPr>
    </w:p>
    <w:p w:rsidR="00BD302B" w:rsidRPr="0040257A" w:rsidRDefault="00BD302B" w:rsidP="00BD302B">
      <w:pPr>
        <w:keepNext/>
        <w:numPr>
          <w:ilvl w:val="0"/>
          <w:numId w:val="12"/>
        </w:numPr>
        <w:suppressAutoHyphens/>
        <w:spacing w:before="240" w:after="120"/>
        <w:jc w:val="center"/>
        <w:outlineLvl w:val="1"/>
        <w:rPr>
          <w:b/>
          <w:bCs/>
          <w:sz w:val="21"/>
          <w:szCs w:val="21"/>
        </w:rPr>
      </w:pPr>
      <w:bookmarkStart w:id="3" w:name="_Toc517582289"/>
      <w:bookmarkStart w:id="4" w:name="_Toc517582613"/>
      <w:bookmarkStart w:id="5" w:name="_Toc518119233"/>
      <w:bookmarkStart w:id="6" w:name="_Toc55193146"/>
      <w:bookmarkStart w:id="7" w:name="_Hlt447028322"/>
      <w:bookmarkStart w:id="8" w:name="_Toc55285334"/>
      <w:bookmarkStart w:id="9" w:name="_Toc55305368"/>
      <w:bookmarkStart w:id="10" w:name="_Ref55335495"/>
      <w:bookmarkStart w:id="11" w:name="_Ref56251018"/>
      <w:bookmarkStart w:id="12" w:name="_Ref56251020"/>
      <w:bookmarkStart w:id="13" w:name="_Ref57046967"/>
      <w:bookmarkStart w:id="14" w:name="_Toc57314614"/>
      <w:bookmarkStart w:id="15" w:name="_Ref57322917"/>
      <w:bookmarkStart w:id="16" w:name="_Ref57322919"/>
      <w:bookmarkStart w:id="17" w:name="_Toc97003933"/>
      <w:r w:rsidRPr="0040257A">
        <w:rPr>
          <w:b/>
          <w:bCs/>
        </w:rPr>
        <w:lastRenderedPageBreak/>
        <w:t xml:space="preserve">Общие </w:t>
      </w:r>
      <w:bookmarkEnd w:id="3"/>
      <w:bookmarkEnd w:id="4"/>
      <w:bookmarkEnd w:id="5"/>
      <w:bookmarkEnd w:id="6"/>
      <w:r w:rsidRPr="0040257A">
        <w:rPr>
          <w:b/>
          <w:bCs/>
        </w:rPr>
        <w:t>положения</w:t>
      </w:r>
      <w:bookmarkStart w:id="18" w:name="_Toc55285335"/>
      <w:bookmarkStart w:id="19" w:name="_Toc55305369"/>
      <w:bookmarkStart w:id="20" w:name="_Toc57314615"/>
      <w:bookmarkStart w:id="21" w:name="_Toc69728941"/>
      <w:bookmarkStart w:id="22" w:name="_Ref249781136"/>
      <w:bookmarkStart w:id="23" w:name="_Toc308599586"/>
      <w:bookmarkEnd w:id="7"/>
      <w:bookmarkEnd w:id="8"/>
      <w:bookmarkEnd w:id="9"/>
      <w:bookmarkEnd w:id="10"/>
      <w:bookmarkEnd w:id="11"/>
      <w:bookmarkEnd w:id="12"/>
      <w:bookmarkEnd w:id="13"/>
      <w:bookmarkEnd w:id="14"/>
      <w:bookmarkEnd w:id="15"/>
      <w:bookmarkEnd w:id="16"/>
      <w:bookmarkEnd w:id="17"/>
      <w:r w:rsidRPr="0040257A">
        <w:rPr>
          <w:b/>
          <w:bCs/>
          <w:sz w:val="21"/>
          <w:szCs w:val="21"/>
        </w:rPr>
        <w:t xml:space="preserve"> о </w:t>
      </w:r>
      <w:bookmarkEnd w:id="18"/>
      <w:bookmarkEnd w:id="19"/>
      <w:bookmarkEnd w:id="20"/>
      <w:bookmarkEnd w:id="21"/>
      <w:bookmarkEnd w:id="22"/>
      <w:r w:rsidRPr="0040257A">
        <w:rPr>
          <w:b/>
          <w:bCs/>
          <w:sz w:val="21"/>
          <w:szCs w:val="21"/>
        </w:rPr>
        <w:t xml:space="preserve">процедуре </w:t>
      </w:r>
      <w:bookmarkEnd w:id="23"/>
      <w:r w:rsidRPr="0040257A">
        <w:rPr>
          <w:b/>
          <w:bCs/>
          <w:sz w:val="21"/>
          <w:szCs w:val="21"/>
        </w:rPr>
        <w:t xml:space="preserve">Открытого запроса предложений  </w:t>
      </w:r>
    </w:p>
    <w:p w:rsidR="00BD302B" w:rsidRPr="0040257A" w:rsidRDefault="00BD302B" w:rsidP="00BD302B">
      <w:pPr>
        <w:keepNext/>
        <w:suppressAutoHyphens/>
        <w:spacing w:before="240" w:after="120"/>
        <w:jc w:val="center"/>
        <w:outlineLvl w:val="1"/>
        <w:rPr>
          <w:b/>
          <w:bCs/>
          <w:sz w:val="21"/>
          <w:szCs w:val="21"/>
        </w:rPr>
      </w:pPr>
      <w:r w:rsidRPr="0040257A">
        <w:rPr>
          <w:b/>
          <w:bCs/>
          <w:sz w:val="21"/>
          <w:szCs w:val="21"/>
        </w:rPr>
        <w:t>с переторжкой в электронной форме.</w:t>
      </w:r>
    </w:p>
    <w:p w:rsidR="00BD302B" w:rsidRPr="0040257A" w:rsidRDefault="00BD302B" w:rsidP="00BD302B">
      <w:pPr>
        <w:numPr>
          <w:ilvl w:val="1"/>
          <w:numId w:val="12"/>
        </w:numPr>
        <w:ind w:hanging="76"/>
        <w:jc w:val="both"/>
        <w:rPr>
          <w:sz w:val="20"/>
          <w:szCs w:val="20"/>
        </w:rPr>
      </w:pPr>
      <w:bookmarkStart w:id="24" w:name="_Ref55193512"/>
      <w:bookmarkStart w:id="25" w:name="Общие_сведения"/>
      <w:proofErr w:type="gramStart"/>
      <w:r w:rsidRPr="0040257A">
        <w:rPr>
          <w:sz w:val="20"/>
          <w:szCs w:val="20"/>
        </w:rPr>
        <w:t xml:space="preserve">ОАО «Якутская топливно-энергетическая компания» 677015, Республика Саха (Якутия), г. Якутск, ул. Петра Алексеева, 76 (далее – Заказчик/Организатор), Извещением о проведении запроса предложений с переторжкой, опубликованным на </w:t>
      </w:r>
      <w:r w:rsidRPr="00257963">
        <w:rPr>
          <w:sz w:val="20"/>
          <w:szCs w:val="20"/>
        </w:rPr>
        <w:t xml:space="preserve">электронной площадке </w:t>
      </w:r>
      <w:hyperlink r:id="rId9" w:history="1">
        <w:r w:rsidRPr="007F4C3A">
          <w:rPr>
            <w:rStyle w:val="a9"/>
            <w:b/>
            <w:sz w:val="20"/>
            <w:szCs w:val="20"/>
          </w:rPr>
          <w:t>http://www.</w:t>
        </w:r>
        <w:r w:rsidRPr="007F4C3A">
          <w:rPr>
            <w:rStyle w:val="a9"/>
            <w:b/>
            <w:sz w:val="20"/>
            <w:szCs w:val="20"/>
            <w:lang w:val="en-US"/>
          </w:rPr>
          <w:t>b</w:t>
        </w:r>
        <w:r w:rsidRPr="007F4C3A">
          <w:rPr>
            <w:rStyle w:val="a9"/>
            <w:b/>
            <w:sz w:val="20"/>
            <w:szCs w:val="20"/>
          </w:rPr>
          <w:t>2</w:t>
        </w:r>
        <w:r w:rsidRPr="007F4C3A">
          <w:rPr>
            <w:rStyle w:val="a9"/>
            <w:b/>
            <w:sz w:val="20"/>
            <w:szCs w:val="20"/>
            <w:lang w:val="en-US"/>
          </w:rPr>
          <w:t>b</w:t>
        </w:r>
        <w:r w:rsidRPr="007F4C3A">
          <w:rPr>
            <w:rStyle w:val="a9"/>
            <w:b/>
            <w:sz w:val="20"/>
            <w:szCs w:val="20"/>
          </w:rPr>
          <w:t>-</w:t>
        </w:r>
        <w:r w:rsidRPr="007F4C3A">
          <w:rPr>
            <w:rStyle w:val="a9"/>
            <w:b/>
            <w:sz w:val="20"/>
            <w:szCs w:val="20"/>
            <w:lang w:val="en-US"/>
          </w:rPr>
          <w:t>center</w:t>
        </w:r>
        <w:r w:rsidRPr="007F4C3A">
          <w:rPr>
            <w:rStyle w:val="a9"/>
            <w:b/>
            <w:sz w:val="20"/>
            <w:szCs w:val="20"/>
          </w:rPr>
          <w:t>.ru</w:t>
        </w:r>
      </w:hyperlink>
      <w:r w:rsidRPr="0040257A">
        <w:rPr>
          <w:b/>
          <w:sz w:val="20"/>
          <w:szCs w:val="20"/>
        </w:rPr>
        <w:t>.,</w:t>
      </w:r>
      <w:r w:rsidRPr="0040257A">
        <w:rPr>
          <w:sz w:val="20"/>
          <w:szCs w:val="20"/>
        </w:rPr>
        <w:t xml:space="preserve"> на официальном сайте ОАО «ЯТЭК», на сайте </w:t>
      </w:r>
      <w:hyperlink r:id="rId10" w:history="1">
        <w:proofErr w:type="gramEnd"/>
        <w:r w:rsidRPr="0040257A">
          <w:rPr>
            <w:color w:val="0000FF"/>
            <w:sz w:val="20"/>
            <w:szCs w:val="20"/>
            <w:u w:val="single"/>
            <w:lang w:val="en-US"/>
          </w:rPr>
          <w:t>www</w:t>
        </w:r>
        <w:r w:rsidRPr="0040257A">
          <w:rPr>
            <w:color w:val="0000FF"/>
            <w:sz w:val="20"/>
            <w:szCs w:val="20"/>
            <w:u w:val="single"/>
          </w:rPr>
          <w:t>.</w:t>
        </w:r>
        <w:r w:rsidRPr="0040257A">
          <w:rPr>
            <w:color w:val="0000FF"/>
            <w:sz w:val="20"/>
            <w:szCs w:val="20"/>
            <w:u w:val="single"/>
            <w:lang w:val="en-US"/>
          </w:rPr>
          <w:t>zakupki</w:t>
        </w:r>
        <w:r w:rsidRPr="0040257A">
          <w:rPr>
            <w:color w:val="0000FF"/>
            <w:sz w:val="20"/>
            <w:szCs w:val="20"/>
            <w:u w:val="single"/>
          </w:rPr>
          <w:t>.</w:t>
        </w:r>
        <w:r w:rsidRPr="0040257A">
          <w:rPr>
            <w:color w:val="0000FF"/>
            <w:sz w:val="20"/>
            <w:szCs w:val="20"/>
            <w:u w:val="single"/>
            <w:lang w:val="en-US"/>
          </w:rPr>
          <w:t>gov</w:t>
        </w:r>
        <w:r w:rsidRPr="0040257A">
          <w:rPr>
            <w:color w:val="0000FF"/>
            <w:sz w:val="20"/>
            <w:szCs w:val="20"/>
            <w:u w:val="single"/>
          </w:rPr>
          <w:t>.</w:t>
        </w:r>
        <w:proofErr w:type="spellStart"/>
        <w:r w:rsidRPr="0040257A">
          <w:rPr>
            <w:color w:val="0000FF"/>
            <w:sz w:val="20"/>
            <w:szCs w:val="20"/>
            <w:u w:val="single"/>
            <w:lang w:val="en-US"/>
          </w:rPr>
          <w:t>ru</w:t>
        </w:r>
        <w:proofErr w:type="spellEnd"/>
        <w:proofErr w:type="gramStart"/>
      </w:hyperlink>
      <w:r w:rsidRPr="0040257A">
        <w:rPr>
          <w:sz w:val="20"/>
          <w:szCs w:val="20"/>
        </w:rPr>
        <w:t xml:space="preserve"> приглашает юридических лиц и индивидуальных предпринимателей (далее — исполнители) к участию в процедуре</w:t>
      </w:r>
      <w:r w:rsidRPr="0040257A">
        <w:t xml:space="preserve"> </w:t>
      </w:r>
      <w:r w:rsidRPr="0040257A">
        <w:rPr>
          <w:sz w:val="20"/>
          <w:szCs w:val="20"/>
        </w:rPr>
        <w:t>запроса предложений с переторжкой на</w:t>
      </w:r>
      <w:proofErr w:type="gramEnd"/>
      <w:r w:rsidRPr="0040257A">
        <w:rPr>
          <w:sz w:val="20"/>
          <w:szCs w:val="20"/>
        </w:rPr>
        <w:t xml:space="preserve"> Право заключения договора на </w:t>
      </w:r>
      <w:r w:rsidRPr="0040257A">
        <w:rPr>
          <w:b/>
          <w:sz w:val="20"/>
          <w:szCs w:val="20"/>
        </w:rPr>
        <w:t xml:space="preserve">поставку </w:t>
      </w:r>
      <w:r>
        <w:rPr>
          <w:b/>
          <w:sz w:val="20"/>
          <w:szCs w:val="20"/>
        </w:rPr>
        <w:t xml:space="preserve">ретранслятора </w:t>
      </w:r>
      <w:r>
        <w:rPr>
          <w:b/>
          <w:sz w:val="20"/>
          <w:szCs w:val="20"/>
          <w:lang w:val="en-US"/>
        </w:rPr>
        <w:t>Motorola</w:t>
      </w:r>
      <w:r>
        <w:rPr>
          <w:b/>
          <w:sz w:val="20"/>
          <w:szCs w:val="20"/>
        </w:rPr>
        <w:t xml:space="preserve"> и радиостанций</w:t>
      </w:r>
      <w:r w:rsidRPr="0040257A">
        <w:rPr>
          <w:sz w:val="20"/>
          <w:szCs w:val="20"/>
        </w:rPr>
        <w:t xml:space="preserve"> для нужд ОАО «ЯТЭК» (далее – </w:t>
      </w:r>
      <w:r w:rsidRPr="0040257A">
        <w:rPr>
          <w:b/>
          <w:sz w:val="20"/>
          <w:szCs w:val="20"/>
        </w:rPr>
        <w:t>Запрос предложений</w:t>
      </w:r>
      <w:r w:rsidRPr="0040257A">
        <w:rPr>
          <w:sz w:val="20"/>
          <w:szCs w:val="20"/>
        </w:rPr>
        <w:t>).</w:t>
      </w:r>
    </w:p>
    <w:p w:rsidR="00BD302B" w:rsidRDefault="00BD302B" w:rsidP="00BD302B">
      <w:pPr>
        <w:numPr>
          <w:ilvl w:val="1"/>
          <w:numId w:val="12"/>
        </w:numPr>
        <w:ind w:hanging="76"/>
        <w:jc w:val="both"/>
        <w:rPr>
          <w:sz w:val="21"/>
          <w:szCs w:val="21"/>
        </w:rPr>
      </w:pPr>
      <w:bookmarkStart w:id="26" w:name="_Ref93209175"/>
      <w:bookmarkEnd w:id="24"/>
      <w:bookmarkEnd w:id="25"/>
      <w:r w:rsidRPr="0040257A">
        <w:rPr>
          <w:sz w:val="21"/>
          <w:szCs w:val="21"/>
        </w:rPr>
        <w:t>Для справок обращаться</w:t>
      </w:r>
      <w:bookmarkEnd w:id="26"/>
      <w:r>
        <w:rPr>
          <w:sz w:val="21"/>
          <w:szCs w:val="21"/>
        </w:rPr>
        <w:t xml:space="preserve"> </w:t>
      </w:r>
    </w:p>
    <w:p w:rsidR="00BD302B" w:rsidRPr="00BD302B" w:rsidRDefault="00BD302B" w:rsidP="00BD302B">
      <w:pPr>
        <w:ind w:left="360" w:firstLine="207"/>
        <w:jc w:val="both"/>
        <w:rPr>
          <w:sz w:val="21"/>
          <w:szCs w:val="21"/>
        </w:rPr>
      </w:pPr>
      <w:r w:rsidRPr="00BD302B">
        <w:rPr>
          <w:sz w:val="21"/>
          <w:szCs w:val="21"/>
        </w:rPr>
        <w:t xml:space="preserve">к Организатору (заказчику) запроса предложений: </w:t>
      </w:r>
    </w:p>
    <w:p w:rsidR="00BD302B" w:rsidRPr="0040257A" w:rsidRDefault="00BD302B" w:rsidP="00BD302B">
      <w:pPr>
        <w:ind w:left="1134"/>
        <w:jc w:val="both"/>
        <w:rPr>
          <w:b/>
          <w:sz w:val="21"/>
          <w:szCs w:val="21"/>
        </w:rPr>
      </w:pPr>
      <w:r w:rsidRPr="0040257A">
        <w:rPr>
          <w:b/>
          <w:sz w:val="21"/>
          <w:szCs w:val="21"/>
        </w:rPr>
        <w:t xml:space="preserve">ОАО «ЯТЭК», 677015, Республика Саха (Якутия), г. Якутск, ул. Петра Алексеева, 76, </w:t>
      </w:r>
      <w:proofErr w:type="spellStart"/>
      <w:r w:rsidRPr="0040257A">
        <w:rPr>
          <w:b/>
          <w:sz w:val="21"/>
          <w:szCs w:val="21"/>
        </w:rPr>
        <w:t>каб</w:t>
      </w:r>
      <w:proofErr w:type="spellEnd"/>
      <w:r w:rsidRPr="0040257A">
        <w:rPr>
          <w:b/>
          <w:sz w:val="21"/>
          <w:szCs w:val="21"/>
        </w:rPr>
        <w:t>. 212</w:t>
      </w:r>
    </w:p>
    <w:p w:rsidR="00BD302B" w:rsidRPr="0040257A" w:rsidRDefault="00BD302B" w:rsidP="00BD302B">
      <w:pPr>
        <w:ind w:left="1134"/>
        <w:jc w:val="both"/>
        <w:rPr>
          <w:b/>
          <w:sz w:val="21"/>
          <w:szCs w:val="21"/>
        </w:rPr>
      </w:pPr>
      <w:r w:rsidRPr="0040257A">
        <w:rPr>
          <w:b/>
          <w:sz w:val="21"/>
          <w:szCs w:val="21"/>
        </w:rPr>
        <w:t xml:space="preserve">Координатор проведения закупки: </w:t>
      </w:r>
      <w:r>
        <w:rPr>
          <w:b/>
          <w:sz w:val="21"/>
          <w:szCs w:val="21"/>
        </w:rPr>
        <w:t>Легостаев Владимир Николаевич, тел.: (4112) 401-401 (доб.1169</w:t>
      </w:r>
      <w:r w:rsidRPr="0040257A">
        <w:rPr>
          <w:b/>
          <w:sz w:val="21"/>
          <w:szCs w:val="21"/>
        </w:rPr>
        <w:t xml:space="preserve">), </w:t>
      </w:r>
      <w:r w:rsidRPr="0040257A">
        <w:rPr>
          <w:b/>
          <w:sz w:val="21"/>
          <w:szCs w:val="21"/>
          <w:lang w:val="en-US"/>
        </w:rPr>
        <w:t>e</w:t>
      </w:r>
      <w:r w:rsidRPr="0040257A">
        <w:rPr>
          <w:b/>
          <w:sz w:val="21"/>
          <w:szCs w:val="21"/>
        </w:rPr>
        <w:t>-</w:t>
      </w:r>
      <w:r w:rsidRPr="0040257A">
        <w:rPr>
          <w:b/>
          <w:sz w:val="21"/>
          <w:szCs w:val="21"/>
          <w:lang w:val="en-US"/>
        </w:rPr>
        <w:t>mail</w:t>
      </w:r>
      <w:r w:rsidRPr="0040257A">
        <w:rPr>
          <w:b/>
          <w:sz w:val="21"/>
          <w:szCs w:val="21"/>
        </w:rPr>
        <w:t xml:space="preserve">: </w:t>
      </w:r>
      <w:hyperlink r:id="rId11" w:history="1">
        <w:r w:rsidRPr="00DE7F37">
          <w:rPr>
            <w:rStyle w:val="a9"/>
            <w:b/>
            <w:sz w:val="21"/>
            <w:szCs w:val="21"/>
            <w:lang w:val="en-US"/>
          </w:rPr>
          <w:t>legostaevVN</w:t>
        </w:r>
        <w:r w:rsidRPr="00DE7F37">
          <w:rPr>
            <w:rStyle w:val="a9"/>
            <w:b/>
            <w:sz w:val="21"/>
            <w:szCs w:val="21"/>
          </w:rPr>
          <w:t>@y</w:t>
        </w:r>
        <w:r w:rsidRPr="00DE7F37">
          <w:rPr>
            <w:rStyle w:val="a9"/>
            <w:b/>
            <w:sz w:val="21"/>
            <w:szCs w:val="21"/>
            <w:lang w:val="en-US"/>
          </w:rPr>
          <w:t>atec</w:t>
        </w:r>
        <w:r w:rsidRPr="00DE7F37">
          <w:rPr>
            <w:rStyle w:val="a9"/>
            <w:b/>
            <w:sz w:val="21"/>
            <w:szCs w:val="21"/>
          </w:rPr>
          <w:t>.</w:t>
        </w:r>
        <w:proofErr w:type="spellStart"/>
        <w:r w:rsidRPr="00DE7F37">
          <w:rPr>
            <w:rStyle w:val="a9"/>
            <w:b/>
            <w:sz w:val="21"/>
            <w:szCs w:val="21"/>
          </w:rPr>
          <w:t>ru</w:t>
        </w:r>
        <w:proofErr w:type="spellEnd"/>
      </w:hyperlink>
      <w:r w:rsidRPr="0040257A">
        <w:rPr>
          <w:b/>
          <w:sz w:val="21"/>
          <w:szCs w:val="21"/>
        </w:rPr>
        <w:t>;</w:t>
      </w:r>
    </w:p>
    <w:p w:rsidR="00BD302B" w:rsidRPr="0040257A" w:rsidRDefault="00BD302B" w:rsidP="00BD302B">
      <w:pPr>
        <w:ind w:left="1134"/>
        <w:jc w:val="both"/>
        <w:rPr>
          <w:b/>
          <w:sz w:val="21"/>
          <w:szCs w:val="21"/>
        </w:rPr>
      </w:pPr>
      <w:r w:rsidRPr="0040257A">
        <w:rPr>
          <w:b/>
          <w:sz w:val="21"/>
          <w:szCs w:val="21"/>
        </w:rPr>
        <w:t>Секретарь конкурсной комиссии:</w:t>
      </w:r>
      <w:r w:rsidRPr="0040257A">
        <w:t xml:space="preserve"> </w:t>
      </w:r>
      <w:r w:rsidRPr="0095541B">
        <w:rPr>
          <w:b/>
          <w:sz w:val="21"/>
          <w:szCs w:val="21"/>
        </w:rPr>
        <w:t>Казакова Екатерина Дмитриевна</w:t>
      </w:r>
      <w:r w:rsidRPr="0040257A">
        <w:rPr>
          <w:b/>
          <w:sz w:val="21"/>
          <w:szCs w:val="21"/>
        </w:rPr>
        <w:t>, тел.: 401-401 (доб.1133), e-</w:t>
      </w:r>
      <w:proofErr w:type="spellStart"/>
      <w:r w:rsidRPr="0040257A">
        <w:rPr>
          <w:b/>
          <w:sz w:val="21"/>
          <w:szCs w:val="21"/>
        </w:rPr>
        <w:t>mail</w:t>
      </w:r>
      <w:proofErr w:type="spellEnd"/>
      <w:r w:rsidRPr="0040257A">
        <w:rPr>
          <w:b/>
          <w:sz w:val="21"/>
          <w:szCs w:val="21"/>
        </w:rPr>
        <w:t>:</w:t>
      </w:r>
      <w:r w:rsidRPr="0040257A">
        <w:t xml:space="preserve"> </w:t>
      </w:r>
      <w:hyperlink r:id="rId12" w:history="1">
        <w:r w:rsidRPr="0040257A">
          <w:rPr>
            <w:b/>
            <w:color w:val="0000FF"/>
            <w:sz w:val="21"/>
            <w:szCs w:val="21"/>
            <w:u w:val="single"/>
            <w:lang w:val="en-US"/>
          </w:rPr>
          <w:t>tender</w:t>
        </w:r>
        <w:r w:rsidRPr="0040257A">
          <w:rPr>
            <w:b/>
            <w:color w:val="0000FF"/>
            <w:sz w:val="21"/>
            <w:szCs w:val="21"/>
            <w:u w:val="single"/>
          </w:rPr>
          <w:t>@</w:t>
        </w:r>
        <w:proofErr w:type="spellStart"/>
        <w:r w:rsidRPr="0040257A">
          <w:rPr>
            <w:b/>
            <w:color w:val="0000FF"/>
            <w:sz w:val="21"/>
            <w:szCs w:val="21"/>
            <w:u w:val="single"/>
            <w:lang w:val="en-US"/>
          </w:rPr>
          <w:t>yatec</w:t>
        </w:r>
        <w:proofErr w:type="spellEnd"/>
        <w:r w:rsidRPr="0040257A">
          <w:rPr>
            <w:b/>
            <w:color w:val="0000FF"/>
            <w:sz w:val="21"/>
            <w:szCs w:val="21"/>
            <w:u w:val="single"/>
          </w:rPr>
          <w:t>.</w:t>
        </w:r>
        <w:proofErr w:type="spellStart"/>
        <w:r w:rsidRPr="0040257A">
          <w:rPr>
            <w:b/>
            <w:color w:val="0000FF"/>
            <w:sz w:val="21"/>
            <w:szCs w:val="21"/>
            <w:u w:val="single"/>
            <w:lang w:val="en-US"/>
          </w:rPr>
          <w:t>ru</w:t>
        </w:r>
        <w:proofErr w:type="spellEnd"/>
      </w:hyperlink>
    </w:p>
    <w:p w:rsidR="00BD302B" w:rsidRPr="0040257A" w:rsidRDefault="00BD302B" w:rsidP="00BD302B">
      <w:pPr>
        <w:ind w:firstLine="567"/>
        <w:jc w:val="both"/>
        <w:rPr>
          <w:sz w:val="21"/>
          <w:szCs w:val="21"/>
        </w:rPr>
      </w:pPr>
      <w:r w:rsidRPr="0040257A">
        <w:rPr>
          <w:sz w:val="21"/>
          <w:szCs w:val="21"/>
        </w:rPr>
        <w:t>после принятия решения о Победителе, по вопросам заключения Договора с ним:</w:t>
      </w:r>
    </w:p>
    <w:p w:rsidR="00BD302B" w:rsidRDefault="00BD302B" w:rsidP="00BD302B">
      <w:pPr>
        <w:ind w:left="1134"/>
        <w:jc w:val="both"/>
        <w:rPr>
          <w:b/>
          <w:color w:val="0000FF"/>
          <w:sz w:val="21"/>
          <w:szCs w:val="21"/>
          <w:u w:val="single"/>
        </w:rPr>
      </w:pPr>
      <w:r w:rsidRPr="0040257A">
        <w:rPr>
          <w:b/>
          <w:sz w:val="21"/>
          <w:szCs w:val="21"/>
        </w:rPr>
        <w:t xml:space="preserve">Координатор проведения закупки: </w:t>
      </w:r>
      <w:r>
        <w:rPr>
          <w:b/>
          <w:sz w:val="21"/>
          <w:szCs w:val="21"/>
        </w:rPr>
        <w:t>Легостаев Владимир Николаевич, тел.: (4112) 401-401 (доб.1169</w:t>
      </w:r>
      <w:r w:rsidRPr="0040257A">
        <w:rPr>
          <w:b/>
          <w:sz w:val="21"/>
          <w:szCs w:val="21"/>
        </w:rPr>
        <w:t xml:space="preserve">), </w:t>
      </w:r>
      <w:r w:rsidRPr="0040257A">
        <w:rPr>
          <w:b/>
          <w:sz w:val="21"/>
          <w:szCs w:val="21"/>
          <w:lang w:val="en-US"/>
        </w:rPr>
        <w:t>e</w:t>
      </w:r>
      <w:r w:rsidRPr="0040257A">
        <w:rPr>
          <w:b/>
          <w:sz w:val="21"/>
          <w:szCs w:val="21"/>
        </w:rPr>
        <w:t>-</w:t>
      </w:r>
      <w:r w:rsidRPr="0040257A">
        <w:rPr>
          <w:b/>
          <w:sz w:val="21"/>
          <w:szCs w:val="21"/>
          <w:lang w:val="en-US"/>
        </w:rPr>
        <w:t>mail</w:t>
      </w:r>
      <w:r w:rsidRPr="0040257A">
        <w:rPr>
          <w:b/>
          <w:sz w:val="21"/>
          <w:szCs w:val="21"/>
        </w:rPr>
        <w:t xml:space="preserve">: </w:t>
      </w:r>
      <w:hyperlink r:id="rId13" w:history="1">
        <w:r w:rsidRPr="00DE7F37">
          <w:rPr>
            <w:rStyle w:val="a9"/>
            <w:b/>
            <w:sz w:val="21"/>
            <w:szCs w:val="21"/>
            <w:lang w:val="en-US"/>
          </w:rPr>
          <w:t>legostaevVN</w:t>
        </w:r>
        <w:r w:rsidRPr="00DE7F37">
          <w:rPr>
            <w:rStyle w:val="a9"/>
            <w:b/>
            <w:sz w:val="21"/>
            <w:szCs w:val="21"/>
          </w:rPr>
          <w:t>@y</w:t>
        </w:r>
        <w:r w:rsidRPr="00DE7F37">
          <w:rPr>
            <w:rStyle w:val="a9"/>
            <w:b/>
            <w:sz w:val="21"/>
            <w:szCs w:val="21"/>
            <w:lang w:val="en-US"/>
          </w:rPr>
          <w:t>atec</w:t>
        </w:r>
        <w:r w:rsidRPr="00DE7F37">
          <w:rPr>
            <w:rStyle w:val="a9"/>
            <w:b/>
            <w:sz w:val="21"/>
            <w:szCs w:val="21"/>
          </w:rPr>
          <w:t>.</w:t>
        </w:r>
        <w:proofErr w:type="spellStart"/>
        <w:r w:rsidRPr="00DE7F37">
          <w:rPr>
            <w:rStyle w:val="a9"/>
            <w:b/>
            <w:sz w:val="21"/>
            <w:szCs w:val="21"/>
          </w:rPr>
          <w:t>ru</w:t>
        </w:r>
        <w:proofErr w:type="spellEnd"/>
      </w:hyperlink>
    </w:p>
    <w:p w:rsidR="00BD302B" w:rsidRPr="0095541B" w:rsidRDefault="00BD302B" w:rsidP="00BD302B">
      <w:pPr>
        <w:ind w:left="1134"/>
        <w:jc w:val="both"/>
        <w:rPr>
          <w:b/>
          <w:color w:val="0000FF"/>
          <w:sz w:val="21"/>
          <w:szCs w:val="21"/>
          <w:u w:val="single"/>
        </w:rPr>
      </w:pPr>
      <w:r w:rsidRPr="0040257A">
        <w:rPr>
          <w:b/>
          <w:sz w:val="21"/>
          <w:szCs w:val="21"/>
        </w:rPr>
        <w:t>Секретарь конкурсной комиссии:</w:t>
      </w:r>
      <w:r w:rsidRPr="0040257A">
        <w:t xml:space="preserve"> </w:t>
      </w:r>
      <w:r w:rsidRPr="0095541B">
        <w:rPr>
          <w:b/>
          <w:sz w:val="21"/>
          <w:szCs w:val="21"/>
        </w:rPr>
        <w:t>Казакова Екатерина Дмитриевна</w:t>
      </w:r>
      <w:r w:rsidRPr="0040257A">
        <w:rPr>
          <w:b/>
          <w:sz w:val="21"/>
          <w:szCs w:val="21"/>
        </w:rPr>
        <w:t>, тел.: 401-401 (доб.1133), e-</w:t>
      </w:r>
      <w:proofErr w:type="spellStart"/>
      <w:r w:rsidRPr="0040257A">
        <w:rPr>
          <w:b/>
          <w:sz w:val="21"/>
          <w:szCs w:val="21"/>
        </w:rPr>
        <w:t>mail</w:t>
      </w:r>
      <w:proofErr w:type="spellEnd"/>
      <w:r w:rsidRPr="0040257A">
        <w:rPr>
          <w:b/>
          <w:sz w:val="21"/>
          <w:szCs w:val="21"/>
        </w:rPr>
        <w:t>:</w:t>
      </w:r>
      <w:r w:rsidRPr="0040257A">
        <w:t xml:space="preserve"> </w:t>
      </w:r>
      <w:hyperlink r:id="rId14" w:history="1">
        <w:r w:rsidRPr="0040257A">
          <w:rPr>
            <w:b/>
            <w:color w:val="0000FF"/>
            <w:sz w:val="21"/>
            <w:szCs w:val="21"/>
            <w:u w:val="single"/>
            <w:lang w:val="en-US"/>
          </w:rPr>
          <w:t>tender</w:t>
        </w:r>
        <w:r w:rsidRPr="0040257A">
          <w:rPr>
            <w:b/>
            <w:color w:val="0000FF"/>
            <w:sz w:val="21"/>
            <w:szCs w:val="21"/>
            <w:u w:val="single"/>
          </w:rPr>
          <w:t>@</w:t>
        </w:r>
        <w:proofErr w:type="spellStart"/>
        <w:r w:rsidRPr="0040257A">
          <w:rPr>
            <w:b/>
            <w:color w:val="0000FF"/>
            <w:sz w:val="21"/>
            <w:szCs w:val="21"/>
            <w:u w:val="single"/>
            <w:lang w:val="en-US"/>
          </w:rPr>
          <w:t>yatec</w:t>
        </w:r>
        <w:proofErr w:type="spellEnd"/>
        <w:r w:rsidRPr="0040257A">
          <w:rPr>
            <w:b/>
            <w:color w:val="0000FF"/>
            <w:sz w:val="21"/>
            <w:szCs w:val="21"/>
            <w:u w:val="single"/>
          </w:rPr>
          <w:t>.</w:t>
        </w:r>
        <w:proofErr w:type="spellStart"/>
        <w:r w:rsidRPr="0040257A">
          <w:rPr>
            <w:b/>
            <w:color w:val="0000FF"/>
            <w:sz w:val="21"/>
            <w:szCs w:val="21"/>
            <w:u w:val="single"/>
            <w:lang w:val="en-US"/>
          </w:rPr>
          <w:t>ru</w:t>
        </w:r>
        <w:proofErr w:type="spellEnd"/>
      </w:hyperlink>
    </w:p>
    <w:p w:rsidR="00A320F0" w:rsidRPr="00BC2583" w:rsidRDefault="00A320F0" w:rsidP="000C3937">
      <w:pPr>
        <w:ind w:left="1176"/>
        <w:jc w:val="both"/>
        <w:rPr>
          <w:sz w:val="20"/>
          <w:szCs w:val="20"/>
        </w:rPr>
      </w:pPr>
    </w:p>
    <w:p w:rsidR="00C05DB4" w:rsidRPr="007E7116" w:rsidRDefault="00C05DB4" w:rsidP="00C05DB4">
      <w:pPr>
        <w:numPr>
          <w:ilvl w:val="0"/>
          <w:numId w:val="12"/>
        </w:numPr>
        <w:jc w:val="center"/>
        <w:rPr>
          <w:b/>
          <w:sz w:val="22"/>
          <w:szCs w:val="22"/>
        </w:rPr>
      </w:pPr>
      <w:bookmarkStart w:id="27" w:name="_Ref55280448"/>
      <w:bookmarkStart w:id="28" w:name="_Toc55285352"/>
      <w:bookmarkStart w:id="29" w:name="_Toc55305384"/>
      <w:bookmarkStart w:id="30" w:name="_Toc57314655"/>
      <w:bookmarkStart w:id="31" w:name="_Toc69728969"/>
      <w:bookmarkStart w:id="32" w:name="_Toc308599606"/>
      <w:bookmarkStart w:id="33" w:name="_Ref55279017"/>
      <w:bookmarkStart w:id="34" w:name="_Ref55279015"/>
      <w:bookmarkEnd w:id="0"/>
      <w:bookmarkEnd w:id="1"/>
      <w:bookmarkEnd w:id="2"/>
      <w:r w:rsidRPr="007E7116">
        <w:rPr>
          <w:b/>
          <w:sz w:val="22"/>
          <w:szCs w:val="22"/>
        </w:rPr>
        <w:t>Термины</w:t>
      </w:r>
    </w:p>
    <w:p w:rsidR="00C05DB4" w:rsidRPr="00C363FE" w:rsidRDefault="00C05DB4" w:rsidP="00C363FE">
      <w:pPr>
        <w:ind w:left="567" w:firstLine="153"/>
        <w:rPr>
          <w:sz w:val="20"/>
          <w:szCs w:val="20"/>
        </w:rPr>
      </w:pPr>
      <w:r w:rsidRPr="00C363FE">
        <w:rPr>
          <w:sz w:val="20"/>
          <w:szCs w:val="20"/>
        </w:rPr>
        <w:t>В настоящей документации применяются следующие термины с соответствующими определениями:</w:t>
      </w:r>
    </w:p>
    <w:p w:rsidR="00C05DB4" w:rsidRPr="00C363FE" w:rsidRDefault="00C05DB4" w:rsidP="00C05DB4">
      <w:pPr>
        <w:tabs>
          <w:tab w:val="left" w:pos="0"/>
        </w:tabs>
        <w:ind w:left="720" w:hanging="360"/>
        <w:jc w:val="both"/>
        <w:outlineLvl w:val="2"/>
        <w:rPr>
          <w:rFonts w:eastAsia="Batang"/>
          <w:bCs/>
          <w:sz w:val="20"/>
          <w:szCs w:val="20"/>
        </w:rPr>
      </w:pPr>
      <w:r w:rsidRPr="00C363FE">
        <w:rPr>
          <w:rFonts w:eastAsia="Batang"/>
          <w:b/>
          <w:bCs/>
          <w:sz w:val="20"/>
          <w:szCs w:val="20"/>
        </w:rPr>
        <w:t>договор</w:t>
      </w:r>
      <w:r w:rsidRPr="00C363FE">
        <w:rPr>
          <w:rFonts w:eastAsia="Batang"/>
          <w:bCs/>
          <w:sz w:val="20"/>
          <w:szCs w:val="20"/>
        </w:rPr>
        <w:t>: Соглашение между сторонами об установлении, изменении или прекращении гражданских прав и обязанностей;</w:t>
      </w:r>
    </w:p>
    <w:p w:rsidR="00C05DB4" w:rsidRPr="00C363FE" w:rsidRDefault="00C05DB4" w:rsidP="00C05DB4">
      <w:pPr>
        <w:tabs>
          <w:tab w:val="left" w:pos="0"/>
        </w:tabs>
        <w:ind w:left="720" w:hanging="360"/>
        <w:jc w:val="both"/>
        <w:outlineLvl w:val="2"/>
        <w:rPr>
          <w:rFonts w:eastAsia="Batang"/>
          <w:bCs/>
          <w:sz w:val="20"/>
          <w:szCs w:val="20"/>
        </w:rPr>
      </w:pPr>
      <w:r w:rsidRPr="00C363FE">
        <w:rPr>
          <w:rFonts w:eastAsia="Batang"/>
          <w:b/>
          <w:bCs/>
          <w:sz w:val="20"/>
          <w:szCs w:val="20"/>
        </w:rPr>
        <w:t>документация о закупке</w:t>
      </w:r>
      <w:r w:rsidRPr="00C363FE">
        <w:rPr>
          <w:rFonts w:eastAsia="Batang"/>
          <w:bCs/>
          <w:sz w:val="20"/>
          <w:szCs w:val="20"/>
        </w:rPr>
        <w:t>: комплект документов, содержащий всю необходимую и достаточную информацию о предмете закупки, условиях ее проведения и рассматриваемый, как неотъемлемое приложение к документу, объявляющему о начале процедур. В  зависимости от способа закупки конкретизируется через термины «Конкурсная документация», «Аукционная документация», «Документация предварительного квалификационного отбора», «Документация   двухэтапного конкурса», «Извещение о проведении запроса котировок», « Извещение о проведении запроса предложений», «Приглашение принять участие в размещении заказа». В отдельных случаях документация о закупке и документ, объявляющий о начале процедур, представляют собой единое целое;</w:t>
      </w:r>
    </w:p>
    <w:p w:rsidR="00C05DB4" w:rsidRPr="00C363FE" w:rsidRDefault="00C05DB4" w:rsidP="00C05DB4">
      <w:pPr>
        <w:tabs>
          <w:tab w:val="left" w:pos="0"/>
        </w:tabs>
        <w:ind w:left="720" w:hanging="360"/>
        <w:jc w:val="both"/>
        <w:outlineLvl w:val="2"/>
        <w:rPr>
          <w:rFonts w:eastAsia="Batang"/>
          <w:bCs/>
          <w:sz w:val="20"/>
          <w:szCs w:val="20"/>
        </w:rPr>
      </w:pPr>
      <w:r w:rsidRPr="00C363FE">
        <w:rPr>
          <w:rFonts w:eastAsia="Batang"/>
          <w:b/>
          <w:bCs/>
          <w:sz w:val="20"/>
          <w:szCs w:val="20"/>
        </w:rPr>
        <w:t>заказчик</w:t>
      </w:r>
      <w:r w:rsidRPr="00C363FE">
        <w:rPr>
          <w:rFonts w:eastAsia="Batang"/>
          <w:bCs/>
          <w:sz w:val="20"/>
          <w:szCs w:val="20"/>
        </w:rPr>
        <w:t>: ОАО «Якутская топливно-энергетическая компания»;</w:t>
      </w:r>
    </w:p>
    <w:p w:rsidR="00C05DB4" w:rsidRPr="00C363FE" w:rsidRDefault="00C05DB4" w:rsidP="00C05DB4">
      <w:pPr>
        <w:tabs>
          <w:tab w:val="left" w:pos="0"/>
        </w:tabs>
        <w:ind w:left="720" w:hanging="360"/>
        <w:jc w:val="both"/>
        <w:outlineLvl w:val="2"/>
        <w:rPr>
          <w:rFonts w:eastAsia="Batang"/>
          <w:bCs/>
          <w:sz w:val="20"/>
          <w:szCs w:val="20"/>
        </w:rPr>
      </w:pPr>
      <w:r w:rsidRPr="00C363FE">
        <w:rPr>
          <w:rFonts w:eastAsia="Batang"/>
          <w:b/>
          <w:bCs/>
          <w:sz w:val="20"/>
          <w:szCs w:val="20"/>
        </w:rPr>
        <w:t>закупка (размещение заказа)</w:t>
      </w:r>
      <w:r w:rsidRPr="00C363FE">
        <w:rPr>
          <w:rFonts w:eastAsia="Batang"/>
          <w:bCs/>
          <w:sz w:val="20"/>
          <w:szCs w:val="20"/>
        </w:rPr>
        <w:t>: приобретение Заказчиком товаров, работ и услуг на основе договора;</w:t>
      </w:r>
    </w:p>
    <w:p w:rsidR="00C05DB4" w:rsidRPr="00C363FE" w:rsidRDefault="00C05DB4" w:rsidP="00C05DB4">
      <w:pPr>
        <w:tabs>
          <w:tab w:val="left" w:pos="0"/>
        </w:tabs>
        <w:ind w:left="720" w:hanging="360"/>
        <w:jc w:val="both"/>
        <w:outlineLvl w:val="2"/>
        <w:rPr>
          <w:rFonts w:eastAsia="Batang"/>
          <w:bCs/>
          <w:sz w:val="20"/>
          <w:szCs w:val="20"/>
        </w:rPr>
      </w:pPr>
      <w:r w:rsidRPr="00C363FE">
        <w:rPr>
          <w:rFonts w:eastAsia="Batang"/>
          <w:b/>
          <w:bCs/>
          <w:sz w:val="20"/>
          <w:szCs w:val="20"/>
        </w:rPr>
        <w:t>запрос предложений</w:t>
      </w:r>
      <w:r w:rsidRPr="00C363FE">
        <w:rPr>
          <w:rFonts w:eastAsia="Batang"/>
          <w:bCs/>
          <w:sz w:val="20"/>
          <w:szCs w:val="20"/>
        </w:rPr>
        <w:t xml:space="preserve">: конкурентный способ размещения заказа, при котором победителем в проведении запроса предложений признается участник размещения заказа,  </w:t>
      </w:r>
      <w:proofErr w:type="spellStart"/>
      <w:r w:rsidRPr="00C363FE">
        <w:rPr>
          <w:rFonts w:eastAsia="Batang"/>
          <w:bCs/>
          <w:sz w:val="20"/>
          <w:szCs w:val="20"/>
        </w:rPr>
        <w:t>предложившийлучшие</w:t>
      </w:r>
      <w:proofErr w:type="spellEnd"/>
      <w:r w:rsidRPr="00C363FE">
        <w:rPr>
          <w:rFonts w:eastAsia="Batang"/>
          <w:bCs/>
          <w:sz w:val="20"/>
          <w:szCs w:val="20"/>
        </w:rPr>
        <w:t xml:space="preserve"> условия исполнения договора;</w:t>
      </w:r>
    </w:p>
    <w:p w:rsidR="00C05DB4" w:rsidRPr="00C363FE" w:rsidRDefault="00C05DB4" w:rsidP="00C05DB4">
      <w:pPr>
        <w:tabs>
          <w:tab w:val="left" w:pos="0"/>
        </w:tabs>
        <w:ind w:left="720" w:hanging="360"/>
        <w:jc w:val="both"/>
        <w:outlineLvl w:val="2"/>
        <w:rPr>
          <w:rFonts w:eastAsia="Batang"/>
          <w:bCs/>
          <w:sz w:val="20"/>
          <w:szCs w:val="20"/>
        </w:rPr>
      </w:pPr>
      <w:r w:rsidRPr="00C363FE">
        <w:rPr>
          <w:rFonts w:eastAsia="Batang"/>
          <w:b/>
          <w:bCs/>
          <w:sz w:val="20"/>
          <w:szCs w:val="20"/>
        </w:rPr>
        <w:t xml:space="preserve">заявка на участие </w:t>
      </w:r>
      <w:proofErr w:type="spellStart"/>
      <w:r w:rsidRPr="00C363FE">
        <w:rPr>
          <w:rFonts w:eastAsia="Batang"/>
          <w:b/>
          <w:bCs/>
          <w:sz w:val="20"/>
          <w:szCs w:val="20"/>
        </w:rPr>
        <w:t>впредварительном</w:t>
      </w:r>
      <w:proofErr w:type="spellEnd"/>
      <w:r w:rsidRPr="00C363FE">
        <w:rPr>
          <w:rFonts w:eastAsia="Batang"/>
          <w:b/>
          <w:bCs/>
          <w:sz w:val="20"/>
          <w:szCs w:val="20"/>
        </w:rPr>
        <w:t xml:space="preserve"> квалификационном отборе</w:t>
      </w:r>
      <w:r w:rsidRPr="00C363FE">
        <w:rPr>
          <w:rFonts w:eastAsia="Batang"/>
          <w:bCs/>
          <w:sz w:val="20"/>
          <w:szCs w:val="20"/>
        </w:rPr>
        <w:t xml:space="preserve">: </w:t>
      </w:r>
      <w:proofErr w:type="spellStart"/>
      <w:r w:rsidRPr="00C363FE">
        <w:rPr>
          <w:rFonts w:eastAsia="Batang"/>
          <w:bCs/>
          <w:sz w:val="20"/>
          <w:szCs w:val="20"/>
        </w:rPr>
        <w:t>комплектдокументов</w:t>
      </w:r>
      <w:proofErr w:type="spellEnd"/>
      <w:r w:rsidRPr="00C363FE">
        <w:rPr>
          <w:rFonts w:eastAsia="Batang"/>
          <w:bCs/>
          <w:sz w:val="20"/>
          <w:szCs w:val="20"/>
        </w:rPr>
        <w:t xml:space="preserve">, </w:t>
      </w:r>
      <w:proofErr w:type="gramStart"/>
      <w:r w:rsidRPr="00C363FE">
        <w:rPr>
          <w:rFonts w:eastAsia="Batang"/>
          <w:bCs/>
          <w:sz w:val="20"/>
          <w:szCs w:val="20"/>
        </w:rPr>
        <w:t>составленный</w:t>
      </w:r>
      <w:proofErr w:type="gramEnd"/>
      <w:r w:rsidRPr="00C363FE">
        <w:rPr>
          <w:rFonts w:eastAsia="Batang"/>
          <w:bCs/>
          <w:sz w:val="20"/>
          <w:szCs w:val="20"/>
        </w:rPr>
        <w:t xml:space="preserve"> участником закупки в соответствии с требованиями предварительного квалификационного отбора, указанными в документации о предварительном квалификационном отборе, и подтверждающий согласие на участие в процедуре предварительного квалификационного отбора;</w:t>
      </w:r>
    </w:p>
    <w:p w:rsidR="00C05DB4" w:rsidRPr="00C363FE" w:rsidRDefault="00C05DB4" w:rsidP="00C05DB4">
      <w:pPr>
        <w:tabs>
          <w:tab w:val="left" w:pos="0"/>
        </w:tabs>
        <w:ind w:left="720" w:hanging="360"/>
        <w:jc w:val="both"/>
        <w:outlineLvl w:val="2"/>
        <w:rPr>
          <w:rFonts w:eastAsia="Batang"/>
          <w:bCs/>
          <w:sz w:val="20"/>
          <w:szCs w:val="20"/>
        </w:rPr>
      </w:pPr>
      <w:r w:rsidRPr="00C363FE">
        <w:rPr>
          <w:rFonts w:eastAsia="Batang"/>
          <w:b/>
          <w:bCs/>
          <w:sz w:val="20"/>
          <w:szCs w:val="20"/>
        </w:rPr>
        <w:t>заявка на участие в закупке</w:t>
      </w:r>
      <w:r w:rsidRPr="00C363FE">
        <w:rPr>
          <w:rFonts w:eastAsia="Batang"/>
          <w:bCs/>
          <w:sz w:val="20"/>
          <w:szCs w:val="20"/>
        </w:rPr>
        <w:t>: комплект документов, содержащий предложение участника, направленное в адрес Заказчика, с намерением принять участие в процедурах и впоследствии заключить договор на поставку товаров, выполнение работ, оказание услуг на условиях, определенных документацией о размещении заказа;</w:t>
      </w:r>
    </w:p>
    <w:p w:rsidR="00C05DB4" w:rsidRPr="00C363FE" w:rsidRDefault="00C05DB4" w:rsidP="00C05DB4">
      <w:pPr>
        <w:tabs>
          <w:tab w:val="left" w:pos="0"/>
        </w:tabs>
        <w:ind w:left="720" w:hanging="360"/>
        <w:jc w:val="both"/>
        <w:outlineLvl w:val="2"/>
        <w:rPr>
          <w:rFonts w:eastAsia="Batang"/>
          <w:bCs/>
          <w:sz w:val="20"/>
          <w:szCs w:val="20"/>
        </w:rPr>
      </w:pPr>
      <w:r w:rsidRPr="00C363FE">
        <w:rPr>
          <w:rFonts w:eastAsia="Batang"/>
          <w:b/>
          <w:bCs/>
          <w:sz w:val="20"/>
          <w:szCs w:val="20"/>
        </w:rPr>
        <w:t>извещение о размещении заказа</w:t>
      </w:r>
      <w:r w:rsidRPr="00C363FE">
        <w:rPr>
          <w:rFonts w:eastAsia="Batang"/>
          <w:bCs/>
          <w:sz w:val="20"/>
          <w:szCs w:val="20"/>
        </w:rPr>
        <w:t>: опубликованные  на  официальном  сайте и направленные источникам объекта закупки, сведения о размещении заказа, являющиеся официальн</w:t>
      </w:r>
      <w:r w:rsidR="00F03655">
        <w:rPr>
          <w:rFonts w:eastAsia="Batang"/>
          <w:bCs/>
          <w:sz w:val="20"/>
          <w:szCs w:val="20"/>
        </w:rPr>
        <w:t>ым объявлением о начале конкурсн</w:t>
      </w:r>
      <w:r w:rsidRPr="00C363FE">
        <w:rPr>
          <w:rFonts w:eastAsia="Batang"/>
          <w:bCs/>
          <w:sz w:val="20"/>
          <w:szCs w:val="20"/>
        </w:rPr>
        <w:t>ых процедур;</w:t>
      </w:r>
    </w:p>
    <w:p w:rsidR="00C05DB4" w:rsidRPr="00C363FE" w:rsidRDefault="00C05DB4" w:rsidP="00C05DB4">
      <w:pPr>
        <w:tabs>
          <w:tab w:val="left" w:pos="0"/>
        </w:tabs>
        <w:ind w:left="720" w:hanging="360"/>
        <w:jc w:val="both"/>
        <w:outlineLvl w:val="2"/>
        <w:rPr>
          <w:rFonts w:eastAsia="Batang"/>
          <w:bCs/>
          <w:sz w:val="20"/>
          <w:szCs w:val="20"/>
        </w:rPr>
      </w:pPr>
      <w:proofErr w:type="gramStart"/>
      <w:r w:rsidRPr="00C363FE">
        <w:rPr>
          <w:rFonts w:eastAsia="Batang"/>
          <w:b/>
          <w:sz w:val="20"/>
          <w:szCs w:val="20"/>
        </w:rPr>
        <w:t>конкурс с переторжкой</w:t>
      </w:r>
      <w:r w:rsidRPr="00C363FE">
        <w:rPr>
          <w:rFonts w:eastAsia="Batang"/>
          <w:bCs/>
          <w:sz w:val="20"/>
          <w:szCs w:val="20"/>
        </w:rPr>
        <w:t>: конкурентные торги, победителем которых признается участник конкурса, который среди участников конкурса, предложивших лучшие условия исполнения договора и заявкам на участие в конкурсе которых, были присуждены с первого по третье места, предложил наиболее низкую цену договора;</w:t>
      </w:r>
      <w:proofErr w:type="gramEnd"/>
    </w:p>
    <w:p w:rsidR="00C05DB4" w:rsidRPr="00C363FE" w:rsidRDefault="00C05DB4" w:rsidP="00C05DB4">
      <w:pPr>
        <w:tabs>
          <w:tab w:val="left" w:pos="0"/>
        </w:tabs>
        <w:ind w:left="720" w:hanging="360"/>
        <w:jc w:val="both"/>
        <w:outlineLvl w:val="2"/>
        <w:rPr>
          <w:rFonts w:eastAsia="Batang"/>
          <w:bCs/>
          <w:sz w:val="20"/>
          <w:szCs w:val="20"/>
        </w:rPr>
      </w:pPr>
      <w:r w:rsidRPr="00C363FE">
        <w:rPr>
          <w:rFonts w:eastAsia="Batang"/>
          <w:b/>
          <w:bCs/>
          <w:sz w:val="20"/>
          <w:szCs w:val="20"/>
        </w:rPr>
        <w:t>конкурсная комиссия</w:t>
      </w:r>
      <w:r w:rsidRPr="00C363FE">
        <w:rPr>
          <w:rFonts w:eastAsia="Batang"/>
          <w:bCs/>
          <w:sz w:val="20"/>
          <w:szCs w:val="20"/>
        </w:rPr>
        <w:t>: коллегиальный орган, заранее созданный организатором закупки, уполномоченный принимать решения о ходе размещения заказа и осуществлять выбор  поставщиков, подрядчиков, исполнителей;</w:t>
      </w:r>
    </w:p>
    <w:p w:rsidR="00C05DB4" w:rsidRPr="00C363FE" w:rsidRDefault="00C05DB4" w:rsidP="00C05DB4">
      <w:pPr>
        <w:tabs>
          <w:tab w:val="left" w:pos="0"/>
        </w:tabs>
        <w:ind w:left="720" w:hanging="360"/>
        <w:jc w:val="both"/>
        <w:outlineLvl w:val="2"/>
        <w:rPr>
          <w:rFonts w:eastAsia="Batang"/>
          <w:bCs/>
          <w:sz w:val="20"/>
          <w:szCs w:val="20"/>
        </w:rPr>
      </w:pPr>
      <w:r w:rsidRPr="00C363FE">
        <w:rPr>
          <w:rFonts w:eastAsia="Batang"/>
          <w:b/>
          <w:bCs/>
          <w:sz w:val="20"/>
          <w:szCs w:val="20"/>
        </w:rPr>
        <w:t>организатор закупки</w:t>
      </w:r>
      <w:r w:rsidRPr="00C363FE">
        <w:rPr>
          <w:rFonts w:eastAsia="Batang"/>
          <w:bCs/>
          <w:sz w:val="20"/>
          <w:szCs w:val="20"/>
        </w:rPr>
        <w:t xml:space="preserve">: </w:t>
      </w:r>
      <w:proofErr w:type="gramStart"/>
      <w:r w:rsidRPr="00C363FE">
        <w:rPr>
          <w:rFonts w:eastAsia="Batang"/>
          <w:bCs/>
          <w:sz w:val="20"/>
          <w:szCs w:val="20"/>
        </w:rPr>
        <w:t>Заказчик либо лицо, уполномоченное За</w:t>
      </w:r>
      <w:r w:rsidR="00F03655">
        <w:rPr>
          <w:rFonts w:eastAsia="Batang"/>
          <w:bCs/>
          <w:sz w:val="20"/>
          <w:szCs w:val="20"/>
        </w:rPr>
        <w:t>казчиком  на проведение конкурсн</w:t>
      </w:r>
      <w:r w:rsidRPr="00C363FE">
        <w:rPr>
          <w:rFonts w:eastAsia="Batang"/>
          <w:bCs/>
          <w:sz w:val="20"/>
          <w:szCs w:val="20"/>
        </w:rPr>
        <w:t>ых процедур;</w:t>
      </w:r>
      <w:proofErr w:type="gramEnd"/>
    </w:p>
    <w:p w:rsidR="00C05DB4" w:rsidRPr="00C363FE" w:rsidRDefault="00C05DB4" w:rsidP="00C05DB4">
      <w:pPr>
        <w:tabs>
          <w:tab w:val="left" w:pos="0"/>
        </w:tabs>
        <w:ind w:left="720" w:hanging="360"/>
        <w:jc w:val="both"/>
        <w:outlineLvl w:val="2"/>
        <w:rPr>
          <w:rFonts w:eastAsia="Batang"/>
          <w:bCs/>
          <w:sz w:val="20"/>
          <w:szCs w:val="20"/>
        </w:rPr>
      </w:pPr>
      <w:r w:rsidRPr="00C363FE">
        <w:rPr>
          <w:rFonts w:eastAsia="Batang"/>
          <w:b/>
          <w:bCs/>
          <w:sz w:val="20"/>
          <w:szCs w:val="20"/>
        </w:rPr>
        <w:t>победитель закупки</w:t>
      </w:r>
      <w:r w:rsidRPr="00C363FE">
        <w:rPr>
          <w:rFonts w:eastAsia="Batang"/>
          <w:bCs/>
          <w:sz w:val="20"/>
          <w:szCs w:val="20"/>
        </w:rPr>
        <w:t>: участник закупки, который по заключению конкурсной комиссии предложил лучшие условия исполнения договора (для конкурса или запроса предложений), или наиболее низкую цену договора (для аукциона или запроса котировок), в соответствии с требованиями документации о закупке, и которому предоставляется право заключения договора по результатам закупки;</w:t>
      </w:r>
    </w:p>
    <w:p w:rsidR="00C05DB4" w:rsidRPr="00C363FE" w:rsidRDefault="00C05DB4" w:rsidP="00C05DB4">
      <w:pPr>
        <w:tabs>
          <w:tab w:val="left" w:pos="0"/>
        </w:tabs>
        <w:ind w:left="720" w:hanging="360"/>
        <w:jc w:val="both"/>
        <w:outlineLvl w:val="2"/>
        <w:rPr>
          <w:rFonts w:eastAsia="Batang"/>
          <w:bCs/>
          <w:sz w:val="20"/>
          <w:szCs w:val="20"/>
        </w:rPr>
      </w:pPr>
      <w:r w:rsidRPr="00C363FE">
        <w:rPr>
          <w:rFonts w:eastAsia="Batang"/>
          <w:b/>
          <w:bCs/>
          <w:sz w:val="20"/>
          <w:szCs w:val="20"/>
        </w:rPr>
        <w:t>предварительный квалификационный отбор (ПКО)</w:t>
      </w:r>
      <w:r w:rsidRPr="00C363FE">
        <w:rPr>
          <w:rFonts w:eastAsia="Batang"/>
          <w:bCs/>
          <w:sz w:val="20"/>
          <w:szCs w:val="20"/>
        </w:rPr>
        <w:t>: способ выявления поставщиков, подрядчиков, исполнителей, которые соответствуют требованиям, установленным организатором закупки и предъявляемым к участникам закупки;</w:t>
      </w:r>
    </w:p>
    <w:p w:rsidR="00C05DB4" w:rsidRPr="00C363FE" w:rsidRDefault="00C05DB4" w:rsidP="00EC72E7">
      <w:pPr>
        <w:numPr>
          <w:ilvl w:val="0"/>
          <w:numId w:val="32"/>
        </w:numPr>
        <w:tabs>
          <w:tab w:val="left" w:pos="0"/>
        </w:tabs>
        <w:jc w:val="both"/>
        <w:outlineLvl w:val="2"/>
        <w:rPr>
          <w:rFonts w:eastAsia="Batang"/>
          <w:bCs/>
          <w:sz w:val="20"/>
          <w:szCs w:val="20"/>
        </w:rPr>
      </w:pPr>
      <w:r w:rsidRPr="00C363FE">
        <w:rPr>
          <w:rFonts w:eastAsia="Batang"/>
          <w:b/>
          <w:bCs/>
          <w:sz w:val="20"/>
          <w:szCs w:val="20"/>
        </w:rPr>
        <w:lastRenderedPageBreak/>
        <w:t>претендент</w:t>
      </w:r>
      <w:r w:rsidRPr="00C363FE">
        <w:rPr>
          <w:rFonts w:eastAsia="Batang"/>
          <w:bCs/>
          <w:sz w:val="20"/>
          <w:szCs w:val="20"/>
        </w:rPr>
        <w:t>: заинтересованное в участии в размещении заказа лицо, объединение юридических лиц, официально получившее документацию о размещении заказа в порядке, установленном в извещении о размещении заказа, в том числе до представления заявки на участие в размещении заказа, и представившее обеспечение заявки на участие в размещении заказа. В случае проведения предварительного квалификационного отбора - заинтересованное в участии в предварительном квалификационном отборе лицо, официально получившее документацию о предварительном квалификационном отборе в порядке, установленном в извещении о предварительном квалификационном отборе.</w:t>
      </w:r>
    </w:p>
    <w:p w:rsidR="00C05DB4" w:rsidRPr="00C363FE" w:rsidRDefault="00C05DB4" w:rsidP="00C05DB4">
      <w:pPr>
        <w:tabs>
          <w:tab w:val="left" w:pos="0"/>
        </w:tabs>
        <w:ind w:left="720" w:hanging="360"/>
        <w:jc w:val="both"/>
        <w:outlineLvl w:val="2"/>
        <w:rPr>
          <w:rFonts w:eastAsia="Batang"/>
          <w:bCs/>
          <w:sz w:val="20"/>
          <w:szCs w:val="20"/>
        </w:rPr>
      </w:pPr>
      <w:r w:rsidRPr="00C363FE">
        <w:rPr>
          <w:rFonts w:eastAsia="Batang"/>
          <w:b/>
          <w:bCs/>
          <w:sz w:val="20"/>
          <w:szCs w:val="20"/>
        </w:rPr>
        <w:t>официальный сайт о размещении заказов (официальный сайт)</w:t>
      </w:r>
      <w:r w:rsidRPr="00C363FE">
        <w:rPr>
          <w:rFonts w:eastAsia="Batang"/>
          <w:bCs/>
          <w:sz w:val="20"/>
          <w:szCs w:val="20"/>
        </w:rPr>
        <w:t xml:space="preserve">: сайт, на котором Федеральным законом от 18 июля 2011 года № 223-ФЗ предусмотрено размещение информации о закупках. До 1 июля 2012 года, если иной срок не предусмотрен решением Правительства Российской Федерации, информация о закупках размещается на сайте заказчика. После 1 июля 2012 года, если иной срок не предусмотрен решением Правительства Российской Федерации, информация о закупках размещается на сайте </w:t>
      </w:r>
      <w:proofErr w:type="spellStart"/>
      <w:r w:rsidRPr="00C363FE">
        <w:rPr>
          <w:rFonts w:eastAsia="Batang"/>
          <w:bCs/>
          <w:sz w:val="20"/>
          <w:szCs w:val="20"/>
        </w:rPr>
        <w:t>www</w:t>
      </w:r>
      <w:proofErr w:type="spellEnd"/>
      <w:r w:rsidRPr="00C363FE">
        <w:rPr>
          <w:rFonts w:eastAsia="Batang"/>
          <w:bCs/>
          <w:sz w:val="20"/>
          <w:szCs w:val="20"/>
        </w:rPr>
        <w:t>.</w:t>
      </w:r>
      <w:proofErr w:type="spellStart"/>
      <w:r w:rsidRPr="00C363FE">
        <w:rPr>
          <w:rFonts w:eastAsia="Batang"/>
          <w:bCs/>
          <w:sz w:val="20"/>
          <w:szCs w:val="20"/>
          <w:lang w:val="en-US" w:eastAsia="x-none"/>
        </w:rPr>
        <w:t>yatec</w:t>
      </w:r>
      <w:proofErr w:type="spellEnd"/>
      <w:r w:rsidRPr="00C363FE">
        <w:rPr>
          <w:rFonts w:eastAsia="Batang"/>
          <w:bCs/>
          <w:sz w:val="20"/>
          <w:szCs w:val="20"/>
        </w:rPr>
        <w:t>.</w:t>
      </w:r>
      <w:proofErr w:type="spellStart"/>
      <w:r w:rsidRPr="00C363FE">
        <w:rPr>
          <w:rFonts w:eastAsia="Batang"/>
          <w:bCs/>
          <w:sz w:val="20"/>
          <w:szCs w:val="20"/>
          <w:lang w:val="en-US" w:eastAsia="x-none"/>
        </w:rPr>
        <w:t>ru</w:t>
      </w:r>
      <w:proofErr w:type="spellEnd"/>
    </w:p>
    <w:p w:rsidR="00C05DB4" w:rsidRPr="00C363FE" w:rsidRDefault="00C05DB4" w:rsidP="00C05DB4">
      <w:pPr>
        <w:tabs>
          <w:tab w:val="left" w:pos="0"/>
        </w:tabs>
        <w:ind w:left="720" w:hanging="360"/>
        <w:jc w:val="both"/>
        <w:outlineLvl w:val="2"/>
        <w:rPr>
          <w:rFonts w:eastAsia="Batang"/>
          <w:bCs/>
          <w:sz w:val="20"/>
          <w:szCs w:val="20"/>
        </w:rPr>
      </w:pPr>
      <w:r w:rsidRPr="00C363FE">
        <w:rPr>
          <w:rFonts w:eastAsia="Batang"/>
          <w:b/>
          <w:bCs/>
          <w:sz w:val="20"/>
          <w:szCs w:val="20"/>
        </w:rPr>
        <w:t>процедура закупки в электронной форме</w:t>
      </w:r>
      <w:r w:rsidRPr="00C363FE">
        <w:rPr>
          <w:rFonts w:eastAsia="Batang"/>
          <w:bCs/>
          <w:sz w:val="20"/>
          <w:szCs w:val="20"/>
        </w:rPr>
        <w:t>: процедура закупки, осуществляемая в электронной форме;</w:t>
      </w:r>
    </w:p>
    <w:p w:rsidR="00C05DB4" w:rsidRPr="00C363FE" w:rsidRDefault="00C05DB4" w:rsidP="00C05DB4">
      <w:pPr>
        <w:tabs>
          <w:tab w:val="left" w:pos="0"/>
        </w:tabs>
        <w:ind w:left="720" w:hanging="360"/>
        <w:jc w:val="both"/>
        <w:outlineLvl w:val="2"/>
        <w:rPr>
          <w:rFonts w:eastAsia="Batang"/>
          <w:bCs/>
          <w:sz w:val="20"/>
          <w:szCs w:val="20"/>
        </w:rPr>
      </w:pPr>
      <w:r w:rsidRPr="00C363FE">
        <w:rPr>
          <w:rFonts w:eastAsia="Batang"/>
          <w:b/>
          <w:bCs/>
          <w:sz w:val="20"/>
          <w:szCs w:val="20"/>
        </w:rPr>
        <w:t>способ закупки</w:t>
      </w:r>
      <w:r w:rsidRPr="00C363FE">
        <w:rPr>
          <w:rFonts w:eastAsia="Batang"/>
          <w:bCs/>
          <w:sz w:val="20"/>
          <w:szCs w:val="20"/>
        </w:rPr>
        <w:t xml:space="preserve">: процедура, в результате проведения которой организатор проведения закупки производит выбор поставщика, в соответствии с порядком, определенным в настоящем положении и в документации о закупке; </w:t>
      </w:r>
    </w:p>
    <w:p w:rsidR="00C05DB4" w:rsidRPr="00C363FE" w:rsidRDefault="00C05DB4" w:rsidP="00C05DB4">
      <w:pPr>
        <w:tabs>
          <w:tab w:val="left" w:pos="0"/>
        </w:tabs>
        <w:ind w:left="720" w:hanging="360"/>
        <w:jc w:val="both"/>
        <w:outlineLvl w:val="2"/>
        <w:rPr>
          <w:rFonts w:eastAsia="Batang"/>
          <w:bCs/>
          <w:sz w:val="20"/>
          <w:szCs w:val="20"/>
        </w:rPr>
      </w:pPr>
      <w:r w:rsidRPr="00C363FE">
        <w:rPr>
          <w:rFonts w:eastAsia="Batang"/>
          <w:b/>
          <w:sz w:val="20"/>
          <w:szCs w:val="20"/>
        </w:rPr>
        <w:t>электронная торговая площадка</w:t>
      </w:r>
      <w:r w:rsidRPr="00C363FE">
        <w:rPr>
          <w:rFonts w:eastAsia="Batang"/>
          <w:bCs/>
          <w:sz w:val="20"/>
          <w:szCs w:val="20"/>
        </w:rPr>
        <w:t>: программно-аппаратный комплекс, предназначенный для проведения процедур закупки в электронной форме, в режиме реального времени на сайте в информационно-телекоммуникационной сети Интернет. Откр</w:t>
      </w:r>
      <w:r w:rsidR="00E44313">
        <w:rPr>
          <w:rFonts w:eastAsia="Batang"/>
          <w:bCs/>
          <w:sz w:val="20"/>
          <w:szCs w:val="20"/>
        </w:rPr>
        <w:t>ытое акционерное общество</w:t>
      </w:r>
      <w:r w:rsidR="00E44313" w:rsidRPr="00E44313">
        <w:rPr>
          <w:rFonts w:eastAsia="Batang"/>
          <w:bCs/>
          <w:sz w:val="20"/>
          <w:szCs w:val="20"/>
        </w:rPr>
        <w:t xml:space="preserve"> «Центр развития экономики» </w:t>
      </w:r>
      <w:hyperlink r:id="rId15" w:history="1">
        <w:r w:rsidR="000B60DC" w:rsidRPr="00183859">
          <w:rPr>
            <w:rStyle w:val="a9"/>
            <w:sz w:val="20"/>
            <w:szCs w:val="20"/>
          </w:rPr>
          <w:t>www.b2b-center.ru</w:t>
        </w:r>
      </w:hyperlink>
      <w:r w:rsidR="000B60DC">
        <w:rPr>
          <w:sz w:val="20"/>
          <w:szCs w:val="20"/>
        </w:rPr>
        <w:t xml:space="preserve">. </w:t>
      </w:r>
    </w:p>
    <w:p w:rsidR="00C05DB4" w:rsidRPr="00C363FE" w:rsidRDefault="00C05DB4" w:rsidP="00EC72E7">
      <w:pPr>
        <w:numPr>
          <w:ilvl w:val="0"/>
          <w:numId w:val="32"/>
        </w:numPr>
        <w:tabs>
          <w:tab w:val="left" w:pos="0"/>
        </w:tabs>
        <w:jc w:val="both"/>
        <w:outlineLvl w:val="2"/>
        <w:rPr>
          <w:rFonts w:eastAsia="Batang"/>
          <w:bCs/>
          <w:snapToGrid w:val="0"/>
          <w:sz w:val="20"/>
          <w:szCs w:val="20"/>
        </w:rPr>
      </w:pPr>
      <w:proofErr w:type="gramStart"/>
      <w:r w:rsidRPr="00C363FE">
        <w:rPr>
          <w:rFonts w:eastAsia="Batang"/>
          <w:b/>
          <w:bCs/>
          <w:sz w:val="20"/>
          <w:szCs w:val="20"/>
        </w:rPr>
        <w:t>участник закупки</w:t>
      </w:r>
      <w:r w:rsidRPr="00C363FE">
        <w:rPr>
          <w:rFonts w:eastAsia="Batang"/>
          <w:bCs/>
          <w:sz w:val="20"/>
          <w:szCs w:val="20"/>
        </w:rPr>
        <w:t xml:space="preserve">: </w:t>
      </w:r>
      <w:r w:rsidRPr="00C363FE">
        <w:rPr>
          <w:rFonts w:eastAsia="Batang"/>
          <w:bCs/>
          <w:snapToGrid w:val="0"/>
          <w:sz w:val="20"/>
          <w:szCs w:val="20"/>
        </w:rPr>
        <w:t>любое юридическое лицо, независимо от организационно-правовой формы, формы собственности, места нахождения и места происхождения капитала, либо любое физическое лицо, в том числе индивидуальный предприниматель, либо несколько юридических лиц или физических лиц, выступающих на стороне одного участника закупки, которые соответствуют требованиям, установленным заказчиком в соответствии с положением о закупке и указанным в документации о закупке, получившие аккредитацию на Электронной</w:t>
      </w:r>
      <w:proofErr w:type="gramEnd"/>
      <w:r w:rsidRPr="00C363FE">
        <w:rPr>
          <w:rFonts w:eastAsia="Batang"/>
          <w:bCs/>
          <w:snapToGrid w:val="0"/>
          <w:sz w:val="20"/>
          <w:szCs w:val="20"/>
        </w:rPr>
        <w:t xml:space="preserve"> площадке.</w:t>
      </w:r>
    </w:p>
    <w:p w:rsidR="00C05DB4" w:rsidRPr="0040257A" w:rsidRDefault="00C05DB4" w:rsidP="00C05DB4">
      <w:pPr>
        <w:tabs>
          <w:tab w:val="left" w:pos="0"/>
        </w:tabs>
        <w:ind w:left="720" w:hanging="360"/>
        <w:jc w:val="both"/>
        <w:outlineLvl w:val="2"/>
        <w:rPr>
          <w:rFonts w:eastAsia="Batang"/>
          <w:bCs/>
          <w:sz w:val="20"/>
          <w:szCs w:val="20"/>
        </w:rPr>
      </w:pPr>
      <w:r w:rsidRPr="00C363FE">
        <w:rPr>
          <w:rFonts w:eastAsia="Batang"/>
          <w:b/>
          <w:bCs/>
          <w:sz w:val="20"/>
          <w:szCs w:val="20"/>
        </w:rPr>
        <w:t>электронный документ</w:t>
      </w:r>
      <w:r w:rsidRPr="00C363FE">
        <w:rPr>
          <w:rFonts w:eastAsia="Batang"/>
          <w:bCs/>
          <w:sz w:val="20"/>
          <w:szCs w:val="20"/>
        </w:rPr>
        <w:t>: информация в электронной форме, подписанная электронной подписью.</w:t>
      </w:r>
    </w:p>
    <w:p w:rsidR="00C05DB4" w:rsidRPr="0040257A" w:rsidRDefault="00C05DB4" w:rsidP="00C05DB4">
      <w:pPr>
        <w:ind w:left="284"/>
        <w:jc w:val="both"/>
        <w:rPr>
          <w:sz w:val="20"/>
          <w:szCs w:val="20"/>
        </w:rPr>
      </w:pPr>
    </w:p>
    <w:p w:rsidR="00C05DB4" w:rsidRPr="007E7116" w:rsidRDefault="00C05DB4" w:rsidP="007E7116">
      <w:pPr>
        <w:numPr>
          <w:ilvl w:val="0"/>
          <w:numId w:val="13"/>
        </w:numPr>
        <w:rPr>
          <w:b/>
          <w:sz w:val="22"/>
          <w:szCs w:val="22"/>
        </w:rPr>
      </w:pPr>
      <w:r w:rsidRPr="007E7116">
        <w:rPr>
          <w:b/>
          <w:sz w:val="22"/>
          <w:szCs w:val="22"/>
        </w:rPr>
        <w:t>Правовое положение документов</w:t>
      </w:r>
    </w:p>
    <w:p w:rsidR="00C05DB4" w:rsidRPr="0040257A" w:rsidRDefault="00C05DB4" w:rsidP="00C05DB4">
      <w:pPr>
        <w:ind w:left="284"/>
        <w:jc w:val="center"/>
        <w:rPr>
          <w:b/>
          <w:sz w:val="20"/>
          <w:szCs w:val="20"/>
        </w:rPr>
      </w:pPr>
    </w:p>
    <w:p w:rsidR="00C05DB4" w:rsidRPr="0040257A" w:rsidRDefault="00C05DB4" w:rsidP="00C05DB4">
      <w:pPr>
        <w:numPr>
          <w:ilvl w:val="1"/>
          <w:numId w:val="13"/>
        </w:numPr>
        <w:jc w:val="both"/>
        <w:rPr>
          <w:sz w:val="20"/>
          <w:szCs w:val="20"/>
        </w:rPr>
      </w:pPr>
      <w:r w:rsidRPr="0040257A">
        <w:rPr>
          <w:sz w:val="20"/>
          <w:szCs w:val="20"/>
        </w:rPr>
        <w:t>Данная процедура запроса предложений не является конкурсом, и ее проведение не регулируется статьями 447—449 части первой Гражданского кодекса Российской Федерации. Данная процедура запроса предложений также не является публичным конкурсом и не регулируется статьями 1057—1061 части второй Гражданского кодекса Российской Федерации. Таким образом, данная процедура запроса предложений не накладывает на Заказчика соответствующего объема гражданско-правовых обязательств.</w:t>
      </w:r>
    </w:p>
    <w:p w:rsidR="00C05DB4" w:rsidRPr="0040257A" w:rsidRDefault="00C05DB4" w:rsidP="00C05DB4">
      <w:pPr>
        <w:numPr>
          <w:ilvl w:val="1"/>
          <w:numId w:val="13"/>
        </w:numPr>
        <w:jc w:val="both"/>
        <w:rPr>
          <w:sz w:val="20"/>
          <w:szCs w:val="20"/>
        </w:rPr>
      </w:pPr>
      <w:r w:rsidRPr="0040257A">
        <w:rPr>
          <w:color w:val="000000"/>
          <w:sz w:val="20"/>
          <w:szCs w:val="20"/>
        </w:rPr>
        <w:t>Данная процедура не связана с размещением заказа для государственных и муниципальных нужд, поэтому она не регулируется положениями Федерального закона № 94-ФЗ от 21.07.2005 г. «О размещении заказов на поставки товаров, выполнение работ, оказание услуг для государственных и муниципальных нужд».</w:t>
      </w:r>
    </w:p>
    <w:p w:rsidR="00C05DB4" w:rsidRPr="00F563BF" w:rsidRDefault="00C05DB4" w:rsidP="00C05DB4">
      <w:pPr>
        <w:numPr>
          <w:ilvl w:val="1"/>
          <w:numId w:val="13"/>
        </w:numPr>
        <w:jc w:val="both"/>
        <w:rPr>
          <w:sz w:val="20"/>
          <w:szCs w:val="20"/>
        </w:rPr>
      </w:pPr>
      <w:proofErr w:type="gramStart"/>
      <w:r w:rsidRPr="00F563BF">
        <w:rPr>
          <w:sz w:val="20"/>
          <w:szCs w:val="20"/>
        </w:rPr>
        <w:t>Настоящий запрос предложений в электронной форме проводится в соответствии Федерального закона от 26 июля 2006 г. № 135-ФЗ «О защите конкуренции», Федерального закона от 10.01.2002 № 1-ФЗ «Об электронной цифровой подписи», постановление Правительства Российской Федерации  от 21 июня 2012 г. N 616 «Об утверждении перечня товаров, работ и услуг, закупка которых осуществляется в электронной форме».</w:t>
      </w:r>
      <w:proofErr w:type="gramEnd"/>
    </w:p>
    <w:p w:rsidR="00C05DB4" w:rsidRPr="0040257A" w:rsidRDefault="00C05DB4" w:rsidP="00C05DB4">
      <w:pPr>
        <w:numPr>
          <w:ilvl w:val="1"/>
          <w:numId w:val="13"/>
        </w:numPr>
        <w:jc w:val="both"/>
        <w:rPr>
          <w:sz w:val="20"/>
          <w:szCs w:val="20"/>
        </w:rPr>
      </w:pPr>
      <w:r w:rsidRPr="0040257A">
        <w:rPr>
          <w:sz w:val="20"/>
          <w:szCs w:val="20"/>
        </w:rPr>
        <w:t>Опубликованное Извещение вместе с настоящей Документацией по запросу предложений, являющейся его неотъемлемым приложением, являются приглашением делать оферты и должны рассматриваться Участниками в соответствии с этим.</w:t>
      </w:r>
    </w:p>
    <w:p w:rsidR="00C05DB4" w:rsidRPr="0040257A" w:rsidRDefault="00C05DB4" w:rsidP="00C05DB4">
      <w:pPr>
        <w:numPr>
          <w:ilvl w:val="1"/>
          <w:numId w:val="13"/>
        </w:numPr>
        <w:jc w:val="both"/>
        <w:rPr>
          <w:sz w:val="20"/>
          <w:szCs w:val="20"/>
        </w:rPr>
      </w:pPr>
      <w:r w:rsidRPr="0040257A">
        <w:rPr>
          <w:sz w:val="20"/>
          <w:szCs w:val="20"/>
        </w:rPr>
        <w:t>Заключенный по результатам запроса предложений Договор фиксирует все достигнутые сторонами договоренности.</w:t>
      </w:r>
    </w:p>
    <w:p w:rsidR="00C05DB4" w:rsidRPr="0040257A" w:rsidRDefault="00C05DB4" w:rsidP="00C05DB4">
      <w:pPr>
        <w:numPr>
          <w:ilvl w:val="1"/>
          <w:numId w:val="13"/>
        </w:numPr>
        <w:jc w:val="both"/>
        <w:rPr>
          <w:sz w:val="20"/>
          <w:szCs w:val="20"/>
        </w:rPr>
      </w:pPr>
      <w:proofErr w:type="gramStart"/>
      <w:r w:rsidRPr="0040257A">
        <w:rPr>
          <w:sz w:val="20"/>
          <w:szCs w:val="20"/>
        </w:rPr>
        <w:t>Во всем, что не урегулировано Извещением о проведении открытого запроса предложений и настоящей Документацией по запросу предложений стороны руководствуются Гражданским кодексом Российской Федерации, Федеральным законом от 18.07.2011г. № 223-ФЗ «О закупках товаров, работ, услуг отдельными видами юридических лиц» и Положением о закупке товаров, работ, услуг ОАО «Якутская топливно-энергетическая компания», утвержденного решением Совета директоров ОАО «ЯТЭК» протокол от 10.04.2012г. № б</w:t>
      </w:r>
      <w:proofErr w:type="gramEnd"/>
      <w:r w:rsidRPr="0040257A">
        <w:rPr>
          <w:sz w:val="20"/>
          <w:szCs w:val="20"/>
        </w:rPr>
        <w:t>/</w:t>
      </w:r>
      <w:proofErr w:type="gramStart"/>
      <w:r w:rsidRPr="0040257A">
        <w:rPr>
          <w:sz w:val="20"/>
          <w:szCs w:val="20"/>
        </w:rPr>
        <w:t>н</w:t>
      </w:r>
      <w:proofErr w:type="gramEnd"/>
      <w:r w:rsidRPr="0040257A">
        <w:rPr>
          <w:sz w:val="20"/>
          <w:szCs w:val="20"/>
        </w:rPr>
        <w:t xml:space="preserve">. </w:t>
      </w:r>
    </w:p>
    <w:p w:rsidR="00C05DB4" w:rsidRPr="0040257A" w:rsidRDefault="00C05DB4" w:rsidP="00C05DB4">
      <w:pPr>
        <w:ind w:left="284"/>
        <w:jc w:val="both"/>
        <w:rPr>
          <w:sz w:val="20"/>
          <w:szCs w:val="20"/>
        </w:rPr>
      </w:pPr>
    </w:p>
    <w:p w:rsidR="00C05DB4" w:rsidRPr="007E7116" w:rsidRDefault="00C05DB4" w:rsidP="007E7116">
      <w:pPr>
        <w:keepNext/>
        <w:numPr>
          <w:ilvl w:val="0"/>
          <w:numId w:val="13"/>
        </w:numPr>
        <w:suppressAutoHyphens/>
        <w:outlineLvl w:val="1"/>
        <w:rPr>
          <w:b/>
          <w:bCs/>
          <w:sz w:val="22"/>
          <w:szCs w:val="22"/>
        </w:rPr>
      </w:pPr>
      <w:bookmarkStart w:id="35" w:name="_Toc55285338"/>
      <w:bookmarkStart w:id="36" w:name="_Toc55305372"/>
      <w:bookmarkStart w:id="37" w:name="_Toc57314621"/>
      <w:bookmarkStart w:id="38" w:name="_Toc69728946"/>
      <w:r w:rsidRPr="007E7116">
        <w:rPr>
          <w:b/>
          <w:bCs/>
          <w:sz w:val="22"/>
          <w:szCs w:val="22"/>
        </w:rPr>
        <w:t>Урегулирование разногласий</w:t>
      </w:r>
    </w:p>
    <w:p w:rsidR="00C05DB4" w:rsidRPr="0040257A" w:rsidRDefault="00C05DB4" w:rsidP="00C05DB4"/>
    <w:p w:rsidR="00C05DB4" w:rsidRPr="0040257A" w:rsidRDefault="00666A5D" w:rsidP="00666A5D">
      <w:pPr>
        <w:numPr>
          <w:ilvl w:val="1"/>
          <w:numId w:val="13"/>
        </w:numPr>
        <w:jc w:val="both"/>
        <w:rPr>
          <w:sz w:val="20"/>
          <w:szCs w:val="20"/>
        </w:rPr>
      </w:pPr>
      <w:bookmarkStart w:id="39" w:name="_Ref86789831"/>
      <w:r w:rsidRPr="00666A5D">
        <w:rPr>
          <w:sz w:val="20"/>
          <w:szCs w:val="20"/>
        </w:rPr>
        <w:t>Участник Закупки имеет право обжаловать в судебном порядке действия (бездействие) Заказчика, комиссии по проведению Закупки, если такие действия (бездействие) нарушают права и законные интересы такого Участника Закупки.</w:t>
      </w:r>
    </w:p>
    <w:p w:rsidR="00C05DB4" w:rsidRPr="007E7116" w:rsidRDefault="00C05DB4" w:rsidP="00666A5D">
      <w:pPr>
        <w:rPr>
          <w:sz w:val="22"/>
          <w:szCs w:val="22"/>
        </w:rPr>
      </w:pPr>
    </w:p>
    <w:p w:rsidR="00C05DB4" w:rsidRPr="007E7116" w:rsidRDefault="00C05DB4" w:rsidP="007E7116">
      <w:pPr>
        <w:keepNext/>
        <w:numPr>
          <w:ilvl w:val="0"/>
          <w:numId w:val="13"/>
        </w:numPr>
        <w:suppressAutoHyphens/>
        <w:ind w:left="284"/>
        <w:outlineLvl w:val="1"/>
        <w:rPr>
          <w:b/>
          <w:bCs/>
          <w:sz w:val="22"/>
          <w:szCs w:val="22"/>
        </w:rPr>
      </w:pPr>
      <w:bookmarkStart w:id="40" w:name="_Toc175748966"/>
      <w:bookmarkStart w:id="41" w:name="_Toc308599589"/>
      <w:bookmarkEnd w:id="39"/>
      <w:r w:rsidRPr="007E7116">
        <w:rPr>
          <w:b/>
          <w:bCs/>
          <w:sz w:val="22"/>
          <w:szCs w:val="22"/>
        </w:rPr>
        <w:t>Прочие положения</w:t>
      </w:r>
      <w:bookmarkEnd w:id="40"/>
      <w:bookmarkEnd w:id="41"/>
    </w:p>
    <w:p w:rsidR="00C05DB4" w:rsidRPr="0040257A" w:rsidRDefault="00C05DB4" w:rsidP="00C05DB4">
      <w:pPr>
        <w:ind w:left="284"/>
      </w:pPr>
    </w:p>
    <w:p w:rsidR="00C05DB4" w:rsidRPr="0040257A" w:rsidRDefault="00C05DB4" w:rsidP="00C05DB4">
      <w:pPr>
        <w:numPr>
          <w:ilvl w:val="1"/>
          <w:numId w:val="13"/>
        </w:numPr>
        <w:jc w:val="both"/>
        <w:rPr>
          <w:sz w:val="20"/>
          <w:szCs w:val="20"/>
        </w:rPr>
      </w:pPr>
      <w:r w:rsidRPr="0040257A">
        <w:rPr>
          <w:sz w:val="20"/>
          <w:szCs w:val="20"/>
        </w:rPr>
        <w:t>Участник самостоятельно несет все расходы, связанные с подготовкой и подачей Заявок, а Заказчик по этим расходам не отвечает и не имеет обязательств, независимо от хода и результатов данного запроса предложений.</w:t>
      </w:r>
    </w:p>
    <w:p w:rsidR="00C05DB4" w:rsidRPr="0040257A" w:rsidRDefault="00C05DB4" w:rsidP="00C05DB4">
      <w:pPr>
        <w:numPr>
          <w:ilvl w:val="1"/>
          <w:numId w:val="13"/>
        </w:numPr>
        <w:jc w:val="both"/>
        <w:rPr>
          <w:sz w:val="20"/>
          <w:szCs w:val="20"/>
        </w:rPr>
      </w:pPr>
      <w:r w:rsidRPr="0040257A">
        <w:rPr>
          <w:sz w:val="20"/>
          <w:szCs w:val="20"/>
        </w:rPr>
        <w:t xml:space="preserve">Заказчик обеспечивает разумную 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w:t>
      </w:r>
      <w:r w:rsidRPr="0040257A">
        <w:rPr>
          <w:sz w:val="20"/>
          <w:szCs w:val="20"/>
        </w:rPr>
        <w:lastRenderedPageBreak/>
        <w:t>возможно только в случаях, прямо предусмотренных действующим законодательством Российской Федерации или настоящей Документацией.</w:t>
      </w:r>
    </w:p>
    <w:bookmarkEnd w:id="35"/>
    <w:bookmarkEnd w:id="36"/>
    <w:bookmarkEnd w:id="37"/>
    <w:bookmarkEnd w:id="38"/>
    <w:p w:rsidR="00C05DB4" w:rsidRPr="0040257A" w:rsidRDefault="00C05DB4" w:rsidP="00C05DB4">
      <w:pPr>
        <w:numPr>
          <w:ilvl w:val="1"/>
          <w:numId w:val="13"/>
        </w:numPr>
        <w:jc w:val="both"/>
        <w:rPr>
          <w:sz w:val="20"/>
          <w:szCs w:val="20"/>
        </w:rPr>
      </w:pPr>
      <w:r w:rsidRPr="0040257A">
        <w:rPr>
          <w:sz w:val="20"/>
          <w:szCs w:val="20"/>
        </w:rPr>
        <w:t xml:space="preserve">Организатор закупки вправе отклонить Заявку Участника, если он установит, что Участник запроса предложений прямо или косвенно дал, согласился дать или предложил служащему Организатора закупки, вознаграждение в любой форме: работу, услугу, какую-либо ценность, в качестве стимула, который может повлиять на принятие </w:t>
      </w:r>
      <w:r w:rsidR="006E1249">
        <w:rPr>
          <w:sz w:val="20"/>
          <w:szCs w:val="20"/>
        </w:rPr>
        <w:t>Конкурсной</w:t>
      </w:r>
      <w:r w:rsidRPr="0040257A">
        <w:rPr>
          <w:sz w:val="20"/>
          <w:szCs w:val="20"/>
        </w:rPr>
        <w:t xml:space="preserve"> комиссией решения по определению Победителя запроса предложений.</w:t>
      </w:r>
    </w:p>
    <w:p w:rsidR="00C05DB4" w:rsidRPr="0040257A" w:rsidRDefault="00C05DB4" w:rsidP="00C05DB4">
      <w:pPr>
        <w:numPr>
          <w:ilvl w:val="1"/>
          <w:numId w:val="13"/>
        </w:numPr>
        <w:jc w:val="both"/>
        <w:rPr>
          <w:sz w:val="20"/>
          <w:szCs w:val="20"/>
        </w:rPr>
      </w:pPr>
      <w:r w:rsidRPr="0040257A">
        <w:rPr>
          <w:sz w:val="20"/>
          <w:szCs w:val="20"/>
        </w:rPr>
        <w:t>Организатор вправе отклонить Заявки Участников, заключивших между собой какое-либо соглашение с целью повлиять на определение Победителя запроса предложений.</w:t>
      </w:r>
    </w:p>
    <w:p w:rsidR="00C05DB4" w:rsidRPr="0040257A" w:rsidRDefault="00C05DB4" w:rsidP="00C05DB4">
      <w:pPr>
        <w:numPr>
          <w:ilvl w:val="1"/>
          <w:numId w:val="13"/>
        </w:numPr>
        <w:jc w:val="both"/>
        <w:rPr>
          <w:sz w:val="20"/>
          <w:szCs w:val="20"/>
        </w:rPr>
      </w:pPr>
      <w:bookmarkStart w:id="42" w:name="_Ref56220027"/>
      <w:r w:rsidRPr="0040257A">
        <w:rPr>
          <w:sz w:val="20"/>
          <w:szCs w:val="20"/>
        </w:rPr>
        <w:t>В соответствии с Извещением о проведении запроса предложений, Организатор имеет право отказаться от проведения запроса предложений в любое время до подведения его итогов, не неся никакой ответственности перед Участниками запроса предложений или третьими лицами, которым такое действие может принести убытки. Организатор незамедлительно уведомляет всех Участников об отказе от проведения запроса предложений в письменной форме в течение 3 рабочих дней с момента принятия такого решения.</w:t>
      </w:r>
      <w:bookmarkStart w:id="43" w:name="_Ref55300680"/>
      <w:bookmarkStart w:id="44" w:name="_Toc55305378"/>
      <w:bookmarkStart w:id="45" w:name="_Toc57314640"/>
      <w:bookmarkStart w:id="46" w:name="_Toc69728963"/>
      <w:bookmarkStart w:id="47" w:name="_Toc308599590"/>
      <w:bookmarkStart w:id="48" w:name="ИНСТРУКЦИИ"/>
      <w:bookmarkEnd w:id="42"/>
      <w:r w:rsidRPr="0040257A">
        <w:rPr>
          <w:sz w:val="20"/>
          <w:szCs w:val="20"/>
        </w:rPr>
        <w:t xml:space="preserve"> </w:t>
      </w:r>
    </w:p>
    <w:p w:rsidR="00C05DB4" w:rsidRPr="0040257A" w:rsidRDefault="00C05DB4" w:rsidP="00C05DB4">
      <w:pPr>
        <w:numPr>
          <w:ilvl w:val="1"/>
          <w:numId w:val="13"/>
        </w:numPr>
        <w:tabs>
          <w:tab w:val="left" w:pos="0"/>
        </w:tabs>
        <w:jc w:val="both"/>
        <w:outlineLvl w:val="2"/>
        <w:rPr>
          <w:rFonts w:eastAsia="Batang"/>
          <w:bCs/>
          <w:sz w:val="20"/>
          <w:szCs w:val="20"/>
        </w:rPr>
      </w:pPr>
      <w:proofErr w:type="gramStart"/>
      <w:r w:rsidRPr="0040257A">
        <w:rPr>
          <w:rFonts w:eastAsia="Batang"/>
          <w:bCs/>
          <w:sz w:val="20"/>
          <w:szCs w:val="20"/>
        </w:rPr>
        <w:t xml:space="preserve">В случае если на запрос предложений не поступило ни одной заявки на участие в закупке, поступила только одна заявка на участие в запросе предложений или на основании результатов рассмотрения заявок на участие в закупке выявлено несоответствие заявок всех участников закупки требованиям документации о закупке, то запрос предложений признается конкурсной комиссией несостоявшимся. </w:t>
      </w:r>
      <w:proofErr w:type="gramEnd"/>
    </w:p>
    <w:p w:rsidR="00C05DB4" w:rsidRPr="0040257A" w:rsidRDefault="00C05DB4" w:rsidP="00C05DB4">
      <w:pPr>
        <w:numPr>
          <w:ilvl w:val="1"/>
          <w:numId w:val="13"/>
        </w:numPr>
        <w:tabs>
          <w:tab w:val="left" w:pos="0"/>
        </w:tabs>
        <w:jc w:val="both"/>
        <w:outlineLvl w:val="2"/>
        <w:rPr>
          <w:rFonts w:eastAsia="Batang"/>
          <w:bCs/>
          <w:sz w:val="20"/>
          <w:szCs w:val="20"/>
        </w:rPr>
      </w:pPr>
      <w:r w:rsidRPr="0040257A">
        <w:rPr>
          <w:rFonts w:eastAsia="Batang"/>
          <w:bCs/>
          <w:sz w:val="20"/>
          <w:szCs w:val="20"/>
        </w:rPr>
        <w:t>В случае если запрос предложений признан несостоявшимся, Организатор закупки вправе:</w:t>
      </w:r>
    </w:p>
    <w:p w:rsidR="00C05DB4" w:rsidRPr="0040257A" w:rsidRDefault="00C05DB4" w:rsidP="00C05DB4">
      <w:pPr>
        <w:tabs>
          <w:tab w:val="left" w:pos="0"/>
        </w:tabs>
        <w:ind w:left="720" w:hanging="360"/>
        <w:jc w:val="both"/>
        <w:outlineLvl w:val="2"/>
        <w:rPr>
          <w:rFonts w:eastAsia="Batang"/>
          <w:bCs/>
          <w:sz w:val="20"/>
          <w:szCs w:val="20"/>
        </w:rPr>
      </w:pPr>
      <w:r w:rsidRPr="0040257A">
        <w:rPr>
          <w:rFonts w:eastAsia="Batang"/>
          <w:bCs/>
          <w:sz w:val="20"/>
          <w:szCs w:val="20"/>
        </w:rPr>
        <w:t>заключить договор с единственным участником, подавшим предложение, которое соответствует требованиям;</w:t>
      </w:r>
    </w:p>
    <w:p w:rsidR="00C05DB4" w:rsidRPr="0040257A" w:rsidRDefault="00C05DB4" w:rsidP="00C05DB4">
      <w:pPr>
        <w:tabs>
          <w:tab w:val="left" w:pos="0"/>
        </w:tabs>
        <w:ind w:left="720" w:hanging="360"/>
        <w:jc w:val="both"/>
        <w:outlineLvl w:val="2"/>
        <w:rPr>
          <w:rFonts w:eastAsia="Batang"/>
          <w:bCs/>
          <w:sz w:val="20"/>
          <w:szCs w:val="20"/>
        </w:rPr>
      </w:pPr>
      <w:r w:rsidRPr="0040257A">
        <w:rPr>
          <w:rFonts w:eastAsia="Batang"/>
          <w:bCs/>
          <w:sz w:val="20"/>
          <w:szCs w:val="20"/>
        </w:rPr>
        <w:t>объявить о проведении повторного запроса предложений;</w:t>
      </w:r>
    </w:p>
    <w:p w:rsidR="00C05DB4" w:rsidRPr="0040257A" w:rsidRDefault="00C05DB4" w:rsidP="00C05DB4">
      <w:pPr>
        <w:tabs>
          <w:tab w:val="left" w:pos="0"/>
        </w:tabs>
        <w:ind w:left="720" w:hanging="360"/>
        <w:jc w:val="both"/>
        <w:outlineLvl w:val="2"/>
        <w:rPr>
          <w:rFonts w:eastAsia="Batang"/>
          <w:bCs/>
          <w:sz w:val="20"/>
          <w:szCs w:val="20"/>
        </w:rPr>
      </w:pPr>
      <w:r w:rsidRPr="0040257A">
        <w:rPr>
          <w:rFonts w:eastAsia="Batang"/>
          <w:bCs/>
          <w:sz w:val="20"/>
          <w:szCs w:val="20"/>
        </w:rPr>
        <w:t>осуществить закупку иным способом закупки, предусмотренным настоящим Положением.</w:t>
      </w:r>
    </w:p>
    <w:p w:rsidR="00C05DB4" w:rsidRPr="0040257A" w:rsidRDefault="00C05DB4" w:rsidP="00C05DB4">
      <w:pPr>
        <w:ind w:left="360"/>
        <w:jc w:val="both"/>
        <w:rPr>
          <w:sz w:val="20"/>
          <w:szCs w:val="20"/>
        </w:rPr>
      </w:pPr>
    </w:p>
    <w:p w:rsidR="00C05DB4" w:rsidRPr="007E7116" w:rsidRDefault="00C05DB4" w:rsidP="007E7116">
      <w:pPr>
        <w:numPr>
          <w:ilvl w:val="0"/>
          <w:numId w:val="13"/>
        </w:numPr>
        <w:rPr>
          <w:b/>
          <w:sz w:val="22"/>
          <w:szCs w:val="22"/>
        </w:rPr>
      </w:pPr>
      <w:r w:rsidRPr="007E7116">
        <w:rPr>
          <w:b/>
          <w:sz w:val="22"/>
          <w:szCs w:val="22"/>
        </w:rPr>
        <w:t xml:space="preserve">Порядок проведения запроса предложений. </w:t>
      </w:r>
    </w:p>
    <w:p w:rsidR="00C05DB4" w:rsidRPr="007E7116" w:rsidRDefault="00C05DB4" w:rsidP="007E7116">
      <w:pPr>
        <w:ind w:left="360"/>
        <w:rPr>
          <w:b/>
          <w:sz w:val="22"/>
          <w:szCs w:val="22"/>
        </w:rPr>
      </w:pPr>
      <w:r w:rsidRPr="007E7116">
        <w:rPr>
          <w:b/>
          <w:sz w:val="22"/>
          <w:szCs w:val="22"/>
        </w:rPr>
        <w:t xml:space="preserve">Инструкция по подготовке </w:t>
      </w:r>
      <w:bookmarkEnd w:id="43"/>
      <w:bookmarkEnd w:id="44"/>
      <w:bookmarkEnd w:id="45"/>
      <w:bookmarkEnd w:id="46"/>
      <w:r w:rsidRPr="007E7116">
        <w:rPr>
          <w:b/>
          <w:sz w:val="22"/>
          <w:szCs w:val="22"/>
        </w:rPr>
        <w:t xml:space="preserve">заявок </w:t>
      </w:r>
      <w:bookmarkEnd w:id="47"/>
      <w:r w:rsidRPr="007E7116">
        <w:rPr>
          <w:b/>
          <w:sz w:val="22"/>
          <w:szCs w:val="22"/>
        </w:rPr>
        <w:t>участников</w:t>
      </w:r>
    </w:p>
    <w:p w:rsidR="00C05DB4" w:rsidRPr="0040257A" w:rsidRDefault="00C05DB4" w:rsidP="00C05DB4">
      <w:pPr>
        <w:ind w:left="360"/>
        <w:jc w:val="both"/>
        <w:rPr>
          <w:b/>
          <w:sz w:val="20"/>
          <w:szCs w:val="20"/>
        </w:rPr>
      </w:pPr>
    </w:p>
    <w:p w:rsidR="00C05DB4" w:rsidRPr="0040257A" w:rsidRDefault="00C05DB4" w:rsidP="00C05DB4">
      <w:pPr>
        <w:keepNext/>
        <w:numPr>
          <w:ilvl w:val="1"/>
          <w:numId w:val="13"/>
        </w:numPr>
        <w:suppressAutoHyphens/>
        <w:outlineLvl w:val="1"/>
        <w:rPr>
          <w:b/>
          <w:bCs/>
          <w:sz w:val="20"/>
        </w:rPr>
      </w:pPr>
      <w:bookmarkStart w:id="49" w:name="_Ref440305687"/>
      <w:bookmarkStart w:id="50" w:name="_Toc518119235"/>
      <w:bookmarkStart w:id="51" w:name="_Toc55193148"/>
      <w:bookmarkStart w:id="52" w:name="_Toc55285342"/>
      <w:bookmarkStart w:id="53" w:name="_Toc55305379"/>
      <w:bookmarkStart w:id="54" w:name="_Toc57314641"/>
      <w:bookmarkStart w:id="55" w:name="_Toc69728964"/>
      <w:bookmarkStart w:id="56" w:name="_Toc308599591"/>
      <w:bookmarkEnd w:id="48"/>
      <w:r w:rsidRPr="0040257A">
        <w:rPr>
          <w:b/>
          <w:bCs/>
          <w:sz w:val="20"/>
        </w:rPr>
        <w:t xml:space="preserve">Общий порядок проведения </w:t>
      </w:r>
      <w:bookmarkEnd w:id="49"/>
      <w:bookmarkEnd w:id="50"/>
      <w:bookmarkEnd w:id="51"/>
      <w:bookmarkEnd w:id="52"/>
      <w:bookmarkEnd w:id="53"/>
      <w:bookmarkEnd w:id="54"/>
      <w:bookmarkEnd w:id="55"/>
      <w:bookmarkEnd w:id="56"/>
      <w:r w:rsidRPr="0040257A">
        <w:rPr>
          <w:b/>
          <w:bCs/>
          <w:sz w:val="20"/>
        </w:rPr>
        <w:t>запроса предложений</w:t>
      </w:r>
    </w:p>
    <w:p w:rsidR="00C05DB4" w:rsidRPr="0040257A" w:rsidRDefault="00C05DB4" w:rsidP="00C05DB4">
      <w:pPr>
        <w:numPr>
          <w:ilvl w:val="2"/>
          <w:numId w:val="13"/>
        </w:numPr>
        <w:jc w:val="both"/>
        <w:rPr>
          <w:sz w:val="20"/>
        </w:rPr>
      </w:pPr>
      <w:r w:rsidRPr="0040257A">
        <w:rPr>
          <w:sz w:val="20"/>
        </w:rPr>
        <w:t>запрос предложений проводится в следующем порядке:</w:t>
      </w:r>
    </w:p>
    <w:p w:rsidR="00C05DB4" w:rsidRPr="0040257A" w:rsidRDefault="00C05DB4" w:rsidP="00C05DB4">
      <w:pPr>
        <w:tabs>
          <w:tab w:val="num" w:pos="3119"/>
        </w:tabs>
        <w:ind w:left="360"/>
        <w:jc w:val="both"/>
        <w:rPr>
          <w:sz w:val="20"/>
        </w:rPr>
      </w:pPr>
      <w:r w:rsidRPr="0040257A">
        <w:rPr>
          <w:sz w:val="20"/>
        </w:rPr>
        <w:t>Публикация Извещения о проведении запроса предложений (подраздел 6.2.), осуществляется однократно в течение всей процедуры запроса предложений;</w:t>
      </w:r>
    </w:p>
    <w:p w:rsidR="00C05DB4" w:rsidRPr="0040257A" w:rsidRDefault="006E1249" w:rsidP="00C05DB4">
      <w:pPr>
        <w:tabs>
          <w:tab w:val="num" w:pos="3119"/>
        </w:tabs>
        <w:ind w:left="360"/>
        <w:jc w:val="both"/>
        <w:rPr>
          <w:sz w:val="20"/>
        </w:rPr>
      </w:pPr>
      <w:r>
        <w:rPr>
          <w:sz w:val="20"/>
        </w:rPr>
        <w:t>Предоставление Документации</w:t>
      </w:r>
      <w:r w:rsidRPr="006E1249">
        <w:rPr>
          <w:sz w:val="20"/>
        </w:rPr>
        <w:t xml:space="preserve"> о проведении открытого запроса предложений</w:t>
      </w:r>
      <w:r w:rsidR="00C05DB4" w:rsidRPr="0040257A">
        <w:rPr>
          <w:sz w:val="20"/>
        </w:rPr>
        <w:t xml:space="preserve"> и разъяснение Организатором положений документации о закупке (подраздел 6.3.);</w:t>
      </w:r>
    </w:p>
    <w:p w:rsidR="00C05DB4" w:rsidRPr="0040257A" w:rsidRDefault="00C05DB4" w:rsidP="00C05DB4">
      <w:pPr>
        <w:tabs>
          <w:tab w:val="num" w:pos="3119"/>
        </w:tabs>
        <w:ind w:left="360"/>
        <w:jc w:val="both"/>
        <w:rPr>
          <w:sz w:val="20"/>
        </w:rPr>
      </w:pPr>
      <w:r w:rsidRPr="0040257A">
        <w:rPr>
          <w:sz w:val="20"/>
        </w:rPr>
        <w:t>Подготовка Участниками своих Заявок (подраздел </w:t>
      </w:r>
      <w:r>
        <w:rPr>
          <w:sz w:val="20"/>
        </w:rPr>
        <w:t>6.</w:t>
      </w:r>
      <w:r w:rsidRPr="0040257A">
        <w:rPr>
          <w:sz w:val="20"/>
        </w:rPr>
        <w:t>4.);</w:t>
      </w:r>
    </w:p>
    <w:p w:rsidR="00C05DB4" w:rsidRPr="0040257A" w:rsidRDefault="00C05DB4" w:rsidP="00C05DB4">
      <w:pPr>
        <w:tabs>
          <w:tab w:val="num" w:pos="3119"/>
        </w:tabs>
        <w:ind w:left="360" w:hanging="360"/>
        <w:jc w:val="both"/>
        <w:rPr>
          <w:sz w:val="20"/>
        </w:rPr>
      </w:pPr>
      <w:r w:rsidRPr="0040257A">
        <w:rPr>
          <w:sz w:val="20"/>
        </w:rPr>
        <w:tab/>
      </w:r>
      <w:r>
        <w:rPr>
          <w:sz w:val="20"/>
        </w:rPr>
        <w:t>Требования к участникам запроса предложений</w:t>
      </w:r>
      <w:r w:rsidRPr="0040257A">
        <w:rPr>
          <w:sz w:val="20"/>
        </w:rPr>
        <w:t xml:space="preserve"> (подраздел 6.</w:t>
      </w:r>
      <w:r>
        <w:rPr>
          <w:sz w:val="20"/>
        </w:rPr>
        <w:t>5</w:t>
      </w:r>
      <w:r w:rsidRPr="0040257A">
        <w:rPr>
          <w:sz w:val="20"/>
        </w:rPr>
        <w:t>);</w:t>
      </w:r>
    </w:p>
    <w:p w:rsidR="00C05DB4" w:rsidRPr="0040257A" w:rsidRDefault="00C05DB4" w:rsidP="00C05DB4">
      <w:pPr>
        <w:tabs>
          <w:tab w:val="num" w:pos="3119"/>
        </w:tabs>
        <w:ind w:left="360" w:hanging="360"/>
        <w:jc w:val="both"/>
        <w:rPr>
          <w:sz w:val="20"/>
        </w:rPr>
      </w:pPr>
      <w:r w:rsidRPr="0040257A">
        <w:rPr>
          <w:sz w:val="20"/>
        </w:rPr>
        <w:tab/>
        <w:t>Рассмотрение и оценка Заявок на участие в закупке (</w:t>
      </w:r>
      <w:r>
        <w:rPr>
          <w:sz w:val="20"/>
        </w:rPr>
        <w:t>подраздел 6.6</w:t>
      </w:r>
      <w:r w:rsidRPr="0040257A">
        <w:rPr>
          <w:sz w:val="20"/>
        </w:rPr>
        <w:t>..);</w:t>
      </w:r>
    </w:p>
    <w:p w:rsidR="00C05DB4" w:rsidRPr="0040257A" w:rsidRDefault="00C05DB4" w:rsidP="00C05DB4">
      <w:pPr>
        <w:tabs>
          <w:tab w:val="num" w:pos="3119"/>
        </w:tabs>
        <w:ind w:left="360"/>
        <w:jc w:val="both"/>
        <w:rPr>
          <w:sz w:val="20"/>
        </w:rPr>
      </w:pPr>
      <w:r w:rsidRPr="0040257A">
        <w:rPr>
          <w:sz w:val="20"/>
        </w:rPr>
        <w:t>Порядок проведения переторжки и определение победителя (подраздел 6.8.);</w:t>
      </w:r>
    </w:p>
    <w:p w:rsidR="00C05DB4" w:rsidRPr="0040257A" w:rsidRDefault="00C05DB4" w:rsidP="00C05DB4">
      <w:pPr>
        <w:tabs>
          <w:tab w:val="num" w:pos="3119"/>
        </w:tabs>
        <w:ind w:left="360"/>
        <w:jc w:val="both"/>
        <w:rPr>
          <w:sz w:val="20"/>
        </w:rPr>
      </w:pPr>
      <w:r w:rsidRPr="0040257A">
        <w:rPr>
          <w:sz w:val="20"/>
        </w:rPr>
        <w:t xml:space="preserve">Заключение Договора (подраздел 6.9.), осуществляется однократно в течение всей процедуры запроса предложений; </w:t>
      </w:r>
    </w:p>
    <w:p w:rsidR="00C05DB4" w:rsidRPr="0040257A" w:rsidRDefault="00C05DB4" w:rsidP="00C05DB4">
      <w:pPr>
        <w:keepNext/>
        <w:numPr>
          <w:ilvl w:val="1"/>
          <w:numId w:val="13"/>
        </w:numPr>
        <w:suppressAutoHyphens/>
        <w:outlineLvl w:val="1"/>
        <w:rPr>
          <w:b/>
          <w:bCs/>
          <w:sz w:val="20"/>
        </w:rPr>
      </w:pPr>
      <w:bookmarkStart w:id="57" w:name="_Ref55280418"/>
      <w:bookmarkStart w:id="58" w:name="_Toc55285343"/>
      <w:bookmarkStart w:id="59" w:name="_Toc55305380"/>
      <w:bookmarkStart w:id="60" w:name="_Toc57314642"/>
      <w:bookmarkStart w:id="61" w:name="_Toc69728965"/>
      <w:bookmarkStart w:id="62" w:name="_Toc308599592"/>
      <w:r w:rsidRPr="0040257A">
        <w:rPr>
          <w:b/>
          <w:bCs/>
          <w:sz w:val="20"/>
        </w:rPr>
        <w:t>Публикация Извещения о проведении</w:t>
      </w:r>
      <w:bookmarkEnd w:id="57"/>
      <w:bookmarkEnd w:id="58"/>
      <w:bookmarkEnd w:id="59"/>
      <w:bookmarkEnd w:id="60"/>
      <w:bookmarkEnd w:id="61"/>
      <w:bookmarkEnd w:id="62"/>
      <w:r w:rsidRPr="0040257A">
        <w:rPr>
          <w:b/>
          <w:bCs/>
          <w:sz w:val="20"/>
        </w:rPr>
        <w:t xml:space="preserve"> запроса предложений</w:t>
      </w:r>
    </w:p>
    <w:p w:rsidR="00C05DB4" w:rsidRPr="0040257A" w:rsidRDefault="00C05DB4" w:rsidP="00C05DB4">
      <w:pPr>
        <w:numPr>
          <w:ilvl w:val="2"/>
          <w:numId w:val="13"/>
        </w:numPr>
        <w:jc w:val="both"/>
        <w:rPr>
          <w:sz w:val="20"/>
        </w:rPr>
      </w:pPr>
      <w:r w:rsidRPr="0040257A">
        <w:rPr>
          <w:sz w:val="20"/>
        </w:rPr>
        <w:t xml:space="preserve">Извещение о проведении запроса предложений было опубликовано в порядке, указанном в пункте </w:t>
      </w:r>
      <w:r w:rsidRPr="0040257A">
        <w:rPr>
          <w:sz w:val="20"/>
        </w:rPr>
        <w:fldChar w:fldCharType="begin"/>
      </w:r>
      <w:r w:rsidRPr="0040257A">
        <w:rPr>
          <w:sz w:val="20"/>
        </w:rPr>
        <w:instrText xml:space="preserve"> REF _Ref55193512 \r \h  \* MERGEFORMAT </w:instrText>
      </w:r>
      <w:r w:rsidRPr="0040257A">
        <w:rPr>
          <w:sz w:val="20"/>
        </w:rPr>
      </w:r>
      <w:r w:rsidRPr="0040257A">
        <w:rPr>
          <w:sz w:val="20"/>
        </w:rPr>
        <w:fldChar w:fldCharType="separate"/>
      </w:r>
      <w:r w:rsidR="008638AB">
        <w:rPr>
          <w:sz w:val="20"/>
        </w:rPr>
        <w:t>1.1</w:t>
      </w:r>
      <w:r w:rsidRPr="0040257A">
        <w:rPr>
          <w:sz w:val="20"/>
        </w:rPr>
        <w:fldChar w:fldCharType="end"/>
      </w:r>
      <w:r w:rsidRPr="0040257A">
        <w:rPr>
          <w:sz w:val="20"/>
        </w:rPr>
        <w:t xml:space="preserve">. </w:t>
      </w:r>
    </w:p>
    <w:p w:rsidR="00C05DB4" w:rsidRPr="0040257A" w:rsidRDefault="00C05DB4" w:rsidP="00C05DB4">
      <w:pPr>
        <w:numPr>
          <w:ilvl w:val="2"/>
          <w:numId w:val="13"/>
        </w:numPr>
        <w:jc w:val="both"/>
        <w:rPr>
          <w:sz w:val="20"/>
        </w:rPr>
      </w:pPr>
      <w:r w:rsidRPr="0040257A">
        <w:rPr>
          <w:sz w:val="20"/>
        </w:rPr>
        <w:t>Иные публикации не являются официальными и не влекут для Организатора запроса предложений никаких последствий.</w:t>
      </w:r>
    </w:p>
    <w:p w:rsidR="00C05DB4" w:rsidRPr="0040257A" w:rsidRDefault="00C05DB4" w:rsidP="006E1249">
      <w:pPr>
        <w:keepNext/>
        <w:numPr>
          <w:ilvl w:val="1"/>
          <w:numId w:val="13"/>
        </w:numPr>
        <w:suppressAutoHyphens/>
        <w:outlineLvl w:val="1"/>
        <w:rPr>
          <w:b/>
          <w:bCs/>
          <w:sz w:val="20"/>
        </w:rPr>
      </w:pPr>
      <w:bookmarkStart w:id="63" w:name="_Ref55280429"/>
      <w:bookmarkStart w:id="64" w:name="_Toc55285344"/>
      <w:bookmarkStart w:id="65" w:name="_Toc55305381"/>
      <w:bookmarkStart w:id="66" w:name="_Toc57314643"/>
      <w:bookmarkStart w:id="67" w:name="_Toc69728966"/>
      <w:bookmarkStart w:id="68" w:name="_Toc308599593"/>
      <w:r w:rsidRPr="0040257A">
        <w:rPr>
          <w:b/>
          <w:bCs/>
          <w:sz w:val="20"/>
        </w:rPr>
        <w:t xml:space="preserve">Предоставление </w:t>
      </w:r>
      <w:bookmarkEnd w:id="63"/>
      <w:bookmarkEnd w:id="64"/>
      <w:bookmarkEnd w:id="65"/>
      <w:bookmarkEnd w:id="66"/>
      <w:bookmarkEnd w:id="67"/>
      <w:bookmarkEnd w:id="68"/>
      <w:r w:rsidR="006E1249" w:rsidRPr="006E1249">
        <w:rPr>
          <w:b/>
          <w:bCs/>
          <w:sz w:val="20"/>
        </w:rPr>
        <w:t>Документаци</w:t>
      </w:r>
      <w:r w:rsidR="006E1249">
        <w:rPr>
          <w:b/>
          <w:bCs/>
          <w:sz w:val="20"/>
        </w:rPr>
        <w:t>и</w:t>
      </w:r>
      <w:r w:rsidR="006E1249" w:rsidRPr="006E1249">
        <w:rPr>
          <w:b/>
          <w:bCs/>
          <w:sz w:val="20"/>
        </w:rPr>
        <w:t xml:space="preserve"> о проведении открытого запроса предложений</w:t>
      </w:r>
      <w:r w:rsidRPr="0040257A">
        <w:rPr>
          <w:b/>
          <w:bCs/>
          <w:sz w:val="20"/>
        </w:rPr>
        <w:t xml:space="preserve"> и разъяснение Организатором положений документации о закупке.</w:t>
      </w:r>
    </w:p>
    <w:p w:rsidR="00C05DB4" w:rsidRPr="0040257A" w:rsidRDefault="00C05DB4" w:rsidP="006E1249">
      <w:pPr>
        <w:numPr>
          <w:ilvl w:val="2"/>
          <w:numId w:val="13"/>
        </w:numPr>
        <w:jc w:val="both"/>
        <w:rPr>
          <w:sz w:val="20"/>
        </w:rPr>
      </w:pPr>
      <w:bookmarkStart w:id="69" w:name="_Ref55277592"/>
      <w:r w:rsidRPr="0040257A">
        <w:rPr>
          <w:sz w:val="20"/>
        </w:rPr>
        <w:t xml:space="preserve">Участники должны получить </w:t>
      </w:r>
      <w:r w:rsidR="006E1249">
        <w:rPr>
          <w:sz w:val="20"/>
        </w:rPr>
        <w:t>Документацию</w:t>
      </w:r>
      <w:r w:rsidR="006E1249" w:rsidRPr="006E1249">
        <w:rPr>
          <w:sz w:val="20"/>
        </w:rPr>
        <w:t xml:space="preserve"> о проведении открытого запроса предложений</w:t>
      </w:r>
      <w:r w:rsidRPr="0040257A">
        <w:rPr>
          <w:sz w:val="20"/>
        </w:rPr>
        <w:t xml:space="preserve"> в порядке, указанном в Извещении о проведении запроса предложений.</w:t>
      </w:r>
      <w:bookmarkEnd w:id="69"/>
    </w:p>
    <w:p w:rsidR="00C05DB4" w:rsidRPr="0040257A" w:rsidRDefault="00C05DB4" w:rsidP="00C05DB4">
      <w:pPr>
        <w:widowControl w:val="0"/>
        <w:numPr>
          <w:ilvl w:val="2"/>
          <w:numId w:val="13"/>
        </w:numPr>
        <w:tabs>
          <w:tab w:val="left" w:pos="708"/>
        </w:tabs>
        <w:adjustRightInd w:val="0"/>
        <w:spacing w:after="60"/>
        <w:jc w:val="both"/>
        <w:rPr>
          <w:color w:val="000000"/>
          <w:sz w:val="20"/>
          <w:szCs w:val="20"/>
        </w:rPr>
      </w:pPr>
      <w:bookmarkStart w:id="70" w:name="_Ref55280436"/>
      <w:bookmarkStart w:id="71" w:name="_Toc55285345"/>
      <w:bookmarkStart w:id="72" w:name="_Toc55305382"/>
      <w:bookmarkStart w:id="73" w:name="_Toc57314644"/>
      <w:bookmarkStart w:id="74" w:name="_Toc69728967"/>
      <w:r w:rsidRPr="0040257A">
        <w:rPr>
          <w:color w:val="000000"/>
          <w:sz w:val="20"/>
          <w:szCs w:val="20"/>
        </w:rPr>
        <w:t>Участники вправе обратиться к Организатору за разъяснениями настоящей Документации. Запросы на разъяснение Документации должны подаваться в письменной форме за подписью уполномоченного лица организации. В течени</w:t>
      </w:r>
      <w:proofErr w:type="gramStart"/>
      <w:r w:rsidRPr="0040257A">
        <w:rPr>
          <w:color w:val="000000"/>
          <w:sz w:val="20"/>
          <w:szCs w:val="20"/>
        </w:rPr>
        <w:t>и</w:t>
      </w:r>
      <w:proofErr w:type="gramEnd"/>
      <w:r w:rsidRPr="0040257A">
        <w:rPr>
          <w:color w:val="000000"/>
          <w:sz w:val="20"/>
          <w:szCs w:val="20"/>
        </w:rPr>
        <w:t xml:space="preserve"> 2 рабочих дней со дня поступления запроса Заказчик, Организатор закупки размещает на официальном сайте разъяснения положений документации о закупке, если указанный запрос поступил не позднее, чем за 3 календарных дня до дня окончания подачи заявок на участие в закупке.</w:t>
      </w:r>
    </w:p>
    <w:p w:rsidR="00C05DB4" w:rsidRPr="0040257A" w:rsidRDefault="00C05DB4" w:rsidP="00C05DB4">
      <w:pPr>
        <w:numPr>
          <w:ilvl w:val="2"/>
          <w:numId w:val="13"/>
        </w:numPr>
        <w:jc w:val="both"/>
        <w:rPr>
          <w:sz w:val="20"/>
          <w:szCs w:val="20"/>
        </w:rPr>
      </w:pPr>
      <w:r w:rsidRPr="0040257A">
        <w:rPr>
          <w:color w:val="000000"/>
          <w:sz w:val="20"/>
          <w:szCs w:val="20"/>
        </w:rPr>
        <w:t>Участник не вправе ссылаться на устную информацию, полученную от Заказчика, Организатора.</w:t>
      </w:r>
    </w:p>
    <w:p w:rsidR="00C05DB4" w:rsidRPr="0040257A" w:rsidRDefault="00C05DB4" w:rsidP="00C05DB4">
      <w:pPr>
        <w:keepNext/>
        <w:numPr>
          <w:ilvl w:val="1"/>
          <w:numId w:val="13"/>
        </w:numPr>
        <w:suppressAutoHyphens/>
        <w:outlineLvl w:val="1"/>
        <w:rPr>
          <w:b/>
          <w:bCs/>
          <w:sz w:val="20"/>
        </w:rPr>
      </w:pPr>
      <w:bookmarkStart w:id="75" w:name="_Toc308599594"/>
      <w:r w:rsidRPr="0040257A">
        <w:rPr>
          <w:b/>
          <w:bCs/>
          <w:sz w:val="20"/>
        </w:rPr>
        <w:t>Подготовка Заявок Участников</w:t>
      </w:r>
      <w:bookmarkEnd w:id="70"/>
      <w:bookmarkEnd w:id="71"/>
      <w:bookmarkEnd w:id="72"/>
      <w:bookmarkEnd w:id="73"/>
      <w:bookmarkEnd w:id="74"/>
      <w:bookmarkEnd w:id="75"/>
    </w:p>
    <w:p w:rsidR="00C05DB4" w:rsidRPr="00F563BF" w:rsidRDefault="00C05DB4" w:rsidP="00C05DB4">
      <w:pPr>
        <w:keepNext/>
        <w:numPr>
          <w:ilvl w:val="2"/>
          <w:numId w:val="13"/>
        </w:numPr>
        <w:tabs>
          <w:tab w:val="num" w:pos="0"/>
        </w:tabs>
        <w:suppressAutoHyphens/>
        <w:ind w:hanging="11"/>
        <w:outlineLvl w:val="2"/>
        <w:rPr>
          <w:sz w:val="20"/>
          <w:szCs w:val="20"/>
        </w:rPr>
      </w:pPr>
      <w:r w:rsidRPr="00F563BF">
        <w:rPr>
          <w:sz w:val="20"/>
          <w:szCs w:val="20"/>
        </w:rPr>
        <w:t>Для участия в открытом запросе предложений с переторжкой в электронной форме участник размещения заказа, получивший аккредитацию на электронной площадке, подает заявку на участие в открытом запросе предложений с переторжкой</w:t>
      </w:r>
      <w:r w:rsidRPr="00F563BF">
        <w:rPr>
          <w:b/>
          <w:sz w:val="20"/>
          <w:szCs w:val="20"/>
        </w:rPr>
        <w:t xml:space="preserve"> </w:t>
      </w:r>
      <w:r w:rsidRPr="00F563BF">
        <w:rPr>
          <w:sz w:val="20"/>
          <w:szCs w:val="20"/>
        </w:rPr>
        <w:t>в электронной форме. Заявки на участие в запросе предложений принимаются Оператором электронной площадки, на которой будет проводиться запрос предложений.</w:t>
      </w:r>
    </w:p>
    <w:p w:rsidR="00C05DB4" w:rsidRPr="00F563BF" w:rsidRDefault="00C05DB4" w:rsidP="00C05DB4">
      <w:pPr>
        <w:numPr>
          <w:ilvl w:val="2"/>
          <w:numId w:val="13"/>
        </w:numPr>
        <w:jc w:val="both"/>
        <w:rPr>
          <w:sz w:val="20"/>
          <w:szCs w:val="20"/>
        </w:rPr>
      </w:pPr>
      <w:r w:rsidRPr="00F563BF">
        <w:rPr>
          <w:sz w:val="20"/>
          <w:szCs w:val="20"/>
        </w:rPr>
        <w:t>Заявка на участие в открытом запросе предложений с переторжкой в электронной форме  подается  в форме электронного документа и должна быть подписана в соответствии с нормативными правовыми актами Российской Федерации, в том числе  Федеральным законом от 10.01.2002г.  №1-ФЗ «Об электронной цифровой подписи». Федеральным законом от 06.04.2011 г. № 63-ФЗ «Об электронной подписи».</w:t>
      </w:r>
    </w:p>
    <w:p w:rsidR="00C05DB4" w:rsidRPr="0040257A" w:rsidRDefault="00C05DB4" w:rsidP="00C05DB4">
      <w:pPr>
        <w:numPr>
          <w:ilvl w:val="2"/>
          <w:numId w:val="13"/>
        </w:numPr>
        <w:jc w:val="both"/>
        <w:rPr>
          <w:sz w:val="20"/>
          <w:szCs w:val="20"/>
        </w:rPr>
      </w:pPr>
      <w:r w:rsidRPr="0040257A">
        <w:rPr>
          <w:sz w:val="20"/>
          <w:szCs w:val="20"/>
        </w:rPr>
        <w:t>Участник размещения заказа вправе подать только одну заявку в отношении каждого лота.</w:t>
      </w:r>
    </w:p>
    <w:p w:rsidR="00C05DB4" w:rsidRPr="0040257A" w:rsidRDefault="00C05DB4" w:rsidP="00C05DB4">
      <w:pPr>
        <w:numPr>
          <w:ilvl w:val="2"/>
          <w:numId w:val="13"/>
        </w:numPr>
        <w:jc w:val="both"/>
        <w:rPr>
          <w:sz w:val="20"/>
          <w:szCs w:val="20"/>
        </w:rPr>
      </w:pPr>
      <w:r w:rsidRPr="0040257A">
        <w:rPr>
          <w:sz w:val="20"/>
          <w:szCs w:val="20"/>
        </w:rPr>
        <w:t>Участник закупки, подавший заявку на участие в закупке, вправе изменить или отозвать поданную им заявку в любое время до окончания срока подачи заявок на участие в закупке, указанного в извещении о закупке.</w:t>
      </w:r>
    </w:p>
    <w:p w:rsidR="00C05DB4" w:rsidRPr="0040257A" w:rsidRDefault="00C05DB4" w:rsidP="00C05DB4">
      <w:pPr>
        <w:numPr>
          <w:ilvl w:val="2"/>
          <w:numId w:val="13"/>
        </w:numPr>
        <w:jc w:val="both"/>
        <w:rPr>
          <w:sz w:val="20"/>
          <w:szCs w:val="20"/>
        </w:rPr>
      </w:pPr>
      <w:r w:rsidRPr="0040257A">
        <w:rPr>
          <w:sz w:val="20"/>
          <w:szCs w:val="20"/>
        </w:rPr>
        <w:t>Заявки на участие в закупке, полученные после окончания срока подачи заявок, не рассматриваются</w:t>
      </w:r>
    </w:p>
    <w:p w:rsidR="00C05DB4" w:rsidRPr="0040257A" w:rsidRDefault="00C05DB4" w:rsidP="00C05DB4">
      <w:pPr>
        <w:keepNext/>
        <w:numPr>
          <w:ilvl w:val="2"/>
          <w:numId w:val="13"/>
        </w:numPr>
        <w:suppressAutoHyphens/>
        <w:outlineLvl w:val="2"/>
        <w:rPr>
          <w:b/>
          <w:sz w:val="20"/>
          <w:szCs w:val="20"/>
        </w:rPr>
      </w:pPr>
      <w:r w:rsidRPr="0040257A">
        <w:rPr>
          <w:b/>
          <w:sz w:val="20"/>
          <w:szCs w:val="20"/>
        </w:rPr>
        <w:t>Общие требования к Заявке</w:t>
      </w:r>
    </w:p>
    <w:p w:rsidR="00C05DB4" w:rsidRPr="0040257A" w:rsidRDefault="00C05DB4" w:rsidP="00C05DB4">
      <w:pPr>
        <w:numPr>
          <w:ilvl w:val="3"/>
          <w:numId w:val="13"/>
        </w:numPr>
        <w:jc w:val="both"/>
        <w:rPr>
          <w:sz w:val="20"/>
        </w:rPr>
      </w:pPr>
      <w:bookmarkStart w:id="76" w:name="_Ref249874040"/>
      <w:bookmarkStart w:id="77" w:name="_Ref56235235"/>
      <w:r w:rsidRPr="0040257A">
        <w:rPr>
          <w:sz w:val="20"/>
        </w:rPr>
        <w:t>Участник запроса предложений должен подготовить Заявку, включающую:</w:t>
      </w:r>
      <w:bookmarkEnd w:id="76"/>
    </w:p>
    <w:p w:rsidR="00C05DB4" w:rsidRPr="0040257A" w:rsidRDefault="00C05DB4" w:rsidP="00EC72E7">
      <w:pPr>
        <w:numPr>
          <w:ilvl w:val="0"/>
          <w:numId w:val="19"/>
        </w:numPr>
        <w:rPr>
          <w:sz w:val="20"/>
        </w:rPr>
      </w:pPr>
      <w:r w:rsidRPr="0040257A">
        <w:rPr>
          <w:sz w:val="20"/>
        </w:rPr>
        <w:lastRenderedPageBreak/>
        <w:t xml:space="preserve">Заявка по форме и в соответствии с инструкциями, приведенными в настоящей </w:t>
      </w:r>
      <w:r w:rsidR="006E1249">
        <w:rPr>
          <w:sz w:val="20"/>
        </w:rPr>
        <w:t>Д</w:t>
      </w:r>
      <w:r w:rsidRPr="0040257A">
        <w:rPr>
          <w:sz w:val="20"/>
        </w:rPr>
        <w:t>окументации (подраздел 8.</w:t>
      </w:r>
      <w:r>
        <w:rPr>
          <w:sz w:val="20"/>
        </w:rPr>
        <w:t>1</w:t>
      </w:r>
      <w:r w:rsidRPr="0040257A">
        <w:rPr>
          <w:sz w:val="20"/>
        </w:rPr>
        <w:t>);</w:t>
      </w:r>
    </w:p>
    <w:p w:rsidR="00C05DB4" w:rsidRPr="00737752" w:rsidRDefault="00C05DB4" w:rsidP="00737752">
      <w:pPr>
        <w:numPr>
          <w:ilvl w:val="0"/>
          <w:numId w:val="19"/>
        </w:numPr>
        <w:jc w:val="both"/>
        <w:rPr>
          <w:sz w:val="20"/>
        </w:rPr>
      </w:pPr>
      <w:r w:rsidRPr="0040257A">
        <w:rPr>
          <w:sz w:val="20"/>
        </w:rPr>
        <w:t>Анкета участника (подраздел 8.</w:t>
      </w:r>
      <w:r>
        <w:rPr>
          <w:sz w:val="20"/>
        </w:rPr>
        <w:t>2</w:t>
      </w:r>
      <w:r w:rsidRPr="0040257A">
        <w:rPr>
          <w:sz w:val="20"/>
        </w:rPr>
        <w:t>.)</w:t>
      </w:r>
    </w:p>
    <w:p w:rsidR="00C05DB4" w:rsidRPr="0040257A" w:rsidRDefault="00C05DB4" w:rsidP="00EC72E7">
      <w:pPr>
        <w:numPr>
          <w:ilvl w:val="0"/>
          <w:numId w:val="19"/>
        </w:numPr>
        <w:jc w:val="both"/>
        <w:rPr>
          <w:sz w:val="20"/>
        </w:rPr>
      </w:pPr>
      <w:proofErr w:type="gramStart"/>
      <w:r w:rsidRPr="0040257A">
        <w:rPr>
          <w:sz w:val="20"/>
        </w:rPr>
        <w:t>Конкурсное  предложение (подраздел 8.</w:t>
      </w:r>
      <w:r>
        <w:rPr>
          <w:sz w:val="20"/>
        </w:rPr>
        <w:t>3</w:t>
      </w:r>
      <w:r w:rsidRPr="0040257A">
        <w:rPr>
          <w:sz w:val="20"/>
        </w:rPr>
        <w:t>.), где описывается:  предмет закупки, требование к предмету закупки, характер и необходимые технические и качественные характеристики предлагаемых товаров, работ, услуг, а так же технические спецификации, планы, чертежи и эскизы, количество товаров, объем работ и услуг, любые сопутствующие услуги, условия поставки продукции, место выполнения работ и услуг, сроки поставки, сметные расчеты, калькуляции и другие необходимые сведения;</w:t>
      </w:r>
      <w:proofErr w:type="gramEnd"/>
    </w:p>
    <w:p w:rsidR="00C05DB4" w:rsidRPr="0087272D" w:rsidRDefault="00C05DB4" w:rsidP="0087272D">
      <w:pPr>
        <w:numPr>
          <w:ilvl w:val="0"/>
          <w:numId w:val="19"/>
        </w:numPr>
        <w:ind w:hanging="436"/>
        <w:jc w:val="both"/>
        <w:rPr>
          <w:sz w:val="20"/>
        </w:rPr>
      </w:pPr>
      <w:r w:rsidRPr="0040257A">
        <w:rPr>
          <w:sz w:val="20"/>
        </w:rPr>
        <w:t>График на выполнение работ (оказание услуг) по форме и в соответствии с инструкциями, приведенными в настоящей Документации по запросу предложений (подраздел 8.</w:t>
      </w:r>
      <w:r>
        <w:rPr>
          <w:sz w:val="20"/>
        </w:rPr>
        <w:t>4</w:t>
      </w:r>
      <w:r w:rsidRPr="0040257A">
        <w:rPr>
          <w:sz w:val="20"/>
        </w:rPr>
        <w:t>.);</w:t>
      </w:r>
    </w:p>
    <w:p w:rsidR="00C05DB4" w:rsidRPr="0040257A" w:rsidRDefault="00C05DB4" w:rsidP="00EC72E7">
      <w:pPr>
        <w:numPr>
          <w:ilvl w:val="0"/>
          <w:numId w:val="19"/>
        </w:numPr>
        <w:ind w:hanging="436"/>
        <w:jc w:val="both"/>
        <w:rPr>
          <w:sz w:val="20"/>
        </w:rPr>
      </w:pPr>
      <w:r w:rsidRPr="0040257A">
        <w:rPr>
          <w:sz w:val="20"/>
        </w:rPr>
        <w:t>Тех</w:t>
      </w:r>
      <w:r>
        <w:rPr>
          <w:sz w:val="20"/>
        </w:rPr>
        <w:t>ническое задание (раздел 9</w:t>
      </w:r>
      <w:r w:rsidRPr="0040257A">
        <w:rPr>
          <w:sz w:val="20"/>
        </w:rPr>
        <w:t>);</w:t>
      </w:r>
    </w:p>
    <w:p w:rsidR="00C05DB4" w:rsidRPr="0040257A" w:rsidRDefault="00C05DB4" w:rsidP="00EC72E7">
      <w:pPr>
        <w:numPr>
          <w:ilvl w:val="0"/>
          <w:numId w:val="19"/>
        </w:numPr>
        <w:ind w:hanging="436"/>
        <w:jc w:val="both"/>
        <w:rPr>
          <w:sz w:val="20"/>
        </w:rPr>
      </w:pPr>
      <w:r>
        <w:rPr>
          <w:sz w:val="20"/>
        </w:rPr>
        <w:t>Проект договора (раздел 10</w:t>
      </w:r>
      <w:r w:rsidRPr="0040257A">
        <w:rPr>
          <w:sz w:val="20"/>
        </w:rPr>
        <w:t>);</w:t>
      </w:r>
    </w:p>
    <w:p w:rsidR="00C05DB4" w:rsidRPr="0040257A" w:rsidRDefault="00C05DB4" w:rsidP="00EC72E7">
      <w:pPr>
        <w:numPr>
          <w:ilvl w:val="0"/>
          <w:numId w:val="19"/>
        </w:numPr>
        <w:ind w:hanging="436"/>
        <w:jc w:val="both"/>
        <w:rPr>
          <w:sz w:val="20"/>
        </w:rPr>
      </w:pPr>
      <w:r w:rsidRPr="0040257A">
        <w:rPr>
          <w:sz w:val="20"/>
        </w:rPr>
        <w:t xml:space="preserve">Документы, подтверждающие соответствие Участника запроса предложений требованиям настоящей </w:t>
      </w:r>
      <w:r w:rsidR="006E1249">
        <w:rPr>
          <w:sz w:val="20"/>
        </w:rPr>
        <w:t>Д</w:t>
      </w:r>
      <w:r w:rsidRPr="0040257A">
        <w:rPr>
          <w:sz w:val="20"/>
        </w:rPr>
        <w:t>окументации (п. 7.1.12 Информационной карты запроса предложений).</w:t>
      </w:r>
      <w:bookmarkEnd w:id="77"/>
    </w:p>
    <w:p w:rsidR="00C05DB4" w:rsidRPr="0040257A" w:rsidRDefault="00C05DB4" w:rsidP="00C05DB4">
      <w:pPr>
        <w:numPr>
          <w:ilvl w:val="3"/>
          <w:numId w:val="13"/>
        </w:numPr>
        <w:tabs>
          <w:tab w:val="left" w:pos="709"/>
        </w:tabs>
        <w:jc w:val="both"/>
        <w:rPr>
          <w:sz w:val="20"/>
        </w:rPr>
      </w:pPr>
      <w:bookmarkStart w:id="78" w:name="_Ref56240821"/>
      <w:bookmarkStart w:id="79" w:name="_Ref167272536"/>
      <w:r w:rsidRPr="0040257A">
        <w:rPr>
          <w:sz w:val="20"/>
        </w:rPr>
        <w:t>Все указанные документы прилагаются Участником к Заявке.</w:t>
      </w:r>
    </w:p>
    <w:p w:rsidR="00C05DB4" w:rsidRPr="0040257A" w:rsidRDefault="00C05DB4" w:rsidP="00C05DB4">
      <w:pPr>
        <w:ind w:left="720"/>
        <w:jc w:val="both"/>
        <w:rPr>
          <w:sz w:val="20"/>
        </w:rPr>
      </w:pPr>
    </w:p>
    <w:p w:rsidR="00C05DB4" w:rsidRPr="0040257A" w:rsidRDefault="00C05DB4" w:rsidP="00C05DB4">
      <w:pPr>
        <w:numPr>
          <w:ilvl w:val="3"/>
          <w:numId w:val="13"/>
        </w:numPr>
        <w:jc w:val="both"/>
        <w:rPr>
          <w:sz w:val="20"/>
        </w:rPr>
      </w:pPr>
      <w:bookmarkStart w:id="80" w:name="_Toc57314648"/>
      <w:bookmarkEnd w:id="78"/>
      <w:bookmarkEnd w:id="79"/>
      <w:r w:rsidRPr="0040257A">
        <w:rPr>
          <w:sz w:val="20"/>
        </w:rPr>
        <w:t>Все документы, входящие в Заявку Участника, должны быть подготовлены на русском языке за исключением нижеследующего.</w:t>
      </w:r>
    </w:p>
    <w:p w:rsidR="00C05DB4" w:rsidRPr="0040257A" w:rsidRDefault="00C05DB4" w:rsidP="00C05DB4">
      <w:pPr>
        <w:numPr>
          <w:ilvl w:val="3"/>
          <w:numId w:val="13"/>
        </w:numPr>
        <w:jc w:val="both"/>
        <w:rPr>
          <w:sz w:val="20"/>
        </w:rPr>
      </w:pPr>
      <w:r w:rsidRPr="0040257A">
        <w:rPr>
          <w:sz w:val="20"/>
        </w:rPr>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40257A">
        <w:rPr>
          <w:sz w:val="20"/>
        </w:rPr>
        <w:t>апостилированный</w:t>
      </w:r>
      <w:proofErr w:type="spellEnd"/>
      <w:r w:rsidRPr="0040257A">
        <w:rPr>
          <w:sz w:val="20"/>
        </w:rPr>
        <w:t>). При выявлении расхождений между русским переводом и оригиналом документа на ином языке Организатор запроса предложений будет принимать решение на основании перевода.</w:t>
      </w:r>
    </w:p>
    <w:p w:rsidR="00C05DB4" w:rsidRPr="0040257A" w:rsidRDefault="00C05DB4" w:rsidP="00C05DB4">
      <w:pPr>
        <w:numPr>
          <w:ilvl w:val="3"/>
          <w:numId w:val="13"/>
        </w:numPr>
        <w:jc w:val="both"/>
        <w:rPr>
          <w:sz w:val="20"/>
        </w:rPr>
      </w:pPr>
      <w:r w:rsidRPr="0040257A">
        <w:rPr>
          <w:sz w:val="20"/>
        </w:rPr>
        <w:t>Организатор запроса предложений вправе не рассматривать документы, не переведенные на русский язык.</w:t>
      </w:r>
      <w:bookmarkStart w:id="81" w:name="_Hlt40850038"/>
      <w:bookmarkEnd w:id="81"/>
    </w:p>
    <w:p w:rsidR="00C05DB4" w:rsidRPr="0040257A" w:rsidRDefault="00C05DB4" w:rsidP="00C05DB4">
      <w:pPr>
        <w:keepNext/>
        <w:numPr>
          <w:ilvl w:val="2"/>
          <w:numId w:val="13"/>
        </w:numPr>
        <w:suppressAutoHyphens/>
        <w:outlineLvl w:val="2"/>
        <w:rPr>
          <w:b/>
          <w:sz w:val="20"/>
          <w:szCs w:val="20"/>
        </w:rPr>
      </w:pPr>
      <w:bookmarkStart w:id="82" w:name="_Toc308599598"/>
      <w:r w:rsidRPr="0040257A">
        <w:rPr>
          <w:b/>
          <w:sz w:val="20"/>
          <w:szCs w:val="20"/>
        </w:rPr>
        <w:t xml:space="preserve">Требования к валюте </w:t>
      </w:r>
      <w:bookmarkEnd w:id="80"/>
      <w:bookmarkEnd w:id="82"/>
    </w:p>
    <w:p w:rsidR="00C05DB4" w:rsidRPr="0040257A" w:rsidRDefault="00C05DB4" w:rsidP="00C05DB4">
      <w:pPr>
        <w:numPr>
          <w:ilvl w:val="3"/>
          <w:numId w:val="13"/>
        </w:numPr>
        <w:jc w:val="both"/>
        <w:rPr>
          <w:sz w:val="20"/>
        </w:rPr>
      </w:pPr>
      <w:bookmarkStart w:id="83" w:name="_Ref56220708"/>
      <w:r w:rsidRPr="0040257A">
        <w:rPr>
          <w:sz w:val="20"/>
        </w:rPr>
        <w:t>Все суммы денежных сре</w:t>
      </w:r>
      <w:proofErr w:type="gramStart"/>
      <w:r w:rsidRPr="0040257A">
        <w:rPr>
          <w:sz w:val="20"/>
        </w:rPr>
        <w:t>дств в д</w:t>
      </w:r>
      <w:proofErr w:type="gramEnd"/>
      <w:r w:rsidRPr="0040257A">
        <w:rPr>
          <w:sz w:val="20"/>
        </w:rPr>
        <w:t>окументах, входящих в Заявку, должны быть выражены в российских рублях за исключением нижеследующего.</w:t>
      </w:r>
      <w:bookmarkEnd w:id="83"/>
    </w:p>
    <w:p w:rsidR="00C05DB4" w:rsidRPr="0040257A" w:rsidRDefault="00C05DB4" w:rsidP="00C05DB4">
      <w:pPr>
        <w:numPr>
          <w:ilvl w:val="3"/>
          <w:numId w:val="13"/>
        </w:numPr>
        <w:jc w:val="both"/>
        <w:rPr>
          <w:sz w:val="20"/>
        </w:rPr>
      </w:pPr>
      <w:proofErr w:type="gramStart"/>
      <w:r w:rsidRPr="0040257A">
        <w:rPr>
          <w:sz w:val="20"/>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roofErr w:type="gramEnd"/>
    </w:p>
    <w:p w:rsidR="00C05DB4" w:rsidRPr="0040257A" w:rsidRDefault="00C05DB4" w:rsidP="00C05DB4">
      <w:pPr>
        <w:keepNext/>
        <w:numPr>
          <w:ilvl w:val="2"/>
          <w:numId w:val="13"/>
        </w:numPr>
        <w:suppressAutoHyphens/>
        <w:outlineLvl w:val="2"/>
        <w:rPr>
          <w:b/>
          <w:sz w:val="20"/>
          <w:szCs w:val="20"/>
        </w:rPr>
      </w:pPr>
      <w:bookmarkStart w:id="84" w:name="_Ref57667242"/>
      <w:bookmarkStart w:id="85" w:name="_Toc308599599"/>
      <w:r w:rsidRPr="0040257A">
        <w:rPr>
          <w:b/>
          <w:sz w:val="20"/>
          <w:szCs w:val="20"/>
        </w:rPr>
        <w:t>Начальная (максимальная) цена</w:t>
      </w:r>
      <w:bookmarkEnd w:id="84"/>
      <w:bookmarkEnd w:id="85"/>
    </w:p>
    <w:p w:rsidR="00C05DB4" w:rsidRPr="0040257A" w:rsidRDefault="00C05DB4" w:rsidP="00C05DB4">
      <w:pPr>
        <w:numPr>
          <w:ilvl w:val="3"/>
          <w:numId w:val="13"/>
        </w:numPr>
        <w:jc w:val="both"/>
        <w:rPr>
          <w:sz w:val="20"/>
        </w:rPr>
      </w:pPr>
      <w:bookmarkStart w:id="86" w:name="_Ref57670139"/>
      <w:r w:rsidRPr="0040257A">
        <w:rPr>
          <w:sz w:val="20"/>
        </w:rPr>
        <w:t>В соответствии с Уведомлением о проведении запроса предложений, начальная (максимальная) цена по лотам составляет величину, указанную в пункте 7.1.5 Информационной карты запроса предложений.</w:t>
      </w:r>
      <w:bookmarkEnd w:id="86"/>
    </w:p>
    <w:p w:rsidR="00C05DB4" w:rsidRPr="0040257A" w:rsidRDefault="00C05DB4" w:rsidP="00C05DB4">
      <w:pPr>
        <w:numPr>
          <w:ilvl w:val="3"/>
          <w:numId w:val="13"/>
        </w:numPr>
        <w:jc w:val="both"/>
        <w:rPr>
          <w:sz w:val="20"/>
        </w:rPr>
      </w:pPr>
      <w:bookmarkStart w:id="87" w:name="_Ref93089413"/>
      <w:r w:rsidRPr="0040257A">
        <w:rPr>
          <w:sz w:val="20"/>
        </w:rPr>
        <w:t xml:space="preserve">Цена договора, предлагаемая участником размещения заказа, не может превышать начальную (максимальную) цену договора (цену лота). В случае если цена договора, указанная в заявке и предлагаемая участником размещения заказа превышает начальную (максимальную) цену договора (цену лота), соответствующий участник размещения заказа не допускается к участию в запросе предложений на основании несоответствия его заявки требованиям, установленным конкурсной документацией. </w:t>
      </w:r>
    </w:p>
    <w:p w:rsidR="00C05DB4" w:rsidRPr="0040257A" w:rsidRDefault="00C05DB4" w:rsidP="00C05DB4">
      <w:pPr>
        <w:numPr>
          <w:ilvl w:val="3"/>
          <w:numId w:val="13"/>
        </w:numPr>
        <w:jc w:val="both"/>
        <w:rPr>
          <w:sz w:val="20"/>
        </w:rPr>
      </w:pPr>
      <w:r w:rsidRPr="0040257A">
        <w:rPr>
          <w:sz w:val="20"/>
        </w:rPr>
        <w:t xml:space="preserve">Цена договора  должна включать все налоги и другие обязательные платежи в соответствии с действующим законодательством Российской Федерации. </w:t>
      </w:r>
    </w:p>
    <w:p w:rsidR="00C05DB4" w:rsidRPr="0040257A" w:rsidRDefault="00C05DB4" w:rsidP="00C05DB4">
      <w:pPr>
        <w:numPr>
          <w:ilvl w:val="3"/>
          <w:numId w:val="13"/>
        </w:numPr>
        <w:jc w:val="both"/>
        <w:rPr>
          <w:sz w:val="20"/>
        </w:rPr>
      </w:pPr>
      <w:r w:rsidRPr="0040257A">
        <w:rPr>
          <w:sz w:val="20"/>
        </w:rPr>
        <w:t>Форма оплаты: безналичный расчет.</w:t>
      </w:r>
      <w:bookmarkEnd w:id="87"/>
    </w:p>
    <w:p w:rsidR="00C05DB4" w:rsidRPr="0040257A" w:rsidRDefault="00C05DB4" w:rsidP="00C05DB4">
      <w:pPr>
        <w:keepNext/>
        <w:numPr>
          <w:ilvl w:val="2"/>
          <w:numId w:val="13"/>
        </w:numPr>
        <w:tabs>
          <w:tab w:val="num" w:pos="1134"/>
        </w:tabs>
        <w:suppressAutoHyphens/>
        <w:outlineLvl w:val="2"/>
        <w:rPr>
          <w:b/>
          <w:sz w:val="20"/>
          <w:szCs w:val="20"/>
        </w:rPr>
      </w:pPr>
      <w:bookmarkStart w:id="88" w:name="_Ref86823116"/>
      <w:bookmarkStart w:id="89" w:name="_Toc90385058"/>
      <w:bookmarkStart w:id="90" w:name="_Toc308599601"/>
      <w:r w:rsidRPr="0040257A">
        <w:rPr>
          <w:b/>
          <w:sz w:val="20"/>
          <w:szCs w:val="20"/>
        </w:rPr>
        <w:t xml:space="preserve">Продление срока окончания приема </w:t>
      </w:r>
      <w:bookmarkEnd w:id="88"/>
      <w:bookmarkEnd w:id="89"/>
      <w:bookmarkEnd w:id="90"/>
      <w:r w:rsidRPr="0040257A">
        <w:rPr>
          <w:b/>
          <w:sz w:val="20"/>
          <w:szCs w:val="20"/>
        </w:rPr>
        <w:t>Заявок</w:t>
      </w:r>
    </w:p>
    <w:p w:rsidR="00C05DB4" w:rsidRPr="0040257A" w:rsidRDefault="00C05DB4" w:rsidP="00C05DB4">
      <w:pPr>
        <w:numPr>
          <w:ilvl w:val="3"/>
          <w:numId w:val="13"/>
        </w:numPr>
        <w:jc w:val="both"/>
        <w:rPr>
          <w:sz w:val="20"/>
        </w:rPr>
      </w:pPr>
      <w:r w:rsidRPr="0040257A">
        <w:rPr>
          <w:sz w:val="20"/>
        </w:rPr>
        <w:t>Заказчик или Организатор вправе принять решение о продлении срока окончания подачи Заявок в любое время до даты окончания подачи Заявок, установленной в Извещении. В течение 1 (одного) рабочего дня со дня принятия указанного решения, но не позднее переносимой даты окончания подачи Заявок, такие изменения размещаются Организатором в порядке, установленном для размещения Извещения.</w:t>
      </w:r>
    </w:p>
    <w:p w:rsidR="00C05DB4" w:rsidRPr="0040257A" w:rsidRDefault="00C05DB4" w:rsidP="00C05DB4">
      <w:pPr>
        <w:keepNext/>
        <w:numPr>
          <w:ilvl w:val="1"/>
          <w:numId w:val="13"/>
        </w:numPr>
        <w:tabs>
          <w:tab w:val="num" w:pos="1134"/>
        </w:tabs>
        <w:suppressAutoHyphens/>
        <w:outlineLvl w:val="1"/>
        <w:rPr>
          <w:b/>
          <w:bCs/>
          <w:sz w:val="20"/>
        </w:rPr>
      </w:pPr>
      <w:bookmarkStart w:id="91" w:name="_Ref93088240"/>
      <w:bookmarkStart w:id="92" w:name="_Toc308599602"/>
      <w:r w:rsidRPr="0040257A">
        <w:rPr>
          <w:b/>
          <w:bCs/>
          <w:sz w:val="20"/>
        </w:rPr>
        <w:t xml:space="preserve">Требования к Участникам запроса предложений. </w:t>
      </w:r>
      <w:bookmarkEnd w:id="91"/>
      <w:bookmarkEnd w:id="92"/>
    </w:p>
    <w:p w:rsidR="00C05DB4" w:rsidRPr="0040257A" w:rsidRDefault="00C05DB4" w:rsidP="00EC72E7">
      <w:pPr>
        <w:numPr>
          <w:ilvl w:val="2"/>
          <w:numId w:val="31"/>
        </w:numPr>
        <w:jc w:val="both"/>
        <w:rPr>
          <w:sz w:val="20"/>
        </w:rPr>
      </w:pPr>
      <w:r w:rsidRPr="0040257A">
        <w:rPr>
          <w:sz w:val="20"/>
        </w:rPr>
        <w:t>Участник закупки должен быть правоспособным, создан и зарегистрирован в установленном порядке.</w:t>
      </w:r>
    </w:p>
    <w:p w:rsidR="00C05DB4" w:rsidRPr="0040257A" w:rsidRDefault="00C05DB4" w:rsidP="00EC72E7">
      <w:pPr>
        <w:numPr>
          <w:ilvl w:val="2"/>
          <w:numId w:val="31"/>
        </w:numPr>
        <w:jc w:val="both"/>
        <w:rPr>
          <w:sz w:val="20"/>
        </w:rPr>
      </w:pPr>
      <w:r w:rsidRPr="0040257A">
        <w:rPr>
          <w:sz w:val="20"/>
        </w:rPr>
        <w:t>В отношении участника закупки не должно проводиться процедур ликвидации или банкротства, он не должен быть в судебном порядке признан банкротом, в отношении него не должно быть открыто конкурсное производство.</w:t>
      </w:r>
    </w:p>
    <w:p w:rsidR="00C05DB4" w:rsidRPr="0040257A" w:rsidRDefault="00C05DB4" w:rsidP="00EC72E7">
      <w:pPr>
        <w:numPr>
          <w:ilvl w:val="2"/>
          <w:numId w:val="31"/>
        </w:numPr>
        <w:jc w:val="both"/>
        <w:rPr>
          <w:sz w:val="20"/>
        </w:rPr>
      </w:pPr>
      <w:r w:rsidRPr="0040257A">
        <w:rPr>
          <w:sz w:val="20"/>
        </w:rPr>
        <w:t>Деятельность участника закупки не должна быть приостановлена в порядке, предусмотренном Кодексом Российской Федерации об административных правонарушениях.</w:t>
      </w:r>
    </w:p>
    <w:p w:rsidR="00C05DB4" w:rsidRPr="0040257A" w:rsidRDefault="00C05DB4" w:rsidP="00EC72E7">
      <w:pPr>
        <w:numPr>
          <w:ilvl w:val="2"/>
          <w:numId w:val="31"/>
        </w:numPr>
        <w:jc w:val="both"/>
        <w:rPr>
          <w:sz w:val="20"/>
        </w:rPr>
      </w:pPr>
      <w:r w:rsidRPr="0040257A">
        <w:rPr>
          <w:sz w:val="20"/>
        </w:rPr>
        <w:t>Участник закупки должен соответствовать требованиям, предъявляемым законодательством Российской Федерации к организациям, выполняющим работы (оказывающим услуги), для выполнения которых он привлекается.</w:t>
      </w:r>
    </w:p>
    <w:p w:rsidR="00C05DB4" w:rsidRPr="0040257A" w:rsidRDefault="00C05DB4" w:rsidP="00EC72E7">
      <w:pPr>
        <w:numPr>
          <w:ilvl w:val="2"/>
          <w:numId w:val="31"/>
        </w:numPr>
        <w:jc w:val="both"/>
        <w:rPr>
          <w:sz w:val="20"/>
        </w:rPr>
      </w:pPr>
      <w:r w:rsidRPr="0040257A">
        <w:rPr>
          <w:sz w:val="20"/>
        </w:rPr>
        <w:t>Участник закупки должен иметь устойчивое финансовое состояние, подтвержденное данными бухгалтерской отчетности, направленной в налоговые органы.</w:t>
      </w:r>
    </w:p>
    <w:p w:rsidR="00C05DB4" w:rsidRPr="0040257A" w:rsidRDefault="00C05DB4" w:rsidP="00EC72E7">
      <w:pPr>
        <w:numPr>
          <w:ilvl w:val="2"/>
          <w:numId w:val="31"/>
        </w:numPr>
        <w:jc w:val="both"/>
        <w:rPr>
          <w:sz w:val="20"/>
        </w:rPr>
      </w:pPr>
      <w:r w:rsidRPr="0040257A">
        <w:rPr>
          <w:sz w:val="20"/>
        </w:rPr>
        <w:t>Участник закупки не должен иметь просроченную задолженность по налогам, сборам и иным обязательным платежам в бюджеты любого уровня или внебюджетные фонды.</w:t>
      </w:r>
    </w:p>
    <w:p w:rsidR="00C05DB4" w:rsidRPr="0040257A" w:rsidRDefault="00C05DB4" w:rsidP="00EC72E7">
      <w:pPr>
        <w:numPr>
          <w:ilvl w:val="2"/>
          <w:numId w:val="31"/>
        </w:numPr>
        <w:jc w:val="both"/>
        <w:rPr>
          <w:sz w:val="20"/>
        </w:rPr>
      </w:pPr>
      <w:r w:rsidRPr="0040257A">
        <w:rPr>
          <w:sz w:val="20"/>
        </w:rPr>
        <w:t>Участник должен иметь положительный опыт поставки товаров, выполнения работ, оказания услуг, положительную деловую репутацию.</w:t>
      </w:r>
    </w:p>
    <w:p w:rsidR="00C05DB4" w:rsidRPr="0040257A" w:rsidRDefault="00C05DB4" w:rsidP="00EC72E7">
      <w:pPr>
        <w:numPr>
          <w:ilvl w:val="2"/>
          <w:numId w:val="31"/>
        </w:numPr>
        <w:jc w:val="both"/>
        <w:rPr>
          <w:sz w:val="20"/>
        </w:rPr>
      </w:pPr>
      <w:r w:rsidRPr="0040257A">
        <w:rPr>
          <w:sz w:val="20"/>
        </w:rPr>
        <w:t>В отношении участника закупки, его учредителей и руководителей не должны быть возбуждены уголовные дела по основаниям, связанным с производственной деятельностью, имеющей отношение к предмету закупки.</w:t>
      </w:r>
    </w:p>
    <w:p w:rsidR="00C05DB4" w:rsidRPr="0040257A" w:rsidRDefault="00C05DB4" w:rsidP="00EC72E7">
      <w:pPr>
        <w:numPr>
          <w:ilvl w:val="2"/>
          <w:numId w:val="31"/>
        </w:numPr>
        <w:jc w:val="both"/>
        <w:rPr>
          <w:sz w:val="20"/>
        </w:rPr>
      </w:pPr>
      <w:r w:rsidRPr="0040257A">
        <w:rPr>
          <w:sz w:val="20"/>
        </w:rPr>
        <w:lastRenderedPageBreak/>
        <w:t>Участник закупки должен иметь в наличии квалифицированный и опытный персонал, способный оказать услуги, выполнить работы, поставить товары в объеме, предусмотренном документацией о закупке.</w:t>
      </w:r>
    </w:p>
    <w:p w:rsidR="00C05DB4" w:rsidRPr="0040257A" w:rsidRDefault="00C05DB4" w:rsidP="00EC72E7">
      <w:pPr>
        <w:numPr>
          <w:ilvl w:val="2"/>
          <w:numId w:val="31"/>
        </w:numPr>
        <w:jc w:val="both"/>
        <w:rPr>
          <w:sz w:val="20"/>
        </w:rPr>
      </w:pPr>
      <w:r w:rsidRPr="0040257A">
        <w:rPr>
          <w:sz w:val="20"/>
        </w:rPr>
        <w:t>Участник закупки должен иметь в собственности или в пользовании достаточные для поставки товаров, работ, услуг производственные мощности, технологическое оборудование, технику и оборудование (дилерские, дистрибьюторские соглашения с производителями товаров – для участников закупки техники и оборудования), в соответствии с документации о закупке.</w:t>
      </w:r>
    </w:p>
    <w:p w:rsidR="00C05DB4" w:rsidRPr="0040257A" w:rsidRDefault="00C05DB4" w:rsidP="00EC72E7">
      <w:pPr>
        <w:numPr>
          <w:ilvl w:val="2"/>
          <w:numId w:val="31"/>
        </w:numPr>
        <w:jc w:val="both"/>
        <w:rPr>
          <w:sz w:val="20"/>
        </w:rPr>
      </w:pPr>
      <w:r w:rsidRPr="0040257A">
        <w:rPr>
          <w:sz w:val="20"/>
        </w:rPr>
        <w:t xml:space="preserve">Заказчик, организатор закупки вправе не допустить к участию в закупке лицо, имеющее просроченную задолженность перед предприятиями группы </w:t>
      </w:r>
      <w:r w:rsidRPr="0040257A">
        <w:rPr>
          <w:b/>
          <w:sz w:val="20"/>
        </w:rPr>
        <w:t>ОАО «Якутская топливно-энергетическая компания</w:t>
      </w:r>
      <w:r w:rsidRPr="0040257A">
        <w:rPr>
          <w:sz w:val="20"/>
        </w:rPr>
        <w:t>», неисполненные просроченные обязательства.</w:t>
      </w:r>
    </w:p>
    <w:p w:rsidR="00C05DB4" w:rsidRPr="0040257A" w:rsidRDefault="00C05DB4" w:rsidP="00EC72E7">
      <w:pPr>
        <w:numPr>
          <w:ilvl w:val="2"/>
          <w:numId w:val="31"/>
        </w:numPr>
        <w:jc w:val="both"/>
        <w:rPr>
          <w:sz w:val="20"/>
        </w:rPr>
      </w:pPr>
      <w:r w:rsidRPr="0040257A">
        <w:rPr>
          <w:sz w:val="20"/>
        </w:rPr>
        <w:t>При закупке товаров, работ, услуг заказчик, организатор закупки вправе установить требование об отсутствии сведений об участнике закупки в реестре недобросовестных поставщиков.</w:t>
      </w:r>
    </w:p>
    <w:p w:rsidR="00C05DB4" w:rsidRPr="0040257A" w:rsidRDefault="00C05DB4" w:rsidP="00EC72E7">
      <w:pPr>
        <w:numPr>
          <w:ilvl w:val="1"/>
          <w:numId w:val="31"/>
        </w:numPr>
        <w:rPr>
          <w:rFonts w:eastAsia="Batang"/>
          <w:b/>
          <w:sz w:val="20"/>
          <w:szCs w:val="20"/>
        </w:rPr>
      </w:pPr>
      <w:r w:rsidRPr="0040257A">
        <w:rPr>
          <w:rFonts w:eastAsia="Batang"/>
          <w:b/>
          <w:sz w:val="20"/>
          <w:szCs w:val="20"/>
        </w:rPr>
        <w:t>Рассмотрение и оценка Заявок на участие в закупке</w:t>
      </w:r>
    </w:p>
    <w:p w:rsidR="00C05DB4" w:rsidRPr="0040257A" w:rsidRDefault="00C05DB4" w:rsidP="00EC72E7">
      <w:pPr>
        <w:numPr>
          <w:ilvl w:val="2"/>
          <w:numId w:val="31"/>
        </w:numPr>
        <w:tabs>
          <w:tab w:val="left" w:pos="0"/>
        </w:tabs>
        <w:jc w:val="both"/>
        <w:outlineLvl w:val="2"/>
        <w:rPr>
          <w:rFonts w:eastAsia="Batang"/>
          <w:bCs/>
          <w:sz w:val="20"/>
          <w:szCs w:val="20"/>
        </w:rPr>
      </w:pPr>
      <w:r w:rsidRPr="0040257A">
        <w:rPr>
          <w:rFonts w:eastAsia="Batang"/>
          <w:bCs/>
          <w:sz w:val="20"/>
          <w:szCs w:val="20"/>
        </w:rPr>
        <w:t xml:space="preserve">В срок, не превышающий 10 рабочих дней </w:t>
      </w:r>
      <w:proofErr w:type="gramStart"/>
      <w:r w:rsidRPr="0040257A">
        <w:rPr>
          <w:rFonts w:eastAsia="Batang"/>
          <w:bCs/>
          <w:sz w:val="20"/>
          <w:szCs w:val="20"/>
        </w:rPr>
        <w:t>с даты окончания</w:t>
      </w:r>
      <w:proofErr w:type="gramEnd"/>
      <w:r w:rsidRPr="0040257A">
        <w:rPr>
          <w:rFonts w:eastAsia="Batang"/>
          <w:bCs/>
          <w:sz w:val="20"/>
          <w:szCs w:val="20"/>
        </w:rPr>
        <w:t xml:space="preserve"> срока приема заявок, Организатор закупки осуществляет анализ и рассмотрение заявок.</w:t>
      </w:r>
    </w:p>
    <w:p w:rsidR="00C05DB4" w:rsidRPr="0040257A" w:rsidRDefault="00C05DB4" w:rsidP="00EC72E7">
      <w:pPr>
        <w:numPr>
          <w:ilvl w:val="2"/>
          <w:numId w:val="31"/>
        </w:numPr>
        <w:tabs>
          <w:tab w:val="left" w:pos="0"/>
        </w:tabs>
        <w:jc w:val="both"/>
        <w:outlineLvl w:val="2"/>
        <w:rPr>
          <w:rFonts w:eastAsia="Batang"/>
          <w:bCs/>
          <w:sz w:val="20"/>
          <w:szCs w:val="20"/>
        </w:rPr>
      </w:pPr>
      <w:r w:rsidRPr="0040257A">
        <w:rPr>
          <w:rFonts w:eastAsia="Batang"/>
          <w:bCs/>
          <w:sz w:val="20"/>
          <w:szCs w:val="20"/>
        </w:rPr>
        <w:t>Информация о порядке рассмотрения заявок на участие в закупке входит в состав документации о закупке.</w:t>
      </w:r>
    </w:p>
    <w:p w:rsidR="00C05DB4" w:rsidRPr="0040257A" w:rsidRDefault="00C05DB4" w:rsidP="00EC72E7">
      <w:pPr>
        <w:numPr>
          <w:ilvl w:val="2"/>
          <w:numId w:val="31"/>
        </w:numPr>
        <w:tabs>
          <w:tab w:val="left" w:pos="0"/>
        </w:tabs>
        <w:jc w:val="both"/>
        <w:outlineLvl w:val="2"/>
        <w:rPr>
          <w:rFonts w:eastAsia="Batang"/>
          <w:bCs/>
          <w:sz w:val="20"/>
          <w:szCs w:val="20"/>
        </w:rPr>
      </w:pPr>
      <w:r w:rsidRPr="0040257A">
        <w:rPr>
          <w:rFonts w:eastAsia="Batang"/>
          <w:bCs/>
          <w:sz w:val="20"/>
          <w:szCs w:val="20"/>
        </w:rPr>
        <w:t xml:space="preserve">Заказчик, Организатор закупки вправе осуществить проверку указанных в заявке на участие в закупке производственных возможностей участника закупки, в том числе с выездом в места базирования, с оформлением соответствующего акта проверки до подведения итогов запроса предложений, а также запросить копии документов, подтверждающих право собственности или документа, подтверждающего иное основания законного владения. </w:t>
      </w:r>
    </w:p>
    <w:p w:rsidR="00C05DB4" w:rsidRPr="0040257A" w:rsidRDefault="00C05DB4" w:rsidP="00EC72E7">
      <w:pPr>
        <w:numPr>
          <w:ilvl w:val="2"/>
          <w:numId w:val="31"/>
        </w:numPr>
        <w:tabs>
          <w:tab w:val="left" w:pos="0"/>
        </w:tabs>
        <w:jc w:val="both"/>
        <w:outlineLvl w:val="2"/>
        <w:rPr>
          <w:rFonts w:eastAsia="Batang"/>
          <w:bCs/>
          <w:sz w:val="20"/>
          <w:szCs w:val="20"/>
        </w:rPr>
      </w:pPr>
      <w:r w:rsidRPr="0040257A">
        <w:rPr>
          <w:rFonts w:eastAsia="Batang"/>
          <w:bCs/>
          <w:sz w:val="20"/>
          <w:szCs w:val="20"/>
        </w:rPr>
        <w:t>В случае непредставления установленных документацией о закупке документов либо наличия в таких документах неполных и недостоверных сведений, конкурсная комиссия вправе принять решение об отклонении от дальнейшего рассмотрения такую заявку на участие в закупке.</w:t>
      </w:r>
    </w:p>
    <w:p w:rsidR="00C05DB4" w:rsidRPr="0040257A" w:rsidRDefault="00C05DB4" w:rsidP="00EC72E7">
      <w:pPr>
        <w:widowControl w:val="0"/>
        <w:numPr>
          <w:ilvl w:val="2"/>
          <w:numId w:val="31"/>
        </w:numPr>
        <w:tabs>
          <w:tab w:val="left" w:pos="0"/>
        </w:tabs>
        <w:adjustRightInd w:val="0"/>
        <w:jc w:val="both"/>
        <w:rPr>
          <w:color w:val="000000"/>
          <w:sz w:val="20"/>
          <w:szCs w:val="20"/>
        </w:rPr>
      </w:pPr>
      <w:r w:rsidRPr="0040257A">
        <w:rPr>
          <w:color w:val="000000"/>
          <w:sz w:val="20"/>
          <w:szCs w:val="20"/>
        </w:rPr>
        <w:t xml:space="preserve">   На основании результатов рассмотрения Заявок принимается решение:</w:t>
      </w:r>
    </w:p>
    <w:p w:rsidR="00C05DB4" w:rsidRPr="0040257A" w:rsidRDefault="00C05DB4" w:rsidP="00EC72E7">
      <w:pPr>
        <w:widowControl w:val="0"/>
        <w:numPr>
          <w:ilvl w:val="0"/>
          <w:numId w:val="30"/>
        </w:numPr>
        <w:tabs>
          <w:tab w:val="left" w:pos="709"/>
        </w:tabs>
        <w:adjustRightInd w:val="0"/>
        <w:jc w:val="both"/>
        <w:rPr>
          <w:color w:val="000000"/>
          <w:sz w:val="20"/>
          <w:szCs w:val="20"/>
        </w:rPr>
      </w:pPr>
      <w:r w:rsidRPr="0040257A">
        <w:rPr>
          <w:color w:val="000000"/>
          <w:sz w:val="20"/>
          <w:szCs w:val="20"/>
        </w:rPr>
        <w:t>о допуске Участника к участию в запросе предложений с переторжкой;</w:t>
      </w:r>
    </w:p>
    <w:p w:rsidR="00C05DB4" w:rsidRPr="0040257A" w:rsidRDefault="00C05DB4" w:rsidP="00EC72E7">
      <w:pPr>
        <w:widowControl w:val="0"/>
        <w:numPr>
          <w:ilvl w:val="0"/>
          <w:numId w:val="30"/>
        </w:numPr>
        <w:tabs>
          <w:tab w:val="left" w:pos="709"/>
        </w:tabs>
        <w:adjustRightInd w:val="0"/>
        <w:jc w:val="both"/>
        <w:rPr>
          <w:color w:val="000000"/>
          <w:sz w:val="20"/>
          <w:szCs w:val="20"/>
        </w:rPr>
      </w:pPr>
      <w:proofErr w:type="gramStart"/>
      <w:r w:rsidRPr="0040257A">
        <w:rPr>
          <w:color w:val="000000"/>
          <w:sz w:val="20"/>
          <w:szCs w:val="20"/>
        </w:rPr>
        <w:t>об отказе в допуске Участника к участию в запросе предложений с переторжкой</w:t>
      </w:r>
      <w:proofErr w:type="gramEnd"/>
      <w:r w:rsidRPr="0040257A">
        <w:rPr>
          <w:color w:val="000000"/>
          <w:sz w:val="20"/>
          <w:szCs w:val="20"/>
        </w:rPr>
        <w:t>.</w:t>
      </w:r>
    </w:p>
    <w:p w:rsidR="00C05DB4" w:rsidRPr="0040257A" w:rsidRDefault="00C05DB4" w:rsidP="00EC72E7">
      <w:pPr>
        <w:numPr>
          <w:ilvl w:val="2"/>
          <w:numId w:val="31"/>
        </w:numPr>
        <w:tabs>
          <w:tab w:val="left" w:pos="0"/>
        </w:tabs>
        <w:jc w:val="both"/>
        <w:outlineLvl w:val="2"/>
        <w:rPr>
          <w:rFonts w:eastAsia="Batang"/>
          <w:bCs/>
          <w:sz w:val="20"/>
          <w:szCs w:val="20"/>
        </w:rPr>
      </w:pPr>
      <w:r w:rsidRPr="0040257A">
        <w:rPr>
          <w:rFonts w:eastAsia="Batang"/>
          <w:bCs/>
          <w:sz w:val="20"/>
          <w:szCs w:val="20"/>
        </w:rPr>
        <w:t>В течение трех рабочих дней со дня подписания протокола оценки и сопоставления заявок на участие в конкурсе Организатор направляет приглашения участникам конкурса, заявкам на участие в конкурсе которых были присуждены первое, второе и третье место, прибыть на процедуру переторжки.</w:t>
      </w:r>
    </w:p>
    <w:p w:rsidR="00C05DB4" w:rsidRPr="0040257A" w:rsidRDefault="00C05DB4" w:rsidP="00EC72E7">
      <w:pPr>
        <w:numPr>
          <w:ilvl w:val="2"/>
          <w:numId w:val="31"/>
        </w:numPr>
        <w:tabs>
          <w:tab w:val="left" w:pos="0"/>
        </w:tabs>
        <w:jc w:val="both"/>
        <w:outlineLvl w:val="2"/>
        <w:rPr>
          <w:rFonts w:eastAsia="Batang"/>
          <w:bCs/>
          <w:sz w:val="20"/>
          <w:szCs w:val="20"/>
        </w:rPr>
      </w:pPr>
      <w:r w:rsidRPr="0040257A">
        <w:rPr>
          <w:rFonts w:eastAsia="Batang"/>
          <w:bCs/>
          <w:sz w:val="20"/>
          <w:szCs w:val="20"/>
        </w:rPr>
        <w:t>Конкурсная комиссия в срок, установленный в приглашении, проводит переторжку среди приглашенных участников и определяет победителя. По результатам переторжки Организатор формирует протокол проведения переторжки, который подписывается всеми присутствующими членами конкурсной комиссии. Указанный протокол размещается Организатором в течение трех дней, следующих после дня подписания такого протокола, на официальном сайте</w:t>
      </w:r>
    </w:p>
    <w:p w:rsidR="00C05DB4" w:rsidRPr="00345311" w:rsidRDefault="00C05DB4" w:rsidP="00EC72E7">
      <w:pPr>
        <w:numPr>
          <w:ilvl w:val="1"/>
          <w:numId w:val="31"/>
        </w:numPr>
        <w:tabs>
          <w:tab w:val="left" w:pos="0"/>
        </w:tabs>
        <w:jc w:val="both"/>
        <w:outlineLvl w:val="2"/>
        <w:rPr>
          <w:rFonts w:eastAsia="Batang"/>
          <w:b/>
          <w:bCs/>
          <w:sz w:val="20"/>
          <w:szCs w:val="20"/>
        </w:rPr>
      </w:pPr>
      <w:r w:rsidRPr="002830B7">
        <w:rPr>
          <w:rFonts w:eastAsia="Batang"/>
          <w:b/>
          <w:bCs/>
          <w:sz w:val="20"/>
          <w:szCs w:val="20"/>
        </w:rPr>
        <w:t>Порядок проведения переторжки и определение победителя</w:t>
      </w:r>
    </w:p>
    <w:p w:rsidR="00C05DB4" w:rsidRDefault="00C05DB4" w:rsidP="00EC72E7">
      <w:pPr>
        <w:numPr>
          <w:ilvl w:val="2"/>
          <w:numId w:val="31"/>
        </w:numPr>
        <w:tabs>
          <w:tab w:val="left" w:pos="0"/>
        </w:tabs>
        <w:jc w:val="both"/>
        <w:outlineLvl w:val="2"/>
        <w:rPr>
          <w:rFonts w:eastAsia="Batang"/>
          <w:bCs/>
          <w:sz w:val="20"/>
          <w:szCs w:val="20"/>
        </w:rPr>
      </w:pPr>
      <w:r w:rsidRPr="00345311">
        <w:rPr>
          <w:rFonts w:eastAsia="Batang"/>
          <w:bCs/>
          <w:sz w:val="20"/>
          <w:szCs w:val="20"/>
        </w:rPr>
        <w:t xml:space="preserve">Переторжка проводится по итогам рассмотрения заявок, но до публикации протокола о подведении итогов процедуры. </w:t>
      </w:r>
    </w:p>
    <w:p w:rsidR="00C05DB4" w:rsidRDefault="00C05DB4" w:rsidP="00EC72E7">
      <w:pPr>
        <w:numPr>
          <w:ilvl w:val="2"/>
          <w:numId w:val="31"/>
        </w:numPr>
        <w:tabs>
          <w:tab w:val="left" w:pos="0"/>
        </w:tabs>
        <w:jc w:val="both"/>
        <w:outlineLvl w:val="2"/>
        <w:rPr>
          <w:rFonts w:eastAsia="Batang"/>
          <w:bCs/>
          <w:sz w:val="20"/>
          <w:szCs w:val="20"/>
        </w:rPr>
      </w:pPr>
      <w:r>
        <w:rPr>
          <w:rFonts w:eastAsia="Batang"/>
          <w:bCs/>
          <w:sz w:val="20"/>
          <w:szCs w:val="20"/>
        </w:rPr>
        <w:t>П</w:t>
      </w:r>
      <w:r w:rsidRPr="00345311">
        <w:rPr>
          <w:rFonts w:eastAsia="Batang"/>
          <w:bCs/>
          <w:sz w:val="20"/>
          <w:szCs w:val="20"/>
        </w:rPr>
        <w:t>ереторжка является самостоятельной процедурой</w:t>
      </w:r>
      <w:r>
        <w:rPr>
          <w:rFonts w:eastAsia="Batang"/>
          <w:bCs/>
          <w:sz w:val="20"/>
          <w:szCs w:val="20"/>
        </w:rPr>
        <w:t xml:space="preserve">. </w:t>
      </w:r>
      <w:r w:rsidRPr="00345311">
        <w:rPr>
          <w:rFonts w:eastAsia="Batang"/>
          <w:bCs/>
          <w:sz w:val="20"/>
          <w:szCs w:val="20"/>
        </w:rPr>
        <w:t xml:space="preserve">Перед началом проведения переторжки Организатором осуществляется проверка документов и полномочий, необходимых для участия в переторжке, </w:t>
      </w:r>
    </w:p>
    <w:p w:rsidR="00C05DB4" w:rsidRPr="00345311" w:rsidRDefault="00C05DB4" w:rsidP="00EC72E7">
      <w:pPr>
        <w:numPr>
          <w:ilvl w:val="2"/>
          <w:numId w:val="31"/>
        </w:numPr>
        <w:tabs>
          <w:tab w:val="left" w:pos="0"/>
        </w:tabs>
        <w:jc w:val="both"/>
        <w:outlineLvl w:val="2"/>
        <w:rPr>
          <w:rFonts w:eastAsia="Batang"/>
          <w:bCs/>
          <w:sz w:val="20"/>
          <w:szCs w:val="20"/>
        </w:rPr>
      </w:pPr>
      <w:r>
        <w:rPr>
          <w:rFonts w:eastAsia="Batang"/>
          <w:bCs/>
          <w:sz w:val="20"/>
          <w:szCs w:val="20"/>
        </w:rPr>
        <w:t>Процедура переторжки проводится согласно правилам электронной площадки.</w:t>
      </w:r>
    </w:p>
    <w:p w:rsidR="00C05DB4" w:rsidRPr="0040257A" w:rsidRDefault="00C05DB4" w:rsidP="00EC72E7">
      <w:pPr>
        <w:numPr>
          <w:ilvl w:val="2"/>
          <w:numId w:val="31"/>
        </w:numPr>
        <w:tabs>
          <w:tab w:val="left" w:pos="0"/>
        </w:tabs>
        <w:jc w:val="both"/>
        <w:outlineLvl w:val="2"/>
        <w:rPr>
          <w:rFonts w:eastAsia="Batang"/>
          <w:bCs/>
          <w:sz w:val="20"/>
          <w:szCs w:val="20"/>
        </w:rPr>
      </w:pPr>
      <w:r w:rsidRPr="0040257A">
        <w:rPr>
          <w:rFonts w:eastAsia="Batang"/>
          <w:bCs/>
          <w:sz w:val="20"/>
          <w:szCs w:val="20"/>
        </w:rPr>
        <w:t xml:space="preserve">В течение трех рабочих дней со дня подписания протокола проведения переторжки Организатор направляет победителю запроса предложений с переторжкой проект договора, который составляется путем включения условий исполнения договора, предложенных победителем запроса предложений по результатам переторжки, в проект договора, прилагаемый к конкурсной документации. </w:t>
      </w:r>
    </w:p>
    <w:p w:rsidR="00C05DB4" w:rsidRPr="002830B7" w:rsidRDefault="00C05DB4" w:rsidP="00EC72E7">
      <w:pPr>
        <w:numPr>
          <w:ilvl w:val="1"/>
          <w:numId w:val="31"/>
        </w:numPr>
        <w:tabs>
          <w:tab w:val="left" w:pos="0"/>
        </w:tabs>
        <w:jc w:val="both"/>
        <w:outlineLvl w:val="2"/>
        <w:rPr>
          <w:rFonts w:eastAsia="Batang"/>
          <w:b/>
          <w:bCs/>
          <w:sz w:val="20"/>
          <w:szCs w:val="20"/>
        </w:rPr>
      </w:pPr>
      <w:r w:rsidRPr="002830B7">
        <w:rPr>
          <w:rFonts w:eastAsia="Batang"/>
          <w:b/>
          <w:bCs/>
          <w:sz w:val="20"/>
          <w:szCs w:val="20"/>
        </w:rPr>
        <w:t>Заключения договора</w:t>
      </w:r>
    </w:p>
    <w:p w:rsidR="00C05DB4" w:rsidRPr="0040257A" w:rsidRDefault="00C05DB4" w:rsidP="00EC72E7">
      <w:pPr>
        <w:numPr>
          <w:ilvl w:val="2"/>
          <w:numId w:val="31"/>
        </w:numPr>
        <w:tabs>
          <w:tab w:val="left" w:pos="0"/>
        </w:tabs>
        <w:jc w:val="both"/>
        <w:outlineLvl w:val="2"/>
        <w:rPr>
          <w:rFonts w:eastAsia="Batang"/>
          <w:bCs/>
          <w:sz w:val="20"/>
          <w:szCs w:val="20"/>
        </w:rPr>
      </w:pPr>
      <w:r w:rsidRPr="0040257A">
        <w:rPr>
          <w:rFonts w:eastAsia="Batang"/>
          <w:bCs/>
          <w:sz w:val="20"/>
          <w:szCs w:val="20"/>
        </w:rPr>
        <w:t>Договор заключается заказчиком с победителем закупки, выбранным по результатам запроса предложений.</w:t>
      </w:r>
    </w:p>
    <w:p w:rsidR="00C05DB4" w:rsidRPr="0040257A" w:rsidRDefault="00C05DB4" w:rsidP="00EC72E7">
      <w:pPr>
        <w:numPr>
          <w:ilvl w:val="2"/>
          <w:numId w:val="31"/>
        </w:numPr>
        <w:tabs>
          <w:tab w:val="left" w:pos="0"/>
        </w:tabs>
        <w:jc w:val="both"/>
        <w:outlineLvl w:val="2"/>
        <w:rPr>
          <w:rFonts w:eastAsia="Batang"/>
          <w:bCs/>
          <w:sz w:val="20"/>
          <w:szCs w:val="20"/>
        </w:rPr>
      </w:pPr>
      <w:r w:rsidRPr="0040257A">
        <w:rPr>
          <w:rFonts w:eastAsia="Batang"/>
          <w:bCs/>
          <w:sz w:val="20"/>
          <w:szCs w:val="20"/>
        </w:rPr>
        <w:t>Договор должен быть заключен не позднее, чем через 20 (двадцать) рабочих дней со дня подведения итогов размещения заказа, если документацией о размещении заказа не установлены иные сроки</w:t>
      </w:r>
    </w:p>
    <w:p w:rsidR="00C05DB4" w:rsidRPr="0040257A" w:rsidRDefault="00C05DB4" w:rsidP="00EC72E7">
      <w:pPr>
        <w:numPr>
          <w:ilvl w:val="2"/>
          <w:numId w:val="31"/>
        </w:numPr>
        <w:tabs>
          <w:tab w:val="left" w:pos="0"/>
        </w:tabs>
        <w:jc w:val="both"/>
        <w:outlineLvl w:val="2"/>
        <w:rPr>
          <w:rFonts w:eastAsia="Batang"/>
          <w:bCs/>
          <w:sz w:val="20"/>
          <w:szCs w:val="20"/>
        </w:rPr>
      </w:pPr>
      <w:r w:rsidRPr="0040257A">
        <w:rPr>
          <w:rFonts w:eastAsia="Batang"/>
          <w:bCs/>
          <w:sz w:val="20"/>
          <w:szCs w:val="20"/>
        </w:rPr>
        <w:t>В случае уклонения победителя закупки от заключения договора, Заказчик вправе обратиться в суд с иском о понуждении победителя закупки заключить договор, а также возместить убытки, причиненные уклонением от заключения договора, либо заключить договор с участником закупки, заявка которого признана наилучшей после заявки победителя закупки.</w:t>
      </w:r>
    </w:p>
    <w:p w:rsidR="00C05DB4" w:rsidRPr="0040257A" w:rsidRDefault="00C05DB4" w:rsidP="00EC72E7">
      <w:pPr>
        <w:numPr>
          <w:ilvl w:val="2"/>
          <w:numId w:val="31"/>
        </w:numPr>
        <w:tabs>
          <w:tab w:val="left" w:pos="0"/>
        </w:tabs>
        <w:jc w:val="both"/>
        <w:outlineLvl w:val="2"/>
        <w:rPr>
          <w:rFonts w:eastAsia="Batang"/>
          <w:bCs/>
          <w:sz w:val="20"/>
          <w:szCs w:val="20"/>
        </w:rPr>
      </w:pPr>
      <w:r w:rsidRPr="0040257A">
        <w:rPr>
          <w:rFonts w:eastAsia="Batang"/>
          <w:bCs/>
          <w:sz w:val="20"/>
          <w:szCs w:val="20"/>
        </w:rPr>
        <w:t>Заказчик при несогласовании сторонами условий Договора вправе без объяснения причин отказаться от заключения Договора, не возмещая Участнику понесенные им расходы в связи с участием в процедуре запроса предложений</w:t>
      </w:r>
    </w:p>
    <w:p w:rsidR="00C05DB4" w:rsidRPr="0040257A" w:rsidRDefault="00C05DB4" w:rsidP="00EC72E7">
      <w:pPr>
        <w:numPr>
          <w:ilvl w:val="2"/>
          <w:numId w:val="31"/>
        </w:numPr>
        <w:tabs>
          <w:tab w:val="left" w:pos="0"/>
        </w:tabs>
        <w:jc w:val="both"/>
        <w:outlineLvl w:val="2"/>
        <w:rPr>
          <w:rFonts w:eastAsia="Batang"/>
          <w:bCs/>
          <w:sz w:val="20"/>
          <w:szCs w:val="20"/>
        </w:rPr>
      </w:pPr>
      <w:r w:rsidRPr="0040257A">
        <w:rPr>
          <w:rFonts w:eastAsia="Batang"/>
          <w:bCs/>
          <w:sz w:val="20"/>
          <w:szCs w:val="20"/>
        </w:rPr>
        <w:t>После определения участника, с которым в соответствии с настоящей документацией о закупке должен быть заключен договор, в срок, предусмотренный для заключения договора, ОАО «Якутская топливно-энергетическая компания» вправе отказаться от заключения договора с таким участником в случае установления следующих фактов:</w:t>
      </w:r>
    </w:p>
    <w:p w:rsidR="00C05DB4" w:rsidRPr="0040257A" w:rsidRDefault="00C05DB4" w:rsidP="00C05DB4">
      <w:pPr>
        <w:tabs>
          <w:tab w:val="left" w:pos="0"/>
        </w:tabs>
        <w:ind w:left="720" w:hanging="360"/>
        <w:jc w:val="both"/>
        <w:outlineLvl w:val="2"/>
        <w:rPr>
          <w:rFonts w:eastAsia="Batang"/>
          <w:bCs/>
          <w:sz w:val="20"/>
          <w:szCs w:val="20"/>
        </w:rPr>
      </w:pPr>
      <w:r w:rsidRPr="0040257A">
        <w:rPr>
          <w:rFonts w:eastAsia="Batang"/>
          <w:bCs/>
          <w:sz w:val="20"/>
          <w:szCs w:val="20"/>
        </w:rPr>
        <w:t>проведения ликвидации участников размещения заказа - юридических лиц или принятия арбитражным судом решения о признании участника размещения заказа - юридического лица, индивидуального предпринимателя банкротами и об открытии конкурсного производства;</w:t>
      </w:r>
    </w:p>
    <w:p w:rsidR="00C05DB4" w:rsidRPr="0040257A" w:rsidRDefault="00C05DB4" w:rsidP="00C05DB4">
      <w:pPr>
        <w:tabs>
          <w:tab w:val="left" w:pos="0"/>
        </w:tabs>
        <w:ind w:left="720" w:hanging="360"/>
        <w:jc w:val="both"/>
        <w:outlineLvl w:val="2"/>
        <w:rPr>
          <w:rFonts w:eastAsia="Batang"/>
          <w:bCs/>
          <w:sz w:val="20"/>
          <w:szCs w:val="20"/>
        </w:rPr>
      </w:pPr>
      <w:r w:rsidRPr="0040257A">
        <w:rPr>
          <w:rFonts w:eastAsia="Batang"/>
          <w:bCs/>
          <w:sz w:val="20"/>
          <w:szCs w:val="20"/>
        </w:rPr>
        <w:t>приостановления деятельности участников размещения заказа в порядке, предусмотренном Кодексом    Российской Федерации об административных правонарушениях;</w:t>
      </w:r>
    </w:p>
    <w:p w:rsidR="00C05DB4" w:rsidRPr="0040257A" w:rsidRDefault="00C05DB4" w:rsidP="00C05DB4">
      <w:pPr>
        <w:tabs>
          <w:tab w:val="left" w:pos="0"/>
        </w:tabs>
        <w:ind w:left="720" w:hanging="360"/>
        <w:jc w:val="both"/>
        <w:outlineLvl w:val="2"/>
        <w:rPr>
          <w:rFonts w:eastAsia="Batang"/>
          <w:bCs/>
          <w:sz w:val="20"/>
          <w:szCs w:val="20"/>
        </w:rPr>
      </w:pPr>
      <w:r w:rsidRPr="0040257A">
        <w:rPr>
          <w:rFonts w:eastAsia="Batang"/>
          <w:bCs/>
          <w:sz w:val="20"/>
          <w:szCs w:val="20"/>
        </w:rPr>
        <w:t>предоставления участниками размещения заказа заведомо ложных сведений, содержащихся в представленных ими документах;</w:t>
      </w:r>
    </w:p>
    <w:p w:rsidR="00C05DB4" w:rsidRPr="0040257A" w:rsidRDefault="00C05DB4" w:rsidP="00C05DB4">
      <w:pPr>
        <w:tabs>
          <w:tab w:val="left" w:pos="0"/>
        </w:tabs>
        <w:ind w:left="720" w:hanging="360"/>
        <w:jc w:val="both"/>
        <w:outlineLvl w:val="2"/>
        <w:rPr>
          <w:rFonts w:eastAsia="Batang"/>
          <w:bCs/>
          <w:sz w:val="20"/>
          <w:szCs w:val="20"/>
        </w:rPr>
      </w:pPr>
      <w:r w:rsidRPr="0040257A">
        <w:rPr>
          <w:rFonts w:eastAsia="Batang"/>
          <w:bCs/>
          <w:sz w:val="20"/>
          <w:szCs w:val="20"/>
        </w:rPr>
        <w:t xml:space="preserve">нахождения имущества участника размещения заказа под арестом, наложенным по решению суда, если на момент истечения срока заключения контракта балансовая стоимость арестованного имущества превышает </w:t>
      </w:r>
      <w:r w:rsidRPr="0040257A">
        <w:rPr>
          <w:rFonts w:eastAsia="Batang"/>
          <w:bCs/>
          <w:sz w:val="20"/>
          <w:szCs w:val="20"/>
        </w:rPr>
        <w:lastRenderedPageBreak/>
        <w:t xml:space="preserve">двадцать пять процентов балансовой </w:t>
      </w:r>
      <w:proofErr w:type="gramStart"/>
      <w:r w:rsidRPr="0040257A">
        <w:rPr>
          <w:rFonts w:eastAsia="Batang"/>
          <w:bCs/>
          <w:sz w:val="20"/>
          <w:szCs w:val="20"/>
        </w:rPr>
        <w:t>стоимости активов участника размещения заказа</w:t>
      </w:r>
      <w:proofErr w:type="gramEnd"/>
      <w:r w:rsidRPr="0040257A">
        <w:rPr>
          <w:rFonts w:eastAsia="Batang"/>
          <w:bCs/>
          <w:sz w:val="20"/>
          <w:szCs w:val="20"/>
        </w:rPr>
        <w:t xml:space="preserve"> по данным бухгалтерской отчетности за последний завершенный отчетный период;</w:t>
      </w:r>
    </w:p>
    <w:p w:rsidR="00EC167C" w:rsidRPr="00BC2583" w:rsidRDefault="00C05DB4" w:rsidP="00C05DB4">
      <w:pPr>
        <w:pStyle w:val="OP111"/>
        <w:numPr>
          <w:ilvl w:val="2"/>
          <w:numId w:val="13"/>
        </w:numPr>
        <w:rPr>
          <w:b/>
        </w:rPr>
      </w:pPr>
      <w:proofErr w:type="gramStart"/>
      <w:r w:rsidRPr="0040257A">
        <w:t>наличия у участника размещения заказа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размещения заказа по данным бухгалтерской отчетности за последний отчетный период, при условии, что участник размещения заказа не обжалует наличие указанной задолженности в соответствии с</w:t>
      </w:r>
      <w:proofErr w:type="gramEnd"/>
      <w:r w:rsidRPr="0040257A">
        <w:t xml:space="preserve"> законодательством Российской Федерации.</w:t>
      </w:r>
    </w:p>
    <w:p w:rsidR="00301C3F" w:rsidRPr="007E7116" w:rsidRDefault="00301C3F" w:rsidP="00737752">
      <w:pPr>
        <w:pStyle w:val="13"/>
        <w:numPr>
          <w:ilvl w:val="0"/>
          <w:numId w:val="13"/>
        </w:numPr>
        <w:tabs>
          <w:tab w:val="clear" w:pos="567"/>
        </w:tabs>
        <w:spacing w:before="0" w:after="0"/>
        <w:jc w:val="center"/>
        <w:rPr>
          <w:rFonts w:ascii="Times New Roman" w:hAnsi="Times New Roman" w:cs="Times New Roman"/>
          <w:sz w:val="22"/>
          <w:szCs w:val="22"/>
        </w:rPr>
      </w:pPr>
      <w:bookmarkStart w:id="93" w:name="_Ref119427269"/>
      <w:bookmarkStart w:id="94" w:name="_Toc166101214"/>
      <w:bookmarkStart w:id="95" w:name="_Toc203081976"/>
      <w:bookmarkStart w:id="96" w:name="_Ref253490577"/>
      <w:bookmarkStart w:id="97" w:name="_Toc308599624"/>
      <w:bookmarkEnd w:id="27"/>
      <w:bookmarkEnd w:id="28"/>
      <w:bookmarkEnd w:id="29"/>
      <w:bookmarkEnd w:id="30"/>
      <w:bookmarkEnd w:id="31"/>
      <w:bookmarkEnd w:id="32"/>
      <w:bookmarkEnd w:id="33"/>
      <w:bookmarkEnd w:id="34"/>
      <w:r w:rsidRPr="007E7116">
        <w:rPr>
          <w:rFonts w:ascii="Times New Roman" w:hAnsi="Times New Roman" w:cs="Times New Roman"/>
          <w:sz w:val="22"/>
          <w:szCs w:val="22"/>
        </w:rPr>
        <w:lastRenderedPageBreak/>
        <w:t>ИНФОРМАЦИОННАЯ КАРТА</w:t>
      </w:r>
      <w:bookmarkEnd w:id="93"/>
      <w:bookmarkEnd w:id="94"/>
      <w:bookmarkEnd w:id="95"/>
      <w:r w:rsidRPr="007E7116">
        <w:rPr>
          <w:rFonts w:ascii="Times New Roman" w:hAnsi="Times New Roman" w:cs="Times New Roman"/>
          <w:sz w:val="22"/>
          <w:szCs w:val="22"/>
        </w:rPr>
        <w:t xml:space="preserve"> </w:t>
      </w:r>
      <w:bookmarkEnd w:id="96"/>
      <w:bookmarkEnd w:id="97"/>
      <w:r w:rsidR="00CD48E8" w:rsidRPr="007E7116">
        <w:rPr>
          <w:rFonts w:ascii="Times New Roman" w:hAnsi="Times New Roman" w:cs="Times New Roman"/>
          <w:sz w:val="22"/>
          <w:szCs w:val="22"/>
        </w:rPr>
        <w:t>ЗАПРОСА ПРЕДЛОЖЕНИЙ</w:t>
      </w:r>
    </w:p>
    <w:p w:rsidR="00301C3F" w:rsidRPr="00BC2583" w:rsidRDefault="00BB0C94" w:rsidP="000C3937">
      <w:pPr>
        <w:jc w:val="both"/>
        <w:rPr>
          <w:sz w:val="23"/>
          <w:szCs w:val="23"/>
        </w:rPr>
      </w:pPr>
      <w:r w:rsidRPr="00BC2583">
        <w:rPr>
          <w:sz w:val="23"/>
          <w:szCs w:val="23"/>
        </w:rPr>
        <w:t xml:space="preserve">Настоящие условия проведения </w:t>
      </w:r>
      <w:r w:rsidR="00A46BEC">
        <w:rPr>
          <w:sz w:val="23"/>
          <w:szCs w:val="23"/>
        </w:rPr>
        <w:t>запрос</w:t>
      </w:r>
      <w:r w:rsidR="00E67505" w:rsidRPr="00BC2583">
        <w:rPr>
          <w:sz w:val="23"/>
          <w:szCs w:val="23"/>
        </w:rPr>
        <w:t>а</w:t>
      </w:r>
      <w:r w:rsidRPr="00BC2583">
        <w:rPr>
          <w:sz w:val="23"/>
          <w:szCs w:val="23"/>
        </w:rPr>
        <w:t xml:space="preserve"> являются неотъемлемой частью настоящей Документации, уточняют и дополняют положения разделов 1-6 Документации</w:t>
      </w:r>
      <w:r w:rsidR="00301C3F" w:rsidRPr="00BC2583">
        <w:rPr>
          <w:sz w:val="23"/>
          <w:szCs w:val="23"/>
        </w:rPr>
        <w:t>.</w:t>
      </w:r>
    </w:p>
    <w:p w:rsidR="00301C3F" w:rsidRPr="00BC2583" w:rsidRDefault="00301C3F" w:rsidP="000C3937">
      <w:pPr>
        <w:pStyle w:val="23"/>
        <w:numPr>
          <w:ilvl w:val="1"/>
          <w:numId w:val="0"/>
        </w:numPr>
        <w:tabs>
          <w:tab w:val="num" w:pos="1134"/>
        </w:tabs>
        <w:spacing w:before="0" w:after="0"/>
        <w:ind w:left="1134" w:hanging="1134"/>
        <w:jc w:val="both"/>
        <w:rPr>
          <w:sz w:val="22"/>
          <w:szCs w:val="22"/>
        </w:rPr>
      </w:pPr>
      <w:bookmarkStart w:id="98" w:name="_Toc203081977"/>
      <w:bookmarkStart w:id="99" w:name="_Toc308599625"/>
      <w:r w:rsidRPr="00BC2583">
        <w:rPr>
          <w:sz w:val="22"/>
          <w:szCs w:val="22"/>
        </w:rPr>
        <w:t xml:space="preserve">Информация о проводимом </w:t>
      </w:r>
      <w:bookmarkEnd w:id="98"/>
      <w:bookmarkEnd w:id="99"/>
      <w:r w:rsidR="00A46BEC">
        <w:rPr>
          <w:sz w:val="22"/>
          <w:szCs w:val="22"/>
        </w:rPr>
        <w:t>запрос</w:t>
      </w:r>
      <w:r w:rsidR="00E67505" w:rsidRPr="00BC2583">
        <w:rPr>
          <w:sz w:val="22"/>
          <w:szCs w:val="22"/>
        </w:rPr>
        <w:t>е</w:t>
      </w:r>
    </w:p>
    <w:tbl>
      <w:tblPr>
        <w:tblW w:w="10044" w:type="dxa"/>
        <w:tblInd w:w="108" w:type="dxa"/>
        <w:tblLayout w:type="fixed"/>
        <w:tblLook w:val="0000" w:firstRow="0" w:lastRow="0" w:firstColumn="0" w:lastColumn="0" w:noHBand="0" w:noVBand="0"/>
      </w:tblPr>
      <w:tblGrid>
        <w:gridCol w:w="912"/>
        <w:gridCol w:w="2087"/>
        <w:gridCol w:w="7045"/>
      </w:tblGrid>
      <w:tr w:rsidR="007F07C4" w:rsidRPr="007F07C4" w:rsidTr="00C87FFA">
        <w:tc>
          <w:tcPr>
            <w:tcW w:w="912" w:type="dxa"/>
            <w:tcBorders>
              <w:top w:val="single" w:sz="4" w:space="0" w:color="auto"/>
              <w:left w:val="single" w:sz="4" w:space="0" w:color="auto"/>
              <w:bottom w:val="single" w:sz="4" w:space="0" w:color="auto"/>
              <w:right w:val="single" w:sz="4" w:space="0" w:color="auto"/>
            </w:tcBorders>
            <w:vAlign w:val="center"/>
          </w:tcPr>
          <w:p w:rsidR="007F07C4" w:rsidRPr="007F07C4" w:rsidRDefault="007F07C4" w:rsidP="00C87FFA">
            <w:pPr>
              <w:jc w:val="both"/>
              <w:rPr>
                <w:b/>
                <w:sz w:val="20"/>
                <w:szCs w:val="20"/>
              </w:rPr>
            </w:pPr>
            <w:r w:rsidRPr="007F07C4">
              <w:rPr>
                <w:b/>
                <w:sz w:val="20"/>
                <w:szCs w:val="20"/>
              </w:rPr>
              <w:t>№</w:t>
            </w:r>
          </w:p>
          <w:p w:rsidR="007F07C4" w:rsidRPr="007F07C4" w:rsidRDefault="007F07C4" w:rsidP="00C87FFA">
            <w:pPr>
              <w:jc w:val="both"/>
              <w:rPr>
                <w:b/>
                <w:sz w:val="20"/>
                <w:szCs w:val="20"/>
              </w:rPr>
            </w:pPr>
            <w:r w:rsidRPr="007F07C4">
              <w:rPr>
                <w:b/>
                <w:sz w:val="20"/>
                <w:szCs w:val="20"/>
              </w:rPr>
              <w:t>пункта</w:t>
            </w:r>
          </w:p>
        </w:tc>
        <w:tc>
          <w:tcPr>
            <w:tcW w:w="2087" w:type="dxa"/>
            <w:tcBorders>
              <w:top w:val="single" w:sz="4" w:space="0" w:color="auto"/>
              <w:left w:val="single" w:sz="4" w:space="0" w:color="auto"/>
              <w:bottom w:val="single" w:sz="4" w:space="0" w:color="auto"/>
              <w:right w:val="single" w:sz="4" w:space="0" w:color="auto"/>
            </w:tcBorders>
            <w:vAlign w:val="center"/>
          </w:tcPr>
          <w:p w:rsidR="007F07C4" w:rsidRPr="007F07C4" w:rsidRDefault="007F07C4" w:rsidP="00C87FFA">
            <w:pPr>
              <w:jc w:val="both"/>
              <w:rPr>
                <w:b/>
                <w:sz w:val="20"/>
                <w:szCs w:val="20"/>
              </w:rPr>
            </w:pPr>
            <w:r w:rsidRPr="007F07C4">
              <w:rPr>
                <w:b/>
                <w:sz w:val="20"/>
                <w:szCs w:val="20"/>
              </w:rPr>
              <w:t xml:space="preserve">Наименование </w:t>
            </w:r>
          </w:p>
        </w:tc>
        <w:tc>
          <w:tcPr>
            <w:tcW w:w="7045" w:type="dxa"/>
            <w:tcBorders>
              <w:top w:val="single" w:sz="4" w:space="0" w:color="auto"/>
              <w:left w:val="single" w:sz="4" w:space="0" w:color="auto"/>
              <w:bottom w:val="single" w:sz="4" w:space="0" w:color="auto"/>
              <w:right w:val="single" w:sz="4" w:space="0" w:color="auto"/>
            </w:tcBorders>
            <w:vAlign w:val="center"/>
          </w:tcPr>
          <w:p w:rsidR="007F07C4" w:rsidRPr="007F07C4" w:rsidRDefault="007F07C4" w:rsidP="00C87FFA">
            <w:pPr>
              <w:jc w:val="both"/>
              <w:rPr>
                <w:b/>
                <w:sz w:val="20"/>
                <w:szCs w:val="20"/>
              </w:rPr>
            </w:pPr>
            <w:r w:rsidRPr="007F07C4">
              <w:rPr>
                <w:b/>
                <w:sz w:val="20"/>
                <w:szCs w:val="20"/>
              </w:rPr>
              <w:t>Информация</w:t>
            </w:r>
          </w:p>
        </w:tc>
      </w:tr>
      <w:tr w:rsidR="007F07C4" w:rsidRPr="007F07C4" w:rsidTr="00C87FFA">
        <w:tc>
          <w:tcPr>
            <w:tcW w:w="912" w:type="dxa"/>
            <w:tcBorders>
              <w:top w:val="single" w:sz="4" w:space="0" w:color="auto"/>
              <w:left w:val="single" w:sz="4" w:space="0" w:color="auto"/>
              <w:bottom w:val="single" w:sz="4" w:space="0" w:color="auto"/>
              <w:right w:val="single" w:sz="4" w:space="0" w:color="auto"/>
            </w:tcBorders>
          </w:tcPr>
          <w:p w:rsidR="007F07C4" w:rsidRPr="007F07C4" w:rsidRDefault="007F07C4" w:rsidP="007F07C4">
            <w:pPr>
              <w:numPr>
                <w:ilvl w:val="0"/>
                <w:numId w:val="44"/>
              </w:numPr>
              <w:jc w:val="both"/>
              <w:rPr>
                <w:sz w:val="20"/>
                <w:szCs w:val="20"/>
              </w:rPr>
            </w:pPr>
          </w:p>
        </w:tc>
        <w:tc>
          <w:tcPr>
            <w:tcW w:w="2087" w:type="dxa"/>
            <w:tcBorders>
              <w:top w:val="single" w:sz="4" w:space="0" w:color="auto"/>
              <w:left w:val="single" w:sz="4" w:space="0" w:color="auto"/>
              <w:bottom w:val="single" w:sz="4" w:space="0" w:color="auto"/>
              <w:right w:val="single" w:sz="4" w:space="0" w:color="auto"/>
            </w:tcBorders>
          </w:tcPr>
          <w:p w:rsidR="007F07C4" w:rsidRPr="007F07C4" w:rsidRDefault="007F07C4" w:rsidP="00C87FFA">
            <w:pPr>
              <w:rPr>
                <w:sz w:val="20"/>
                <w:szCs w:val="20"/>
              </w:rPr>
            </w:pPr>
            <w:r w:rsidRPr="007F07C4">
              <w:rPr>
                <w:color w:val="000000"/>
                <w:sz w:val="20"/>
                <w:szCs w:val="20"/>
              </w:rPr>
              <w:t>Форма и вид проведения закупки</w:t>
            </w:r>
          </w:p>
        </w:tc>
        <w:tc>
          <w:tcPr>
            <w:tcW w:w="7045" w:type="dxa"/>
            <w:tcBorders>
              <w:top w:val="single" w:sz="4" w:space="0" w:color="auto"/>
              <w:left w:val="single" w:sz="4" w:space="0" w:color="auto"/>
              <w:bottom w:val="single" w:sz="4" w:space="0" w:color="auto"/>
              <w:right w:val="single" w:sz="4" w:space="0" w:color="auto"/>
            </w:tcBorders>
          </w:tcPr>
          <w:p w:rsidR="007F07C4" w:rsidRPr="007F07C4" w:rsidRDefault="007F07C4" w:rsidP="00C87FFA">
            <w:pPr>
              <w:jc w:val="both"/>
              <w:rPr>
                <w:sz w:val="20"/>
                <w:szCs w:val="20"/>
              </w:rPr>
            </w:pPr>
            <w:r w:rsidRPr="007F07C4">
              <w:rPr>
                <w:sz w:val="20"/>
                <w:szCs w:val="20"/>
              </w:rPr>
              <w:t>Запрос предложений с переторжкой в электронной форме</w:t>
            </w:r>
          </w:p>
        </w:tc>
      </w:tr>
      <w:tr w:rsidR="007F07C4" w:rsidRPr="007F07C4" w:rsidTr="00C87FFA">
        <w:tc>
          <w:tcPr>
            <w:tcW w:w="912" w:type="dxa"/>
            <w:tcBorders>
              <w:top w:val="single" w:sz="4" w:space="0" w:color="auto"/>
              <w:left w:val="single" w:sz="4" w:space="0" w:color="auto"/>
              <w:bottom w:val="single" w:sz="4" w:space="0" w:color="auto"/>
              <w:right w:val="single" w:sz="4" w:space="0" w:color="auto"/>
            </w:tcBorders>
          </w:tcPr>
          <w:p w:rsidR="007F07C4" w:rsidRPr="007F07C4" w:rsidRDefault="007F07C4" w:rsidP="007F07C4">
            <w:pPr>
              <w:numPr>
                <w:ilvl w:val="0"/>
                <w:numId w:val="44"/>
              </w:numPr>
              <w:jc w:val="both"/>
              <w:rPr>
                <w:sz w:val="20"/>
                <w:szCs w:val="20"/>
              </w:rPr>
            </w:pPr>
            <w:bookmarkStart w:id="100" w:name="_Ref249785568"/>
          </w:p>
        </w:tc>
        <w:bookmarkEnd w:id="100"/>
        <w:tc>
          <w:tcPr>
            <w:tcW w:w="2087" w:type="dxa"/>
            <w:tcBorders>
              <w:top w:val="single" w:sz="4" w:space="0" w:color="auto"/>
              <w:left w:val="single" w:sz="4" w:space="0" w:color="auto"/>
              <w:bottom w:val="single" w:sz="4" w:space="0" w:color="auto"/>
              <w:right w:val="single" w:sz="4" w:space="0" w:color="auto"/>
            </w:tcBorders>
          </w:tcPr>
          <w:p w:rsidR="007F07C4" w:rsidRPr="007F07C4" w:rsidRDefault="007F07C4" w:rsidP="00C87FFA">
            <w:pPr>
              <w:rPr>
                <w:sz w:val="20"/>
                <w:szCs w:val="20"/>
              </w:rPr>
            </w:pPr>
            <w:r w:rsidRPr="007F07C4">
              <w:rPr>
                <w:sz w:val="20"/>
                <w:szCs w:val="20"/>
              </w:rPr>
              <w:t>Наименование Заказчика/Организатора, контактная информация</w:t>
            </w:r>
          </w:p>
        </w:tc>
        <w:tc>
          <w:tcPr>
            <w:tcW w:w="7045" w:type="dxa"/>
            <w:tcBorders>
              <w:top w:val="single" w:sz="4" w:space="0" w:color="auto"/>
              <w:left w:val="single" w:sz="4" w:space="0" w:color="auto"/>
              <w:bottom w:val="single" w:sz="4" w:space="0" w:color="auto"/>
              <w:right w:val="single" w:sz="4" w:space="0" w:color="auto"/>
            </w:tcBorders>
          </w:tcPr>
          <w:p w:rsidR="007F07C4" w:rsidRPr="007F07C4" w:rsidRDefault="007F07C4" w:rsidP="00C87FFA">
            <w:pPr>
              <w:jc w:val="both"/>
              <w:rPr>
                <w:bCs/>
                <w:iCs/>
                <w:sz w:val="20"/>
                <w:szCs w:val="20"/>
              </w:rPr>
            </w:pPr>
            <w:r w:rsidRPr="007F07C4">
              <w:rPr>
                <w:b/>
                <w:sz w:val="20"/>
                <w:szCs w:val="20"/>
              </w:rPr>
              <w:t>ОАО Якутская топливно-энергетическая компания»</w:t>
            </w:r>
          </w:p>
          <w:p w:rsidR="007F07C4" w:rsidRPr="007F07C4" w:rsidRDefault="007F07C4" w:rsidP="00C87FFA">
            <w:pPr>
              <w:jc w:val="both"/>
              <w:rPr>
                <w:sz w:val="20"/>
                <w:szCs w:val="20"/>
              </w:rPr>
            </w:pPr>
            <w:r w:rsidRPr="007F07C4">
              <w:rPr>
                <w:sz w:val="20"/>
                <w:szCs w:val="20"/>
              </w:rPr>
              <w:t>Почтовый адрес: 677015, Республика Саха (Якутия), г. Якутск, ул. Петра Алексеева, 76.</w:t>
            </w:r>
          </w:p>
          <w:p w:rsidR="007F07C4" w:rsidRPr="007F07C4" w:rsidRDefault="007F07C4" w:rsidP="00C87FFA">
            <w:pPr>
              <w:jc w:val="both"/>
              <w:rPr>
                <w:sz w:val="20"/>
                <w:szCs w:val="20"/>
              </w:rPr>
            </w:pPr>
            <w:r w:rsidRPr="007F07C4">
              <w:rPr>
                <w:sz w:val="20"/>
                <w:szCs w:val="20"/>
              </w:rPr>
              <w:t xml:space="preserve">Координатор проведения закупки: Легостаев Владимир Николаевич, тел.: (4112) 401-401 (доб.1169), </w:t>
            </w:r>
            <w:r w:rsidRPr="007F07C4">
              <w:rPr>
                <w:sz w:val="20"/>
                <w:szCs w:val="20"/>
                <w:lang w:val="en-US"/>
              </w:rPr>
              <w:t>e</w:t>
            </w:r>
            <w:r w:rsidRPr="007F07C4">
              <w:rPr>
                <w:sz w:val="20"/>
                <w:szCs w:val="20"/>
              </w:rPr>
              <w:t>-</w:t>
            </w:r>
            <w:r w:rsidRPr="007F07C4">
              <w:rPr>
                <w:sz w:val="20"/>
                <w:szCs w:val="20"/>
                <w:lang w:val="en-US"/>
              </w:rPr>
              <w:t>mail</w:t>
            </w:r>
            <w:r w:rsidRPr="007F07C4">
              <w:rPr>
                <w:sz w:val="20"/>
                <w:szCs w:val="20"/>
              </w:rPr>
              <w:t xml:space="preserve">: </w:t>
            </w:r>
            <w:hyperlink r:id="rId16" w:history="1">
              <w:r w:rsidRPr="007F07C4">
                <w:rPr>
                  <w:rStyle w:val="a9"/>
                  <w:sz w:val="20"/>
                  <w:szCs w:val="20"/>
                  <w:lang w:val="en-US"/>
                </w:rPr>
                <w:t>legostaevVN</w:t>
              </w:r>
              <w:r w:rsidRPr="007F07C4">
                <w:rPr>
                  <w:rStyle w:val="a9"/>
                  <w:sz w:val="20"/>
                  <w:szCs w:val="20"/>
                </w:rPr>
                <w:t>@y</w:t>
              </w:r>
              <w:r w:rsidRPr="007F07C4">
                <w:rPr>
                  <w:rStyle w:val="a9"/>
                  <w:sz w:val="20"/>
                  <w:szCs w:val="20"/>
                  <w:lang w:val="en-US"/>
                </w:rPr>
                <w:t>atec</w:t>
              </w:r>
              <w:r w:rsidRPr="007F07C4">
                <w:rPr>
                  <w:rStyle w:val="a9"/>
                  <w:sz w:val="20"/>
                  <w:szCs w:val="20"/>
                </w:rPr>
                <w:t>.</w:t>
              </w:r>
              <w:proofErr w:type="spellStart"/>
              <w:r w:rsidRPr="007F07C4">
                <w:rPr>
                  <w:rStyle w:val="a9"/>
                  <w:sz w:val="20"/>
                  <w:szCs w:val="20"/>
                </w:rPr>
                <w:t>ru</w:t>
              </w:r>
              <w:proofErr w:type="spellEnd"/>
            </w:hyperlink>
            <w:r w:rsidRPr="007F07C4">
              <w:rPr>
                <w:sz w:val="20"/>
                <w:szCs w:val="20"/>
              </w:rPr>
              <w:t>;</w:t>
            </w:r>
          </w:p>
          <w:p w:rsidR="007F07C4" w:rsidRPr="00BD302B" w:rsidRDefault="007F07C4" w:rsidP="00C87FFA">
            <w:pPr>
              <w:jc w:val="both"/>
              <w:rPr>
                <w:sz w:val="20"/>
                <w:szCs w:val="20"/>
              </w:rPr>
            </w:pPr>
            <w:r w:rsidRPr="007F07C4">
              <w:rPr>
                <w:sz w:val="20"/>
                <w:szCs w:val="20"/>
              </w:rPr>
              <w:t>Секретарь конкурсной комиссии:  Казакова Екатерина Дмитриевна, тел.:  (4112) 401-401 (доб.1133), e-</w:t>
            </w:r>
            <w:proofErr w:type="spellStart"/>
            <w:r w:rsidRPr="007F07C4">
              <w:rPr>
                <w:sz w:val="20"/>
                <w:szCs w:val="20"/>
              </w:rPr>
              <w:t>mail</w:t>
            </w:r>
            <w:proofErr w:type="spellEnd"/>
            <w:r w:rsidRPr="007F07C4">
              <w:rPr>
                <w:sz w:val="20"/>
                <w:szCs w:val="20"/>
              </w:rPr>
              <w:t xml:space="preserve">: </w:t>
            </w:r>
            <w:hyperlink r:id="rId17" w:history="1">
              <w:r w:rsidRPr="007F07C4">
                <w:rPr>
                  <w:b/>
                  <w:color w:val="0000FF"/>
                  <w:sz w:val="20"/>
                  <w:szCs w:val="20"/>
                  <w:u w:val="single"/>
                  <w:lang w:val="en-US"/>
                </w:rPr>
                <w:t>tender</w:t>
              </w:r>
              <w:r w:rsidRPr="007F07C4">
                <w:rPr>
                  <w:b/>
                  <w:color w:val="0000FF"/>
                  <w:sz w:val="20"/>
                  <w:szCs w:val="20"/>
                  <w:u w:val="single"/>
                </w:rPr>
                <w:t>@</w:t>
              </w:r>
              <w:proofErr w:type="spellStart"/>
              <w:r w:rsidRPr="007F07C4">
                <w:rPr>
                  <w:b/>
                  <w:color w:val="0000FF"/>
                  <w:sz w:val="20"/>
                  <w:szCs w:val="20"/>
                  <w:u w:val="single"/>
                  <w:lang w:val="en-US"/>
                </w:rPr>
                <w:t>yatec</w:t>
              </w:r>
              <w:proofErr w:type="spellEnd"/>
              <w:r w:rsidRPr="007F07C4">
                <w:rPr>
                  <w:b/>
                  <w:color w:val="0000FF"/>
                  <w:sz w:val="20"/>
                  <w:szCs w:val="20"/>
                  <w:u w:val="single"/>
                </w:rPr>
                <w:t>.</w:t>
              </w:r>
              <w:proofErr w:type="spellStart"/>
              <w:r w:rsidRPr="007F07C4">
                <w:rPr>
                  <w:b/>
                  <w:color w:val="0000FF"/>
                  <w:sz w:val="20"/>
                  <w:szCs w:val="20"/>
                  <w:u w:val="single"/>
                  <w:lang w:val="en-US"/>
                </w:rPr>
                <w:t>ru</w:t>
              </w:r>
              <w:proofErr w:type="spellEnd"/>
            </w:hyperlink>
          </w:p>
        </w:tc>
      </w:tr>
      <w:tr w:rsidR="007F07C4" w:rsidRPr="007F07C4" w:rsidTr="00C87FFA">
        <w:tc>
          <w:tcPr>
            <w:tcW w:w="912" w:type="dxa"/>
            <w:tcBorders>
              <w:top w:val="single" w:sz="4" w:space="0" w:color="auto"/>
              <w:left w:val="single" w:sz="4" w:space="0" w:color="auto"/>
              <w:bottom w:val="single" w:sz="4" w:space="0" w:color="auto"/>
              <w:right w:val="single" w:sz="4" w:space="0" w:color="auto"/>
            </w:tcBorders>
          </w:tcPr>
          <w:p w:rsidR="007F07C4" w:rsidRPr="007F07C4" w:rsidRDefault="007F07C4" w:rsidP="007F07C4">
            <w:pPr>
              <w:numPr>
                <w:ilvl w:val="0"/>
                <w:numId w:val="44"/>
              </w:numPr>
              <w:jc w:val="both"/>
              <w:rPr>
                <w:sz w:val="20"/>
                <w:szCs w:val="20"/>
              </w:rPr>
            </w:pPr>
          </w:p>
        </w:tc>
        <w:tc>
          <w:tcPr>
            <w:tcW w:w="2087" w:type="dxa"/>
            <w:tcBorders>
              <w:top w:val="single" w:sz="4" w:space="0" w:color="auto"/>
              <w:left w:val="single" w:sz="4" w:space="0" w:color="auto"/>
              <w:bottom w:val="single" w:sz="4" w:space="0" w:color="auto"/>
              <w:right w:val="single" w:sz="4" w:space="0" w:color="auto"/>
            </w:tcBorders>
          </w:tcPr>
          <w:p w:rsidR="007F07C4" w:rsidRPr="007F07C4" w:rsidRDefault="007F07C4" w:rsidP="00E45DB8">
            <w:pPr>
              <w:rPr>
                <w:sz w:val="20"/>
                <w:szCs w:val="20"/>
              </w:rPr>
            </w:pPr>
            <w:r w:rsidRPr="007F07C4">
              <w:rPr>
                <w:sz w:val="20"/>
                <w:szCs w:val="20"/>
              </w:rPr>
              <w:t xml:space="preserve">Открытый запрос предложений с переторжкой в электронной форме </w:t>
            </w:r>
            <w:r w:rsidR="00E45DB8">
              <w:rPr>
                <w:sz w:val="20"/>
                <w:szCs w:val="20"/>
              </w:rPr>
              <w:t>проводится</w:t>
            </w:r>
            <w:r w:rsidRPr="007F07C4">
              <w:rPr>
                <w:sz w:val="20"/>
                <w:szCs w:val="20"/>
              </w:rPr>
              <w:t xml:space="preserve"> на электронной </w:t>
            </w:r>
            <w:r w:rsidR="00E45DB8">
              <w:rPr>
                <w:sz w:val="20"/>
                <w:szCs w:val="20"/>
              </w:rPr>
              <w:t xml:space="preserve">торговой </w:t>
            </w:r>
            <w:r w:rsidRPr="007F07C4">
              <w:rPr>
                <w:sz w:val="20"/>
                <w:szCs w:val="20"/>
              </w:rPr>
              <w:t>площадке в сети Интернет по следующему адресу:</w:t>
            </w:r>
          </w:p>
        </w:tc>
        <w:tc>
          <w:tcPr>
            <w:tcW w:w="7045" w:type="dxa"/>
            <w:tcBorders>
              <w:top w:val="single" w:sz="4" w:space="0" w:color="auto"/>
              <w:left w:val="single" w:sz="4" w:space="0" w:color="auto"/>
              <w:bottom w:val="single" w:sz="4" w:space="0" w:color="auto"/>
              <w:right w:val="single" w:sz="4" w:space="0" w:color="auto"/>
            </w:tcBorders>
          </w:tcPr>
          <w:p w:rsidR="007F07C4" w:rsidRPr="007F07C4" w:rsidRDefault="007F07C4" w:rsidP="00C87FFA">
            <w:pPr>
              <w:jc w:val="both"/>
              <w:rPr>
                <w:b/>
                <w:sz w:val="20"/>
                <w:szCs w:val="20"/>
              </w:rPr>
            </w:pPr>
            <w:r w:rsidRPr="007F07C4">
              <w:rPr>
                <w:sz w:val="20"/>
                <w:szCs w:val="20"/>
              </w:rPr>
              <w:t>ОАО «Единая электронная торговая площадка»</w:t>
            </w:r>
            <w:r w:rsidRPr="007F07C4">
              <w:rPr>
                <w:b/>
                <w:sz w:val="20"/>
                <w:szCs w:val="20"/>
              </w:rPr>
              <w:t xml:space="preserve"> </w:t>
            </w:r>
            <w:hyperlink r:id="rId18" w:history="1">
              <w:r w:rsidRPr="007F07C4">
                <w:rPr>
                  <w:rStyle w:val="a9"/>
                  <w:b/>
                  <w:sz w:val="20"/>
                  <w:szCs w:val="20"/>
                </w:rPr>
                <w:t>www.</w:t>
              </w:r>
              <w:r w:rsidRPr="007F07C4">
                <w:rPr>
                  <w:rStyle w:val="a9"/>
                  <w:b/>
                  <w:sz w:val="20"/>
                  <w:szCs w:val="20"/>
                  <w:lang w:val="en-US"/>
                </w:rPr>
                <w:t>b</w:t>
              </w:r>
              <w:r w:rsidRPr="007F07C4">
                <w:rPr>
                  <w:rStyle w:val="a9"/>
                  <w:b/>
                  <w:sz w:val="20"/>
                  <w:szCs w:val="20"/>
                </w:rPr>
                <w:t>2</w:t>
              </w:r>
              <w:r w:rsidRPr="007F07C4">
                <w:rPr>
                  <w:rStyle w:val="a9"/>
                  <w:b/>
                  <w:sz w:val="20"/>
                  <w:szCs w:val="20"/>
                  <w:lang w:val="en-US"/>
                </w:rPr>
                <w:t>b</w:t>
              </w:r>
              <w:r w:rsidRPr="007F07C4">
                <w:rPr>
                  <w:rStyle w:val="a9"/>
                  <w:b/>
                  <w:sz w:val="20"/>
                  <w:szCs w:val="20"/>
                </w:rPr>
                <w:t>-</w:t>
              </w:r>
              <w:r w:rsidRPr="007F07C4">
                <w:rPr>
                  <w:rStyle w:val="a9"/>
                  <w:b/>
                  <w:sz w:val="20"/>
                  <w:szCs w:val="20"/>
                  <w:lang w:val="en-US"/>
                </w:rPr>
                <w:t>center</w:t>
              </w:r>
              <w:r w:rsidRPr="007F07C4">
                <w:rPr>
                  <w:rStyle w:val="a9"/>
                  <w:b/>
                  <w:sz w:val="20"/>
                  <w:szCs w:val="20"/>
                </w:rPr>
                <w:t>.</w:t>
              </w:r>
              <w:proofErr w:type="spellStart"/>
              <w:r w:rsidRPr="007F07C4">
                <w:rPr>
                  <w:rStyle w:val="a9"/>
                  <w:b/>
                  <w:sz w:val="20"/>
                  <w:szCs w:val="20"/>
                </w:rPr>
                <w:t>ru</w:t>
              </w:r>
              <w:proofErr w:type="spellEnd"/>
            </w:hyperlink>
          </w:p>
        </w:tc>
      </w:tr>
      <w:tr w:rsidR="007F07C4" w:rsidRPr="007F07C4" w:rsidTr="00C87FFA">
        <w:tc>
          <w:tcPr>
            <w:tcW w:w="912" w:type="dxa"/>
            <w:tcBorders>
              <w:top w:val="single" w:sz="4" w:space="0" w:color="auto"/>
              <w:left w:val="single" w:sz="4" w:space="0" w:color="auto"/>
              <w:bottom w:val="single" w:sz="4" w:space="0" w:color="auto"/>
              <w:right w:val="single" w:sz="4" w:space="0" w:color="auto"/>
            </w:tcBorders>
          </w:tcPr>
          <w:p w:rsidR="007F07C4" w:rsidRPr="007F07C4" w:rsidRDefault="007F07C4" w:rsidP="007F07C4">
            <w:pPr>
              <w:numPr>
                <w:ilvl w:val="0"/>
                <w:numId w:val="44"/>
              </w:numPr>
              <w:jc w:val="both"/>
              <w:rPr>
                <w:sz w:val="20"/>
                <w:szCs w:val="20"/>
              </w:rPr>
            </w:pPr>
            <w:bookmarkStart w:id="101" w:name="_Ref249842281"/>
          </w:p>
        </w:tc>
        <w:bookmarkEnd w:id="101"/>
        <w:tc>
          <w:tcPr>
            <w:tcW w:w="2087" w:type="dxa"/>
            <w:tcBorders>
              <w:top w:val="single" w:sz="4" w:space="0" w:color="auto"/>
              <w:left w:val="single" w:sz="4" w:space="0" w:color="auto"/>
              <w:bottom w:val="single" w:sz="4" w:space="0" w:color="auto"/>
              <w:right w:val="single" w:sz="4" w:space="0" w:color="auto"/>
            </w:tcBorders>
          </w:tcPr>
          <w:p w:rsidR="007F07C4" w:rsidRPr="007F07C4" w:rsidRDefault="007F07C4" w:rsidP="00C87FFA">
            <w:pPr>
              <w:rPr>
                <w:sz w:val="20"/>
                <w:szCs w:val="20"/>
              </w:rPr>
            </w:pPr>
            <w:r w:rsidRPr="007F07C4">
              <w:rPr>
                <w:sz w:val="20"/>
                <w:szCs w:val="20"/>
              </w:rPr>
              <w:t>Место официальной публикации Извещения</w:t>
            </w:r>
          </w:p>
        </w:tc>
        <w:tc>
          <w:tcPr>
            <w:tcW w:w="7045" w:type="dxa"/>
            <w:tcBorders>
              <w:top w:val="single" w:sz="4" w:space="0" w:color="auto"/>
              <w:left w:val="single" w:sz="4" w:space="0" w:color="auto"/>
              <w:bottom w:val="single" w:sz="4" w:space="0" w:color="auto"/>
              <w:right w:val="single" w:sz="4" w:space="0" w:color="auto"/>
            </w:tcBorders>
          </w:tcPr>
          <w:p w:rsidR="007F07C4" w:rsidRPr="007F07C4" w:rsidRDefault="00BD302B" w:rsidP="00C87FFA">
            <w:pPr>
              <w:jc w:val="both"/>
              <w:rPr>
                <w:i/>
                <w:sz w:val="20"/>
                <w:szCs w:val="20"/>
              </w:rPr>
            </w:pPr>
            <w:hyperlink r:id="rId19" w:history="1">
              <w:r w:rsidR="007F07C4" w:rsidRPr="007F07C4">
                <w:rPr>
                  <w:rStyle w:val="a9"/>
                  <w:sz w:val="20"/>
                  <w:szCs w:val="20"/>
                  <w:lang w:val="en-US"/>
                </w:rPr>
                <w:t>www</w:t>
              </w:r>
              <w:r w:rsidR="007F07C4" w:rsidRPr="007F07C4">
                <w:rPr>
                  <w:rStyle w:val="a9"/>
                  <w:sz w:val="20"/>
                  <w:szCs w:val="20"/>
                </w:rPr>
                <w:t>.</w:t>
              </w:r>
              <w:proofErr w:type="spellStart"/>
              <w:r w:rsidR="007F07C4" w:rsidRPr="007F07C4">
                <w:rPr>
                  <w:rStyle w:val="a9"/>
                  <w:sz w:val="20"/>
                  <w:szCs w:val="20"/>
                  <w:lang w:val="en-US"/>
                </w:rPr>
                <w:t>zakupki</w:t>
              </w:r>
              <w:proofErr w:type="spellEnd"/>
              <w:r w:rsidR="007F07C4" w:rsidRPr="007F07C4">
                <w:rPr>
                  <w:rStyle w:val="a9"/>
                  <w:sz w:val="20"/>
                  <w:szCs w:val="20"/>
                </w:rPr>
                <w:t>.</w:t>
              </w:r>
              <w:proofErr w:type="spellStart"/>
              <w:r w:rsidR="007F07C4" w:rsidRPr="007F07C4">
                <w:rPr>
                  <w:rStyle w:val="a9"/>
                  <w:sz w:val="20"/>
                  <w:szCs w:val="20"/>
                  <w:lang w:val="en-US"/>
                </w:rPr>
                <w:t>gov</w:t>
              </w:r>
              <w:proofErr w:type="spellEnd"/>
              <w:r w:rsidR="007F07C4" w:rsidRPr="007F07C4">
                <w:rPr>
                  <w:rStyle w:val="a9"/>
                  <w:sz w:val="20"/>
                  <w:szCs w:val="20"/>
                </w:rPr>
                <w:t>.</w:t>
              </w:r>
              <w:proofErr w:type="spellStart"/>
              <w:r w:rsidR="007F07C4" w:rsidRPr="007F07C4">
                <w:rPr>
                  <w:rStyle w:val="a9"/>
                  <w:sz w:val="20"/>
                  <w:szCs w:val="20"/>
                  <w:lang w:val="en-US"/>
                </w:rPr>
                <w:t>ru</w:t>
              </w:r>
              <w:proofErr w:type="spellEnd"/>
            </w:hyperlink>
            <w:r w:rsidR="007F07C4" w:rsidRPr="007F07C4">
              <w:rPr>
                <w:sz w:val="20"/>
                <w:szCs w:val="20"/>
              </w:rPr>
              <w:t xml:space="preserve">, </w:t>
            </w:r>
          </w:p>
        </w:tc>
      </w:tr>
      <w:tr w:rsidR="007F07C4" w:rsidRPr="007F07C4" w:rsidTr="00C87FFA">
        <w:tc>
          <w:tcPr>
            <w:tcW w:w="912" w:type="dxa"/>
            <w:tcBorders>
              <w:top w:val="single" w:sz="4" w:space="0" w:color="auto"/>
              <w:left w:val="single" w:sz="4" w:space="0" w:color="auto"/>
              <w:bottom w:val="single" w:sz="4" w:space="0" w:color="auto"/>
              <w:right w:val="single" w:sz="4" w:space="0" w:color="auto"/>
            </w:tcBorders>
          </w:tcPr>
          <w:p w:rsidR="007F07C4" w:rsidRPr="007F07C4" w:rsidRDefault="007F07C4" w:rsidP="007F07C4">
            <w:pPr>
              <w:numPr>
                <w:ilvl w:val="0"/>
                <w:numId w:val="44"/>
              </w:numPr>
              <w:jc w:val="both"/>
              <w:rPr>
                <w:sz w:val="20"/>
                <w:szCs w:val="20"/>
              </w:rPr>
            </w:pPr>
            <w:bookmarkStart w:id="102" w:name="_Ref249842368"/>
          </w:p>
        </w:tc>
        <w:bookmarkEnd w:id="102"/>
        <w:tc>
          <w:tcPr>
            <w:tcW w:w="2087" w:type="dxa"/>
            <w:tcBorders>
              <w:top w:val="single" w:sz="4" w:space="0" w:color="auto"/>
              <w:left w:val="single" w:sz="4" w:space="0" w:color="auto"/>
              <w:bottom w:val="single" w:sz="4" w:space="0" w:color="auto"/>
              <w:right w:val="single" w:sz="4" w:space="0" w:color="auto"/>
            </w:tcBorders>
          </w:tcPr>
          <w:p w:rsidR="007F07C4" w:rsidRPr="007F07C4" w:rsidRDefault="007F07C4" w:rsidP="00C87FFA">
            <w:pPr>
              <w:rPr>
                <w:sz w:val="20"/>
                <w:szCs w:val="20"/>
              </w:rPr>
            </w:pPr>
            <w:r w:rsidRPr="007F07C4">
              <w:rPr>
                <w:sz w:val="20"/>
                <w:szCs w:val="20"/>
              </w:rPr>
              <w:t>Предмет запроса предложений</w:t>
            </w:r>
          </w:p>
        </w:tc>
        <w:tc>
          <w:tcPr>
            <w:tcW w:w="7045" w:type="dxa"/>
            <w:tcBorders>
              <w:top w:val="single" w:sz="4" w:space="0" w:color="auto"/>
              <w:left w:val="single" w:sz="4" w:space="0" w:color="auto"/>
              <w:bottom w:val="single" w:sz="4" w:space="0" w:color="auto"/>
              <w:right w:val="single" w:sz="4" w:space="0" w:color="auto"/>
            </w:tcBorders>
          </w:tcPr>
          <w:p w:rsidR="007F07C4" w:rsidRPr="00E45DB8" w:rsidRDefault="007F07C4" w:rsidP="00C87FFA">
            <w:pPr>
              <w:rPr>
                <w:b/>
                <w:sz w:val="20"/>
                <w:szCs w:val="20"/>
              </w:rPr>
            </w:pPr>
            <w:r w:rsidRPr="00E45DB8">
              <w:rPr>
                <w:b/>
                <w:sz w:val="20"/>
                <w:szCs w:val="20"/>
              </w:rPr>
              <w:t xml:space="preserve">Право заключения договора на поставку ретранслятора </w:t>
            </w:r>
            <w:r w:rsidRPr="00E45DB8">
              <w:rPr>
                <w:b/>
                <w:sz w:val="20"/>
                <w:szCs w:val="20"/>
                <w:lang w:val="en-US"/>
              </w:rPr>
              <w:t>Motorola</w:t>
            </w:r>
            <w:r w:rsidRPr="00E45DB8">
              <w:rPr>
                <w:b/>
                <w:sz w:val="20"/>
                <w:szCs w:val="20"/>
              </w:rPr>
              <w:t xml:space="preserve">  и радиостанции.</w:t>
            </w:r>
          </w:p>
        </w:tc>
      </w:tr>
      <w:tr w:rsidR="007F07C4" w:rsidRPr="007F07C4" w:rsidTr="00C87FFA">
        <w:tc>
          <w:tcPr>
            <w:tcW w:w="912" w:type="dxa"/>
            <w:tcBorders>
              <w:top w:val="single" w:sz="4" w:space="0" w:color="auto"/>
              <w:left w:val="single" w:sz="4" w:space="0" w:color="auto"/>
              <w:bottom w:val="single" w:sz="4" w:space="0" w:color="auto"/>
              <w:right w:val="single" w:sz="4" w:space="0" w:color="auto"/>
            </w:tcBorders>
          </w:tcPr>
          <w:p w:rsidR="007F07C4" w:rsidRPr="007F07C4" w:rsidRDefault="007F07C4" w:rsidP="007F07C4">
            <w:pPr>
              <w:numPr>
                <w:ilvl w:val="0"/>
                <w:numId w:val="44"/>
              </w:numPr>
              <w:jc w:val="both"/>
              <w:rPr>
                <w:sz w:val="20"/>
                <w:szCs w:val="20"/>
              </w:rPr>
            </w:pPr>
          </w:p>
        </w:tc>
        <w:tc>
          <w:tcPr>
            <w:tcW w:w="2087" w:type="dxa"/>
            <w:tcBorders>
              <w:top w:val="single" w:sz="4" w:space="0" w:color="auto"/>
              <w:left w:val="single" w:sz="4" w:space="0" w:color="auto"/>
              <w:bottom w:val="single" w:sz="4" w:space="0" w:color="auto"/>
              <w:right w:val="single" w:sz="4" w:space="0" w:color="auto"/>
            </w:tcBorders>
          </w:tcPr>
          <w:p w:rsidR="007F07C4" w:rsidRPr="007F07C4" w:rsidRDefault="007F07C4" w:rsidP="00C87FFA">
            <w:pPr>
              <w:rPr>
                <w:sz w:val="20"/>
                <w:szCs w:val="20"/>
              </w:rPr>
            </w:pPr>
            <w:r w:rsidRPr="007F07C4">
              <w:rPr>
                <w:sz w:val="20"/>
                <w:szCs w:val="20"/>
              </w:rPr>
              <w:t>Место, условия  поставки товара (выполнения работ, оказания услуг)</w:t>
            </w:r>
          </w:p>
        </w:tc>
        <w:tc>
          <w:tcPr>
            <w:tcW w:w="7045" w:type="dxa"/>
            <w:tcBorders>
              <w:top w:val="single" w:sz="4" w:space="0" w:color="auto"/>
              <w:left w:val="single" w:sz="4" w:space="0" w:color="auto"/>
              <w:bottom w:val="single" w:sz="4" w:space="0" w:color="auto"/>
              <w:right w:val="single" w:sz="4" w:space="0" w:color="auto"/>
            </w:tcBorders>
          </w:tcPr>
          <w:p w:rsidR="007F07C4" w:rsidRPr="007F07C4" w:rsidRDefault="007F07C4" w:rsidP="00C87FFA">
            <w:pPr>
              <w:suppressAutoHyphens/>
              <w:rPr>
                <w:sz w:val="20"/>
                <w:szCs w:val="20"/>
              </w:rPr>
            </w:pPr>
            <w:proofErr w:type="gramStart"/>
            <w:r w:rsidRPr="007F07C4">
              <w:rPr>
                <w:sz w:val="20"/>
                <w:szCs w:val="20"/>
              </w:rPr>
              <w:t xml:space="preserve">Россия, 677901, Республика Саха (Якутия), г. Якутск, </w:t>
            </w:r>
            <w:proofErr w:type="spellStart"/>
            <w:r w:rsidRPr="007F07C4">
              <w:rPr>
                <w:sz w:val="20"/>
                <w:szCs w:val="20"/>
              </w:rPr>
              <w:t>п.Б</w:t>
            </w:r>
            <w:proofErr w:type="spellEnd"/>
            <w:r w:rsidRPr="007F07C4">
              <w:rPr>
                <w:sz w:val="20"/>
                <w:szCs w:val="20"/>
              </w:rPr>
              <w:t xml:space="preserve">. </w:t>
            </w:r>
            <w:proofErr w:type="spellStart"/>
            <w:r w:rsidRPr="007F07C4">
              <w:rPr>
                <w:sz w:val="20"/>
                <w:szCs w:val="20"/>
              </w:rPr>
              <w:t>Марха</w:t>
            </w:r>
            <w:proofErr w:type="spellEnd"/>
            <w:r w:rsidRPr="007F07C4">
              <w:rPr>
                <w:sz w:val="20"/>
                <w:szCs w:val="20"/>
              </w:rPr>
              <w:t xml:space="preserve">, </w:t>
            </w:r>
            <w:proofErr w:type="spellStart"/>
            <w:r w:rsidRPr="007F07C4">
              <w:rPr>
                <w:sz w:val="20"/>
                <w:szCs w:val="20"/>
              </w:rPr>
              <w:t>Маганский</w:t>
            </w:r>
            <w:proofErr w:type="spellEnd"/>
            <w:r w:rsidRPr="007F07C4">
              <w:rPr>
                <w:sz w:val="20"/>
                <w:szCs w:val="20"/>
              </w:rPr>
              <w:t xml:space="preserve"> тракт, 2 км.</w:t>
            </w:r>
            <w:proofErr w:type="gramEnd"/>
          </w:p>
          <w:p w:rsidR="007F07C4" w:rsidRDefault="007F07C4" w:rsidP="00C87FFA">
            <w:pPr>
              <w:suppressAutoHyphens/>
              <w:rPr>
                <w:sz w:val="20"/>
                <w:szCs w:val="20"/>
              </w:rPr>
            </w:pPr>
          </w:p>
          <w:p w:rsidR="007F07C4" w:rsidRPr="007F07C4" w:rsidRDefault="007F07C4" w:rsidP="00C87FFA">
            <w:pPr>
              <w:suppressAutoHyphens/>
              <w:rPr>
                <w:sz w:val="20"/>
                <w:szCs w:val="20"/>
              </w:rPr>
            </w:pPr>
            <w:r w:rsidRPr="007F07C4">
              <w:rPr>
                <w:sz w:val="20"/>
                <w:szCs w:val="20"/>
              </w:rPr>
              <w:t xml:space="preserve">Поставка осуществляется единовременно в полном объеме. Поставщик несет все расходы и риски по доставке товара до склада Заказчика. Приемка товара осуществляется в соответствии с инструкциями № П-6 от 15.06.1965 г., № П-7 от 25.04.1966 г., комиссией созданной Покупателем.   </w:t>
            </w:r>
          </w:p>
        </w:tc>
      </w:tr>
      <w:tr w:rsidR="00E45DB8" w:rsidRPr="007F07C4" w:rsidTr="00C87FFA">
        <w:tc>
          <w:tcPr>
            <w:tcW w:w="912" w:type="dxa"/>
            <w:tcBorders>
              <w:top w:val="single" w:sz="4" w:space="0" w:color="auto"/>
              <w:left w:val="single" w:sz="4" w:space="0" w:color="auto"/>
              <w:bottom w:val="single" w:sz="4" w:space="0" w:color="auto"/>
              <w:right w:val="single" w:sz="4" w:space="0" w:color="auto"/>
            </w:tcBorders>
          </w:tcPr>
          <w:p w:rsidR="00E45DB8" w:rsidRPr="007F07C4" w:rsidRDefault="00E45DB8" w:rsidP="007F07C4">
            <w:pPr>
              <w:numPr>
                <w:ilvl w:val="0"/>
                <w:numId w:val="44"/>
              </w:numPr>
              <w:jc w:val="both"/>
              <w:rPr>
                <w:sz w:val="20"/>
                <w:szCs w:val="20"/>
              </w:rPr>
            </w:pPr>
          </w:p>
        </w:tc>
        <w:tc>
          <w:tcPr>
            <w:tcW w:w="2087" w:type="dxa"/>
            <w:tcBorders>
              <w:top w:val="single" w:sz="4" w:space="0" w:color="auto"/>
              <w:left w:val="single" w:sz="4" w:space="0" w:color="auto"/>
              <w:bottom w:val="single" w:sz="4" w:space="0" w:color="auto"/>
              <w:right w:val="single" w:sz="4" w:space="0" w:color="auto"/>
            </w:tcBorders>
          </w:tcPr>
          <w:p w:rsidR="00E45DB8" w:rsidRPr="007F07C4" w:rsidRDefault="00E45DB8" w:rsidP="00631930">
            <w:pPr>
              <w:rPr>
                <w:sz w:val="20"/>
                <w:szCs w:val="20"/>
              </w:rPr>
            </w:pPr>
            <w:r w:rsidRPr="007F07C4">
              <w:rPr>
                <w:sz w:val="20"/>
                <w:szCs w:val="20"/>
              </w:rPr>
              <w:t>Начальная (максимальная) цена договора (по лотам)</w:t>
            </w:r>
          </w:p>
        </w:tc>
        <w:tc>
          <w:tcPr>
            <w:tcW w:w="7045" w:type="dxa"/>
            <w:tcBorders>
              <w:top w:val="single" w:sz="4" w:space="0" w:color="auto"/>
              <w:left w:val="single" w:sz="4" w:space="0" w:color="auto"/>
              <w:bottom w:val="single" w:sz="4" w:space="0" w:color="auto"/>
              <w:right w:val="single" w:sz="4" w:space="0" w:color="auto"/>
            </w:tcBorders>
          </w:tcPr>
          <w:p w:rsidR="00E45DB8" w:rsidRPr="007F07C4" w:rsidRDefault="00E45DB8" w:rsidP="00631930">
            <w:pPr>
              <w:jc w:val="both"/>
              <w:rPr>
                <w:b/>
                <w:sz w:val="20"/>
                <w:szCs w:val="20"/>
              </w:rPr>
            </w:pPr>
            <w:r w:rsidRPr="007F07C4">
              <w:rPr>
                <w:b/>
                <w:sz w:val="20"/>
                <w:szCs w:val="20"/>
              </w:rPr>
              <w:t>1 000</w:t>
            </w:r>
            <w:r>
              <w:rPr>
                <w:b/>
                <w:sz w:val="20"/>
                <w:szCs w:val="20"/>
              </w:rPr>
              <w:t xml:space="preserve"> 000,00 рублей (без учета НДС)</w:t>
            </w:r>
          </w:p>
          <w:p w:rsidR="00E45DB8" w:rsidRPr="007F07C4" w:rsidRDefault="00E45DB8" w:rsidP="00631930">
            <w:pPr>
              <w:jc w:val="both"/>
              <w:rPr>
                <w:sz w:val="20"/>
                <w:szCs w:val="20"/>
              </w:rPr>
            </w:pPr>
            <w:r w:rsidRPr="007F07C4">
              <w:rPr>
                <w:sz w:val="20"/>
                <w:szCs w:val="20"/>
              </w:rPr>
              <w:t xml:space="preserve">Предлагаемая участником размещения заказа цена не должна превышать начальную (максимальную) цену без  учета НДС. При этом цена договора при заключении договора увеличивается на сумму НДС для плательщиков НДС в соответствии с действующим законодательством. </w:t>
            </w:r>
          </w:p>
          <w:p w:rsidR="00E45DB8" w:rsidRPr="007F07C4" w:rsidRDefault="00E45DB8" w:rsidP="00631930">
            <w:pPr>
              <w:jc w:val="both"/>
              <w:rPr>
                <w:sz w:val="20"/>
                <w:szCs w:val="20"/>
              </w:rPr>
            </w:pPr>
            <w:r w:rsidRPr="007F07C4">
              <w:rPr>
                <w:sz w:val="20"/>
                <w:szCs w:val="20"/>
              </w:rPr>
              <w:t>Цена договора является фиксированной на весь период договора в текущих ценах и не подлежит корректировке.</w:t>
            </w:r>
          </w:p>
          <w:p w:rsidR="00E45DB8" w:rsidRPr="007F07C4" w:rsidRDefault="00E45DB8" w:rsidP="00631930">
            <w:pPr>
              <w:jc w:val="both"/>
              <w:rPr>
                <w:sz w:val="20"/>
                <w:szCs w:val="20"/>
              </w:rPr>
            </w:pPr>
            <w:r w:rsidRPr="007F07C4">
              <w:rPr>
                <w:sz w:val="20"/>
                <w:szCs w:val="20"/>
              </w:rPr>
              <w:t xml:space="preserve">Предлагаемая участником размещения заказа цена выполненных работ указывается цифрами и прописью. </w:t>
            </w:r>
          </w:p>
          <w:p w:rsidR="00E45DB8" w:rsidRPr="007F07C4" w:rsidRDefault="00E45DB8" w:rsidP="00631930">
            <w:pPr>
              <w:jc w:val="both"/>
              <w:rPr>
                <w:sz w:val="20"/>
                <w:szCs w:val="20"/>
              </w:rPr>
            </w:pPr>
            <w:r w:rsidRPr="007F07C4">
              <w:rPr>
                <w:sz w:val="20"/>
                <w:szCs w:val="20"/>
              </w:rPr>
              <w:t xml:space="preserve">В случае разночтения преимущества отдается сумме, указанной прописью. </w:t>
            </w:r>
          </w:p>
        </w:tc>
      </w:tr>
      <w:tr w:rsidR="00E45DB8" w:rsidRPr="007F07C4" w:rsidTr="00C87FFA">
        <w:tc>
          <w:tcPr>
            <w:tcW w:w="912" w:type="dxa"/>
            <w:tcBorders>
              <w:top w:val="single" w:sz="4" w:space="0" w:color="auto"/>
              <w:left w:val="single" w:sz="4" w:space="0" w:color="auto"/>
              <w:bottom w:val="single" w:sz="4" w:space="0" w:color="auto"/>
              <w:right w:val="single" w:sz="4" w:space="0" w:color="auto"/>
            </w:tcBorders>
          </w:tcPr>
          <w:p w:rsidR="00E45DB8" w:rsidRPr="007F07C4" w:rsidRDefault="00E45DB8" w:rsidP="007F07C4">
            <w:pPr>
              <w:numPr>
                <w:ilvl w:val="0"/>
                <w:numId w:val="44"/>
              </w:numPr>
              <w:jc w:val="both"/>
              <w:rPr>
                <w:sz w:val="20"/>
                <w:szCs w:val="20"/>
              </w:rPr>
            </w:pPr>
          </w:p>
        </w:tc>
        <w:tc>
          <w:tcPr>
            <w:tcW w:w="2087" w:type="dxa"/>
            <w:tcBorders>
              <w:top w:val="single" w:sz="4" w:space="0" w:color="auto"/>
              <w:left w:val="single" w:sz="4" w:space="0" w:color="auto"/>
              <w:bottom w:val="single" w:sz="4" w:space="0" w:color="auto"/>
              <w:right w:val="single" w:sz="4" w:space="0" w:color="auto"/>
            </w:tcBorders>
          </w:tcPr>
          <w:p w:rsidR="00E45DB8" w:rsidRPr="007F07C4" w:rsidRDefault="00E45DB8" w:rsidP="0095286B">
            <w:pPr>
              <w:rPr>
                <w:sz w:val="20"/>
                <w:szCs w:val="20"/>
              </w:rPr>
            </w:pPr>
            <w:r w:rsidRPr="007F07C4">
              <w:rPr>
                <w:sz w:val="20"/>
                <w:szCs w:val="20"/>
              </w:rPr>
              <w:t>Источник финансирования</w:t>
            </w:r>
          </w:p>
        </w:tc>
        <w:tc>
          <w:tcPr>
            <w:tcW w:w="7045" w:type="dxa"/>
            <w:tcBorders>
              <w:top w:val="single" w:sz="4" w:space="0" w:color="auto"/>
              <w:left w:val="single" w:sz="4" w:space="0" w:color="auto"/>
              <w:bottom w:val="single" w:sz="4" w:space="0" w:color="auto"/>
              <w:right w:val="single" w:sz="4" w:space="0" w:color="auto"/>
            </w:tcBorders>
          </w:tcPr>
          <w:p w:rsidR="00E45DB8" w:rsidRPr="007F07C4" w:rsidRDefault="00E45DB8" w:rsidP="0095286B">
            <w:pPr>
              <w:jc w:val="both"/>
              <w:rPr>
                <w:bCs/>
                <w:sz w:val="20"/>
                <w:szCs w:val="20"/>
              </w:rPr>
            </w:pPr>
            <w:r w:rsidRPr="007F07C4">
              <w:rPr>
                <w:bCs/>
                <w:sz w:val="20"/>
                <w:szCs w:val="20"/>
              </w:rPr>
              <w:t>Источник финансирования: Собственные средства.</w:t>
            </w:r>
          </w:p>
          <w:p w:rsidR="00E45DB8" w:rsidRPr="007F07C4" w:rsidRDefault="00E45DB8" w:rsidP="0095286B">
            <w:pPr>
              <w:jc w:val="both"/>
              <w:rPr>
                <w:bCs/>
                <w:sz w:val="20"/>
                <w:szCs w:val="20"/>
              </w:rPr>
            </w:pPr>
            <w:r w:rsidRPr="007F07C4">
              <w:rPr>
                <w:bCs/>
                <w:sz w:val="20"/>
                <w:szCs w:val="20"/>
              </w:rPr>
              <w:t xml:space="preserve">Плательщик: </w:t>
            </w:r>
            <w:r w:rsidRPr="007F07C4">
              <w:rPr>
                <w:sz w:val="20"/>
                <w:szCs w:val="20"/>
              </w:rPr>
              <w:t>ОАО «</w:t>
            </w:r>
            <w:proofErr w:type="spellStart"/>
            <w:r w:rsidRPr="007F07C4">
              <w:rPr>
                <w:sz w:val="20"/>
                <w:szCs w:val="20"/>
              </w:rPr>
              <w:t>Якутсая</w:t>
            </w:r>
            <w:proofErr w:type="spellEnd"/>
            <w:r w:rsidRPr="007F07C4">
              <w:rPr>
                <w:sz w:val="20"/>
                <w:szCs w:val="20"/>
              </w:rPr>
              <w:t xml:space="preserve"> топливно-энергетическая компания».</w:t>
            </w:r>
          </w:p>
        </w:tc>
      </w:tr>
      <w:tr w:rsidR="00E45DB8" w:rsidRPr="007F07C4" w:rsidTr="00C87FFA">
        <w:tc>
          <w:tcPr>
            <w:tcW w:w="912" w:type="dxa"/>
            <w:tcBorders>
              <w:top w:val="single" w:sz="4" w:space="0" w:color="auto"/>
              <w:left w:val="single" w:sz="4" w:space="0" w:color="auto"/>
              <w:bottom w:val="single" w:sz="4" w:space="0" w:color="auto"/>
              <w:right w:val="single" w:sz="4" w:space="0" w:color="auto"/>
            </w:tcBorders>
          </w:tcPr>
          <w:p w:rsidR="00E45DB8" w:rsidRPr="007F07C4" w:rsidRDefault="00E45DB8" w:rsidP="007F07C4">
            <w:pPr>
              <w:numPr>
                <w:ilvl w:val="0"/>
                <w:numId w:val="44"/>
              </w:numPr>
              <w:jc w:val="both"/>
              <w:rPr>
                <w:sz w:val="20"/>
                <w:szCs w:val="20"/>
              </w:rPr>
            </w:pPr>
          </w:p>
        </w:tc>
        <w:tc>
          <w:tcPr>
            <w:tcW w:w="2087" w:type="dxa"/>
            <w:tcBorders>
              <w:top w:val="single" w:sz="4" w:space="0" w:color="auto"/>
              <w:left w:val="single" w:sz="4" w:space="0" w:color="auto"/>
              <w:bottom w:val="single" w:sz="4" w:space="0" w:color="auto"/>
              <w:right w:val="single" w:sz="4" w:space="0" w:color="auto"/>
            </w:tcBorders>
          </w:tcPr>
          <w:p w:rsidR="00E45DB8" w:rsidRPr="007F07C4" w:rsidRDefault="00E45DB8" w:rsidP="00C87FFA">
            <w:pPr>
              <w:rPr>
                <w:sz w:val="20"/>
                <w:szCs w:val="20"/>
              </w:rPr>
            </w:pPr>
            <w:r w:rsidRPr="007F07C4">
              <w:rPr>
                <w:sz w:val="20"/>
                <w:szCs w:val="20"/>
              </w:rPr>
              <w:t>Сроки поставки товара (выполнения работ, оказания услуг)</w:t>
            </w:r>
          </w:p>
        </w:tc>
        <w:tc>
          <w:tcPr>
            <w:tcW w:w="7045" w:type="dxa"/>
            <w:tcBorders>
              <w:top w:val="single" w:sz="4" w:space="0" w:color="auto"/>
              <w:left w:val="single" w:sz="4" w:space="0" w:color="auto"/>
              <w:bottom w:val="single" w:sz="4" w:space="0" w:color="auto"/>
              <w:right w:val="single" w:sz="4" w:space="0" w:color="auto"/>
            </w:tcBorders>
          </w:tcPr>
          <w:p w:rsidR="00E45DB8" w:rsidRPr="007F07C4" w:rsidRDefault="00E45DB8" w:rsidP="00C87FFA">
            <w:pPr>
              <w:jc w:val="both"/>
              <w:rPr>
                <w:bCs/>
                <w:sz w:val="20"/>
                <w:szCs w:val="20"/>
              </w:rPr>
            </w:pPr>
            <w:r w:rsidRPr="007F07C4">
              <w:rPr>
                <w:bCs/>
                <w:sz w:val="20"/>
                <w:szCs w:val="20"/>
              </w:rPr>
              <w:t>45 календарных дней с момента заключения договора.</w:t>
            </w:r>
          </w:p>
        </w:tc>
      </w:tr>
      <w:tr w:rsidR="00E45DB8" w:rsidRPr="007F07C4" w:rsidTr="00C87FFA">
        <w:tc>
          <w:tcPr>
            <w:tcW w:w="912" w:type="dxa"/>
            <w:tcBorders>
              <w:top w:val="single" w:sz="4" w:space="0" w:color="auto"/>
              <w:left w:val="single" w:sz="4" w:space="0" w:color="auto"/>
              <w:bottom w:val="single" w:sz="4" w:space="0" w:color="auto"/>
              <w:right w:val="single" w:sz="4" w:space="0" w:color="auto"/>
            </w:tcBorders>
          </w:tcPr>
          <w:p w:rsidR="00E45DB8" w:rsidRPr="007F07C4" w:rsidRDefault="00E45DB8" w:rsidP="007F07C4">
            <w:pPr>
              <w:numPr>
                <w:ilvl w:val="0"/>
                <w:numId w:val="44"/>
              </w:numPr>
              <w:jc w:val="both"/>
              <w:rPr>
                <w:sz w:val="20"/>
                <w:szCs w:val="20"/>
              </w:rPr>
            </w:pPr>
            <w:bookmarkStart w:id="103" w:name="_Ref249848235"/>
          </w:p>
        </w:tc>
        <w:bookmarkEnd w:id="103"/>
        <w:tc>
          <w:tcPr>
            <w:tcW w:w="2087" w:type="dxa"/>
            <w:tcBorders>
              <w:top w:val="single" w:sz="4" w:space="0" w:color="auto"/>
              <w:left w:val="single" w:sz="4" w:space="0" w:color="auto"/>
              <w:bottom w:val="single" w:sz="4" w:space="0" w:color="auto"/>
              <w:right w:val="single" w:sz="4" w:space="0" w:color="auto"/>
            </w:tcBorders>
          </w:tcPr>
          <w:p w:rsidR="00E45DB8" w:rsidRPr="007F07C4" w:rsidRDefault="00E45DB8" w:rsidP="00C87FFA">
            <w:pPr>
              <w:rPr>
                <w:sz w:val="20"/>
                <w:szCs w:val="20"/>
              </w:rPr>
            </w:pPr>
            <w:r w:rsidRPr="007F07C4">
              <w:rPr>
                <w:sz w:val="20"/>
                <w:szCs w:val="20"/>
              </w:rPr>
              <w:t xml:space="preserve">Организатор имеет право отказаться от проведения запроса предложений не позднее, чем </w:t>
            </w:r>
            <w:proofErr w:type="gramStart"/>
            <w:r w:rsidRPr="007F07C4">
              <w:rPr>
                <w:sz w:val="20"/>
                <w:szCs w:val="20"/>
              </w:rPr>
              <w:t>за</w:t>
            </w:r>
            <w:proofErr w:type="gramEnd"/>
            <w:r w:rsidRPr="007F07C4">
              <w:rPr>
                <w:sz w:val="20"/>
                <w:szCs w:val="20"/>
              </w:rPr>
              <w:t xml:space="preserve"> </w:t>
            </w:r>
          </w:p>
        </w:tc>
        <w:tc>
          <w:tcPr>
            <w:tcW w:w="7045" w:type="dxa"/>
            <w:tcBorders>
              <w:top w:val="single" w:sz="4" w:space="0" w:color="auto"/>
              <w:left w:val="single" w:sz="4" w:space="0" w:color="auto"/>
              <w:bottom w:val="single" w:sz="4" w:space="0" w:color="auto"/>
              <w:right w:val="single" w:sz="4" w:space="0" w:color="auto"/>
            </w:tcBorders>
          </w:tcPr>
          <w:p w:rsidR="00E45DB8" w:rsidRPr="007F07C4" w:rsidRDefault="00E45DB8" w:rsidP="00C87FFA">
            <w:pPr>
              <w:jc w:val="both"/>
              <w:rPr>
                <w:bCs/>
                <w:sz w:val="20"/>
                <w:szCs w:val="20"/>
                <w:highlight w:val="yellow"/>
              </w:rPr>
            </w:pPr>
            <w:r w:rsidRPr="007F07C4">
              <w:rPr>
                <w:sz w:val="20"/>
                <w:szCs w:val="20"/>
              </w:rPr>
              <w:t>в любой момент</w:t>
            </w:r>
          </w:p>
        </w:tc>
      </w:tr>
      <w:tr w:rsidR="00E45DB8" w:rsidRPr="007F07C4" w:rsidTr="00C87FFA">
        <w:tc>
          <w:tcPr>
            <w:tcW w:w="912" w:type="dxa"/>
            <w:tcBorders>
              <w:top w:val="single" w:sz="4" w:space="0" w:color="auto"/>
              <w:left w:val="single" w:sz="4" w:space="0" w:color="auto"/>
              <w:bottom w:val="single" w:sz="4" w:space="0" w:color="auto"/>
              <w:right w:val="single" w:sz="4" w:space="0" w:color="auto"/>
            </w:tcBorders>
          </w:tcPr>
          <w:p w:rsidR="00E45DB8" w:rsidRPr="007F07C4" w:rsidRDefault="00E45DB8" w:rsidP="007F07C4">
            <w:pPr>
              <w:numPr>
                <w:ilvl w:val="0"/>
                <w:numId w:val="44"/>
              </w:numPr>
              <w:jc w:val="both"/>
              <w:rPr>
                <w:sz w:val="20"/>
                <w:szCs w:val="20"/>
              </w:rPr>
            </w:pPr>
          </w:p>
        </w:tc>
        <w:tc>
          <w:tcPr>
            <w:tcW w:w="2087" w:type="dxa"/>
            <w:tcBorders>
              <w:top w:val="single" w:sz="4" w:space="0" w:color="auto"/>
              <w:left w:val="single" w:sz="4" w:space="0" w:color="auto"/>
              <w:bottom w:val="single" w:sz="4" w:space="0" w:color="auto"/>
              <w:right w:val="single" w:sz="4" w:space="0" w:color="auto"/>
            </w:tcBorders>
          </w:tcPr>
          <w:p w:rsidR="00E45DB8" w:rsidRPr="00BC2583" w:rsidRDefault="00E45DB8" w:rsidP="00C87FFA">
            <w:pPr>
              <w:pStyle w:val="Tabletext"/>
              <w:rPr>
                <w:szCs w:val="20"/>
              </w:rPr>
            </w:pPr>
            <w:r w:rsidRPr="00BC2583">
              <w:rPr>
                <w:szCs w:val="20"/>
              </w:rPr>
              <w:t>Требования к сроку действия Заявки</w:t>
            </w:r>
          </w:p>
        </w:tc>
        <w:tc>
          <w:tcPr>
            <w:tcW w:w="7045" w:type="dxa"/>
            <w:tcBorders>
              <w:top w:val="single" w:sz="4" w:space="0" w:color="auto"/>
              <w:left w:val="single" w:sz="4" w:space="0" w:color="auto"/>
              <w:bottom w:val="single" w:sz="4" w:space="0" w:color="auto"/>
              <w:right w:val="single" w:sz="4" w:space="0" w:color="auto"/>
            </w:tcBorders>
          </w:tcPr>
          <w:p w:rsidR="00E45DB8" w:rsidRPr="00BC2583" w:rsidRDefault="00E45DB8" w:rsidP="00C87FFA">
            <w:pPr>
              <w:pStyle w:val="Tabletext"/>
              <w:rPr>
                <w:bCs/>
                <w:szCs w:val="20"/>
                <w:highlight w:val="yellow"/>
              </w:rPr>
            </w:pPr>
            <w:r w:rsidRPr="00C13DA0">
              <w:rPr>
                <w:szCs w:val="20"/>
              </w:rPr>
              <w:t xml:space="preserve">Заявка должна сохранять свое действие в течение срока, указанного Участником в Заявке. В любом случае этот срок не должен быть менее чем </w:t>
            </w:r>
            <w:r>
              <w:rPr>
                <w:szCs w:val="20"/>
              </w:rPr>
              <w:t>40 (сорок)</w:t>
            </w:r>
            <w:r w:rsidRPr="00C13DA0">
              <w:rPr>
                <w:szCs w:val="20"/>
              </w:rPr>
              <w:t xml:space="preserve"> календарных дней со дня, следующего за днем окончания приема Заявок.</w:t>
            </w:r>
          </w:p>
        </w:tc>
      </w:tr>
      <w:tr w:rsidR="00E45DB8" w:rsidRPr="007F07C4" w:rsidTr="00C87FFA">
        <w:tc>
          <w:tcPr>
            <w:tcW w:w="912" w:type="dxa"/>
            <w:tcBorders>
              <w:top w:val="single" w:sz="4" w:space="0" w:color="auto"/>
              <w:left w:val="single" w:sz="4" w:space="0" w:color="auto"/>
              <w:bottom w:val="single" w:sz="4" w:space="0" w:color="auto"/>
              <w:right w:val="single" w:sz="4" w:space="0" w:color="auto"/>
            </w:tcBorders>
          </w:tcPr>
          <w:p w:rsidR="00E45DB8" w:rsidRPr="007F07C4" w:rsidRDefault="00E45DB8" w:rsidP="007F07C4">
            <w:pPr>
              <w:numPr>
                <w:ilvl w:val="0"/>
                <w:numId w:val="44"/>
              </w:numPr>
              <w:jc w:val="both"/>
              <w:rPr>
                <w:sz w:val="20"/>
                <w:szCs w:val="20"/>
              </w:rPr>
            </w:pPr>
            <w:bookmarkStart w:id="104" w:name="_Ref249852451"/>
          </w:p>
        </w:tc>
        <w:bookmarkEnd w:id="104"/>
        <w:tc>
          <w:tcPr>
            <w:tcW w:w="2087" w:type="dxa"/>
            <w:tcBorders>
              <w:top w:val="single" w:sz="4" w:space="0" w:color="auto"/>
              <w:left w:val="single" w:sz="4" w:space="0" w:color="auto"/>
              <w:bottom w:val="single" w:sz="4" w:space="0" w:color="auto"/>
              <w:right w:val="single" w:sz="4" w:space="0" w:color="auto"/>
            </w:tcBorders>
          </w:tcPr>
          <w:p w:rsidR="00E45DB8" w:rsidRPr="007F07C4" w:rsidRDefault="00E45DB8" w:rsidP="00C87FFA">
            <w:pPr>
              <w:rPr>
                <w:sz w:val="20"/>
                <w:szCs w:val="20"/>
              </w:rPr>
            </w:pPr>
            <w:r w:rsidRPr="007F07C4">
              <w:rPr>
                <w:sz w:val="20"/>
                <w:szCs w:val="20"/>
              </w:rPr>
              <w:t xml:space="preserve">Требования к Участникам запроса предложений, установленные Заказчиком (Организатором) </w:t>
            </w:r>
          </w:p>
        </w:tc>
        <w:tc>
          <w:tcPr>
            <w:tcW w:w="7045" w:type="dxa"/>
            <w:tcBorders>
              <w:top w:val="single" w:sz="4" w:space="0" w:color="auto"/>
              <w:left w:val="single" w:sz="4" w:space="0" w:color="auto"/>
              <w:bottom w:val="single" w:sz="4" w:space="0" w:color="auto"/>
              <w:right w:val="single" w:sz="4" w:space="0" w:color="auto"/>
            </w:tcBorders>
          </w:tcPr>
          <w:p w:rsidR="00E45DB8" w:rsidRPr="007F07C4" w:rsidRDefault="00E45DB8" w:rsidP="007F07C4">
            <w:pPr>
              <w:numPr>
                <w:ilvl w:val="0"/>
                <w:numId w:val="43"/>
              </w:numPr>
              <w:tabs>
                <w:tab w:val="left" w:pos="295"/>
              </w:tabs>
              <w:jc w:val="both"/>
              <w:rPr>
                <w:sz w:val="20"/>
                <w:szCs w:val="20"/>
              </w:rPr>
            </w:pPr>
            <w:r w:rsidRPr="007F07C4">
              <w:rPr>
                <w:sz w:val="20"/>
                <w:szCs w:val="20"/>
              </w:rPr>
              <w:t xml:space="preserve">Участник закупки должен быть правоспособным, создан и зарегистрирован   </w:t>
            </w:r>
          </w:p>
          <w:p w:rsidR="00E45DB8" w:rsidRPr="007F07C4" w:rsidRDefault="00E45DB8" w:rsidP="00C87FFA">
            <w:pPr>
              <w:tabs>
                <w:tab w:val="left" w:pos="295"/>
              </w:tabs>
              <w:ind w:left="393"/>
              <w:jc w:val="both"/>
              <w:rPr>
                <w:sz w:val="20"/>
                <w:szCs w:val="20"/>
              </w:rPr>
            </w:pPr>
            <w:r w:rsidRPr="007F07C4">
              <w:rPr>
                <w:sz w:val="20"/>
                <w:szCs w:val="20"/>
              </w:rPr>
              <w:t>в установленном порядке.</w:t>
            </w:r>
          </w:p>
          <w:p w:rsidR="00E45DB8" w:rsidRPr="007F07C4" w:rsidRDefault="00E45DB8" w:rsidP="007F07C4">
            <w:pPr>
              <w:numPr>
                <w:ilvl w:val="0"/>
                <w:numId w:val="43"/>
              </w:numPr>
              <w:tabs>
                <w:tab w:val="left" w:pos="295"/>
              </w:tabs>
              <w:jc w:val="both"/>
              <w:rPr>
                <w:sz w:val="20"/>
                <w:szCs w:val="20"/>
              </w:rPr>
            </w:pPr>
            <w:r w:rsidRPr="007F07C4">
              <w:rPr>
                <w:sz w:val="20"/>
                <w:szCs w:val="20"/>
              </w:rPr>
              <w:t xml:space="preserve">В отношении участника закупки не должно проводиться процедур </w:t>
            </w:r>
          </w:p>
          <w:p w:rsidR="00E45DB8" w:rsidRPr="007F07C4" w:rsidRDefault="00E45DB8" w:rsidP="00C87FFA">
            <w:pPr>
              <w:tabs>
                <w:tab w:val="left" w:pos="295"/>
              </w:tabs>
              <w:ind w:left="393"/>
              <w:jc w:val="both"/>
              <w:rPr>
                <w:sz w:val="20"/>
                <w:szCs w:val="20"/>
              </w:rPr>
            </w:pPr>
            <w:r w:rsidRPr="007F07C4">
              <w:rPr>
                <w:sz w:val="20"/>
                <w:szCs w:val="20"/>
              </w:rPr>
              <w:t>ликвидации или банкротства, он не должен быть в судебном порядке признан банкротом, в отношении него не должно быть открыто конкурсное производство.</w:t>
            </w:r>
          </w:p>
          <w:p w:rsidR="00E45DB8" w:rsidRPr="007F07C4" w:rsidRDefault="00E45DB8" w:rsidP="007F07C4">
            <w:pPr>
              <w:numPr>
                <w:ilvl w:val="0"/>
                <w:numId w:val="43"/>
              </w:numPr>
              <w:tabs>
                <w:tab w:val="left" w:pos="295"/>
              </w:tabs>
              <w:jc w:val="both"/>
              <w:rPr>
                <w:sz w:val="20"/>
                <w:szCs w:val="20"/>
              </w:rPr>
            </w:pPr>
            <w:r w:rsidRPr="007F07C4">
              <w:rPr>
                <w:sz w:val="20"/>
                <w:szCs w:val="20"/>
              </w:rPr>
              <w:lastRenderedPageBreak/>
              <w:t xml:space="preserve">Деятельность участника закупки не должна быть приостановлена </w:t>
            </w:r>
            <w:proofErr w:type="gramStart"/>
            <w:r w:rsidRPr="007F07C4">
              <w:rPr>
                <w:sz w:val="20"/>
                <w:szCs w:val="20"/>
              </w:rPr>
              <w:t>в</w:t>
            </w:r>
            <w:proofErr w:type="gramEnd"/>
            <w:r w:rsidRPr="007F07C4">
              <w:rPr>
                <w:sz w:val="20"/>
                <w:szCs w:val="20"/>
              </w:rPr>
              <w:t xml:space="preserve"> </w:t>
            </w:r>
          </w:p>
          <w:p w:rsidR="00E45DB8" w:rsidRPr="007F07C4" w:rsidRDefault="00E45DB8" w:rsidP="00C87FFA">
            <w:pPr>
              <w:tabs>
                <w:tab w:val="left" w:pos="295"/>
              </w:tabs>
              <w:ind w:left="393"/>
              <w:jc w:val="both"/>
              <w:rPr>
                <w:sz w:val="20"/>
                <w:szCs w:val="20"/>
              </w:rPr>
            </w:pPr>
            <w:proofErr w:type="gramStart"/>
            <w:r w:rsidRPr="007F07C4">
              <w:rPr>
                <w:sz w:val="20"/>
                <w:szCs w:val="20"/>
              </w:rPr>
              <w:t>порядке</w:t>
            </w:r>
            <w:proofErr w:type="gramEnd"/>
            <w:r w:rsidRPr="007F07C4">
              <w:rPr>
                <w:sz w:val="20"/>
                <w:szCs w:val="20"/>
              </w:rPr>
              <w:t>, предусмотренном Кодексом Российской Федерации об административных правонарушениях.</w:t>
            </w:r>
          </w:p>
          <w:p w:rsidR="00E45DB8" w:rsidRPr="007F07C4" w:rsidRDefault="00E45DB8" w:rsidP="007F07C4">
            <w:pPr>
              <w:numPr>
                <w:ilvl w:val="0"/>
                <w:numId w:val="43"/>
              </w:numPr>
              <w:tabs>
                <w:tab w:val="left" w:pos="295"/>
              </w:tabs>
              <w:jc w:val="both"/>
              <w:rPr>
                <w:sz w:val="20"/>
                <w:szCs w:val="20"/>
              </w:rPr>
            </w:pPr>
            <w:r w:rsidRPr="007F07C4">
              <w:rPr>
                <w:sz w:val="20"/>
                <w:szCs w:val="20"/>
              </w:rPr>
              <w:t xml:space="preserve">Участник закупки должен соответствовать требованиям, предъявляемым </w:t>
            </w:r>
          </w:p>
          <w:p w:rsidR="00E45DB8" w:rsidRPr="007F07C4" w:rsidRDefault="00E45DB8" w:rsidP="00C87FFA">
            <w:pPr>
              <w:tabs>
                <w:tab w:val="left" w:pos="295"/>
              </w:tabs>
              <w:ind w:left="393"/>
              <w:jc w:val="both"/>
              <w:rPr>
                <w:sz w:val="20"/>
                <w:szCs w:val="20"/>
              </w:rPr>
            </w:pPr>
            <w:r w:rsidRPr="007F07C4">
              <w:rPr>
                <w:sz w:val="20"/>
                <w:szCs w:val="20"/>
              </w:rPr>
              <w:t>законодательством Российской Федерации к организациям, выполняющим работы (оказывающим услуги), для выполнения которых он привлекается.</w:t>
            </w:r>
          </w:p>
          <w:p w:rsidR="00E45DB8" w:rsidRPr="007F07C4" w:rsidRDefault="00E45DB8" w:rsidP="007F07C4">
            <w:pPr>
              <w:numPr>
                <w:ilvl w:val="0"/>
                <w:numId w:val="43"/>
              </w:numPr>
              <w:tabs>
                <w:tab w:val="left" w:pos="295"/>
              </w:tabs>
              <w:jc w:val="both"/>
              <w:rPr>
                <w:sz w:val="20"/>
                <w:szCs w:val="20"/>
              </w:rPr>
            </w:pPr>
            <w:r w:rsidRPr="007F07C4">
              <w:rPr>
                <w:sz w:val="20"/>
                <w:szCs w:val="20"/>
              </w:rPr>
              <w:t xml:space="preserve">Участник закупки должен иметь устойчивое финансовое состояние, </w:t>
            </w:r>
          </w:p>
          <w:p w:rsidR="00E45DB8" w:rsidRPr="007F07C4" w:rsidRDefault="00E45DB8" w:rsidP="00C87FFA">
            <w:pPr>
              <w:tabs>
                <w:tab w:val="left" w:pos="295"/>
              </w:tabs>
              <w:ind w:left="393"/>
              <w:jc w:val="both"/>
              <w:rPr>
                <w:sz w:val="20"/>
                <w:szCs w:val="20"/>
              </w:rPr>
            </w:pPr>
            <w:proofErr w:type="gramStart"/>
            <w:r w:rsidRPr="007F07C4">
              <w:rPr>
                <w:sz w:val="20"/>
                <w:szCs w:val="20"/>
              </w:rPr>
              <w:t>подтвержденное</w:t>
            </w:r>
            <w:proofErr w:type="gramEnd"/>
            <w:r w:rsidRPr="007F07C4">
              <w:rPr>
                <w:sz w:val="20"/>
                <w:szCs w:val="20"/>
              </w:rPr>
              <w:t xml:space="preserve"> данными бухгалтерской отчетности, направленной в налоговые органы.</w:t>
            </w:r>
          </w:p>
          <w:p w:rsidR="00E45DB8" w:rsidRPr="007F07C4" w:rsidRDefault="00E45DB8" w:rsidP="007F07C4">
            <w:pPr>
              <w:numPr>
                <w:ilvl w:val="0"/>
                <w:numId w:val="43"/>
              </w:numPr>
              <w:tabs>
                <w:tab w:val="left" w:pos="295"/>
              </w:tabs>
              <w:jc w:val="both"/>
              <w:rPr>
                <w:sz w:val="20"/>
                <w:szCs w:val="20"/>
              </w:rPr>
            </w:pPr>
            <w:r w:rsidRPr="007F07C4">
              <w:rPr>
                <w:sz w:val="20"/>
                <w:szCs w:val="20"/>
              </w:rPr>
              <w:t xml:space="preserve">Участник закупки не должен иметь просроченную задолженность </w:t>
            </w:r>
            <w:proofErr w:type="gramStart"/>
            <w:r w:rsidRPr="007F07C4">
              <w:rPr>
                <w:sz w:val="20"/>
                <w:szCs w:val="20"/>
              </w:rPr>
              <w:t>по</w:t>
            </w:r>
            <w:proofErr w:type="gramEnd"/>
            <w:r w:rsidRPr="007F07C4">
              <w:rPr>
                <w:sz w:val="20"/>
                <w:szCs w:val="20"/>
              </w:rPr>
              <w:t xml:space="preserve"> </w:t>
            </w:r>
          </w:p>
          <w:p w:rsidR="00E45DB8" w:rsidRPr="007F07C4" w:rsidRDefault="00E45DB8" w:rsidP="00C87FFA">
            <w:pPr>
              <w:tabs>
                <w:tab w:val="left" w:pos="295"/>
              </w:tabs>
              <w:ind w:left="393"/>
              <w:jc w:val="both"/>
              <w:rPr>
                <w:sz w:val="20"/>
                <w:szCs w:val="20"/>
              </w:rPr>
            </w:pPr>
            <w:r w:rsidRPr="007F07C4">
              <w:rPr>
                <w:sz w:val="20"/>
                <w:szCs w:val="20"/>
              </w:rPr>
              <w:t>налогам, сборам и иным обязательным платежам в бюджеты любого уровня или внебюджетные фонды.</w:t>
            </w:r>
          </w:p>
          <w:p w:rsidR="00E45DB8" w:rsidRPr="007F07C4" w:rsidRDefault="00E45DB8" w:rsidP="007F07C4">
            <w:pPr>
              <w:numPr>
                <w:ilvl w:val="0"/>
                <w:numId w:val="43"/>
              </w:numPr>
              <w:tabs>
                <w:tab w:val="left" w:pos="295"/>
              </w:tabs>
              <w:jc w:val="both"/>
              <w:rPr>
                <w:sz w:val="20"/>
                <w:szCs w:val="20"/>
              </w:rPr>
            </w:pPr>
            <w:r w:rsidRPr="007F07C4">
              <w:rPr>
                <w:sz w:val="20"/>
                <w:szCs w:val="20"/>
              </w:rPr>
              <w:t xml:space="preserve">У организации должен быть положительный опыт поставки товаров, </w:t>
            </w:r>
          </w:p>
          <w:p w:rsidR="00E45DB8" w:rsidRPr="007F07C4" w:rsidRDefault="00E45DB8" w:rsidP="00C87FFA">
            <w:pPr>
              <w:tabs>
                <w:tab w:val="left" w:pos="295"/>
              </w:tabs>
              <w:ind w:left="393"/>
              <w:jc w:val="both"/>
              <w:rPr>
                <w:sz w:val="20"/>
                <w:szCs w:val="20"/>
              </w:rPr>
            </w:pPr>
            <w:r w:rsidRPr="007F07C4">
              <w:rPr>
                <w:sz w:val="20"/>
                <w:szCs w:val="20"/>
              </w:rPr>
              <w:t>выполнения работ, оказания услуг, положительная деловая репутация.</w:t>
            </w:r>
          </w:p>
          <w:p w:rsidR="00E45DB8" w:rsidRPr="007F07C4" w:rsidRDefault="00E45DB8" w:rsidP="007F07C4">
            <w:pPr>
              <w:numPr>
                <w:ilvl w:val="0"/>
                <w:numId w:val="43"/>
              </w:numPr>
              <w:tabs>
                <w:tab w:val="left" w:pos="295"/>
              </w:tabs>
              <w:jc w:val="both"/>
              <w:rPr>
                <w:sz w:val="20"/>
                <w:szCs w:val="20"/>
              </w:rPr>
            </w:pPr>
            <w:r w:rsidRPr="007F07C4">
              <w:rPr>
                <w:sz w:val="20"/>
                <w:szCs w:val="20"/>
              </w:rPr>
              <w:t xml:space="preserve">В отношении участника закупки, его учредителей и руководителей не </w:t>
            </w:r>
          </w:p>
          <w:p w:rsidR="00E45DB8" w:rsidRPr="007F07C4" w:rsidRDefault="00E45DB8" w:rsidP="00C87FFA">
            <w:pPr>
              <w:tabs>
                <w:tab w:val="left" w:pos="295"/>
              </w:tabs>
              <w:ind w:left="393"/>
              <w:jc w:val="both"/>
              <w:rPr>
                <w:sz w:val="20"/>
                <w:szCs w:val="20"/>
              </w:rPr>
            </w:pPr>
            <w:r w:rsidRPr="007F07C4">
              <w:rPr>
                <w:sz w:val="20"/>
                <w:szCs w:val="20"/>
              </w:rPr>
              <w:t>должны быть возбуждены уголовные дела по основаниям, связанным с производственной деятельностью, имеющей отношение к предмету закупки.</w:t>
            </w:r>
          </w:p>
          <w:p w:rsidR="00E45DB8" w:rsidRPr="007F07C4" w:rsidRDefault="00E45DB8" w:rsidP="007F07C4">
            <w:pPr>
              <w:numPr>
                <w:ilvl w:val="0"/>
                <w:numId w:val="43"/>
              </w:numPr>
              <w:tabs>
                <w:tab w:val="left" w:pos="295"/>
              </w:tabs>
              <w:jc w:val="both"/>
              <w:rPr>
                <w:sz w:val="20"/>
                <w:szCs w:val="20"/>
              </w:rPr>
            </w:pPr>
            <w:r w:rsidRPr="007F07C4">
              <w:rPr>
                <w:sz w:val="20"/>
                <w:szCs w:val="20"/>
              </w:rPr>
              <w:t xml:space="preserve">Участник закупки должен иметь в наличии квалифицированный и опытный </w:t>
            </w:r>
          </w:p>
          <w:p w:rsidR="00E45DB8" w:rsidRPr="007F07C4" w:rsidRDefault="00E45DB8" w:rsidP="00C87FFA">
            <w:pPr>
              <w:tabs>
                <w:tab w:val="left" w:pos="295"/>
              </w:tabs>
              <w:ind w:left="393"/>
              <w:jc w:val="both"/>
              <w:rPr>
                <w:sz w:val="20"/>
                <w:szCs w:val="20"/>
              </w:rPr>
            </w:pPr>
            <w:r w:rsidRPr="007F07C4">
              <w:rPr>
                <w:sz w:val="20"/>
                <w:szCs w:val="20"/>
              </w:rPr>
              <w:t>персонал, способный оказать услуги, выполнить работы, поставить товары в объеме, предусмотренном документацией о закупке.</w:t>
            </w:r>
          </w:p>
          <w:p w:rsidR="00E45DB8" w:rsidRPr="007F07C4" w:rsidRDefault="00E45DB8" w:rsidP="007F07C4">
            <w:pPr>
              <w:numPr>
                <w:ilvl w:val="0"/>
                <w:numId w:val="43"/>
              </w:numPr>
              <w:tabs>
                <w:tab w:val="left" w:pos="295"/>
              </w:tabs>
              <w:jc w:val="both"/>
              <w:rPr>
                <w:sz w:val="20"/>
                <w:szCs w:val="20"/>
              </w:rPr>
            </w:pPr>
            <w:r w:rsidRPr="007F07C4">
              <w:rPr>
                <w:sz w:val="20"/>
                <w:szCs w:val="20"/>
              </w:rPr>
              <w:tab/>
              <w:t xml:space="preserve">Участник закупки должен иметь в собственности или в пользовании </w:t>
            </w:r>
          </w:p>
          <w:p w:rsidR="00E45DB8" w:rsidRPr="007F07C4" w:rsidRDefault="00E45DB8" w:rsidP="00C87FFA">
            <w:pPr>
              <w:tabs>
                <w:tab w:val="left" w:pos="295"/>
              </w:tabs>
              <w:jc w:val="both"/>
              <w:rPr>
                <w:sz w:val="20"/>
                <w:szCs w:val="20"/>
              </w:rPr>
            </w:pPr>
            <w:r w:rsidRPr="007F07C4">
              <w:rPr>
                <w:sz w:val="20"/>
                <w:szCs w:val="20"/>
              </w:rPr>
              <w:t xml:space="preserve">         </w:t>
            </w:r>
            <w:proofErr w:type="gramStart"/>
            <w:r w:rsidRPr="007F07C4">
              <w:rPr>
                <w:sz w:val="20"/>
                <w:szCs w:val="20"/>
              </w:rPr>
              <w:t xml:space="preserve">достаточные для поставки товаров, работ, услуг производственные                       </w:t>
            </w:r>
            <w:proofErr w:type="gramEnd"/>
          </w:p>
          <w:p w:rsidR="00E45DB8" w:rsidRPr="007F07C4" w:rsidRDefault="00E45DB8" w:rsidP="00C87FFA">
            <w:pPr>
              <w:tabs>
                <w:tab w:val="left" w:pos="437"/>
              </w:tabs>
              <w:ind w:left="437" w:hanging="437"/>
              <w:jc w:val="both"/>
              <w:rPr>
                <w:sz w:val="20"/>
                <w:szCs w:val="20"/>
              </w:rPr>
            </w:pPr>
            <w:r w:rsidRPr="007F07C4">
              <w:rPr>
                <w:sz w:val="20"/>
                <w:szCs w:val="20"/>
              </w:rPr>
              <w:t xml:space="preserve">         мощности, технологическое оборудование, технику и оборудование (дилерские, дистрибьюторские соглашения с производителями товаров – для участников закупки техники и оборудования), в соответствии с документации о закупке.</w:t>
            </w:r>
          </w:p>
          <w:p w:rsidR="00E45DB8" w:rsidRPr="007F07C4" w:rsidRDefault="00E45DB8" w:rsidP="007F07C4">
            <w:pPr>
              <w:numPr>
                <w:ilvl w:val="0"/>
                <w:numId w:val="43"/>
              </w:numPr>
              <w:tabs>
                <w:tab w:val="left" w:pos="295"/>
              </w:tabs>
              <w:jc w:val="both"/>
              <w:rPr>
                <w:sz w:val="20"/>
                <w:szCs w:val="20"/>
              </w:rPr>
            </w:pPr>
            <w:r w:rsidRPr="007F07C4">
              <w:rPr>
                <w:sz w:val="20"/>
                <w:szCs w:val="20"/>
              </w:rPr>
              <w:t xml:space="preserve">Заказчик, организатор закупки вправе не допустить к участию в закупке </w:t>
            </w:r>
          </w:p>
          <w:p w:rsidR="00E45DB8" w:rsidRPr="007F07C4" w:rsidRDefault="00E45DB8" w:rsidP="00C87FFA">
            <w:pPr>
              <w:tabs>
                <w:tab w:val="left" w:pos="295"/>
              </w:tabs>
              <w:ind w:left="393"/>
              <w:jc w:val="both"/>
              <w:rPr>
                <w:sz w:val="20"/>
                <w:szCs w:val="20"/>
              </w:rPr>
            </w:pPr>
            <w:r w:rsidRPr="007F07C4">
              <w:rPr>
                <w:sz w:val="20"/>
                <w:szCs w:val="20"/>
              </w:rPr>
              <w:t>лицо, имеющее просроченную задолженность перед предприятиями группы ОАО «Якутская топливно-энергетическая компания», неисполненные просроченные обязательства.</w:t>
            </w:r>
          </w:p>
          <w:p w:rsidR="00E45DB8" w:rsidRPr="007F07C4" w:rsidRDefault="00E45DB8" w:rsidP="007F07C4">
            <w:pPr>
              <w:numPr>
                <w:ilvl w:val="0"/>
                <w:numId w:val="43"/>
              </w:numPr>
              <w:tabs>
                <w:tab w:val="left" w:pos="295"/>
              </w:tabs>
              <w:jc w:val="both"/>
              <w:rPr>
                <w:sz w:val="20"/>
                <w:szCs w:val="20"/>
              </w:rPr>
            </w:pPr>
            <w:r w:rsidRPr="007F07C4">
              <w:rPr>
                <w:sz w:val="20"/>
                <w:szCs w:val="20"/>
              </w:rPr>
              <w:t xml:space="preserve">При закупке товаров, работ, услуг заказчик, организатор закупки вправе </w:t>
            </w:r>
          </w:p>
          <w:p w:rsidR="00E45DB8" w:rsidRPr="007F07C4" w:rsidRDefault="00E45DB8" w:rsidP="00C87FFA">
            <w:pPr>
              <w:tabs>
                <w:tab w:val="left" w:pos="295"/>
              </w:tabs>
              <w:ind w:left="393"/>
              <w:jc w:val="both"/>
              <w:rPr>
                <w:sz w:val="20"/>
                <w:szCs w:val="20"/>
              </w:rPr>
            </w:pPr>
            <w:r w:rsidRPr="007F07C4">
              <w:rPr>
                <w:sz w:val="20"/>
                <w:szCs w:val="20"/>
              </w:rPr>
              <w:t>установить требование об отсутствии сведений об участнике закупки в реестре недобросовестных поставщиков.</w:t>
            </w:r>
          </w:p>
        </w:tc>
      </w:tr>
      <w:tr w:rsidR="00E45DB8" w:rsidRPr="007F07C4" w:rsidTr="00C87FFA">
        <w:tc>
          <w:tcPr>
            <w:tcW w:w="912" w:type="dxa"/>
            <w:tcBorders>
              <w:top w:val="single" w:sz="4" w:space="0" w:color="auto"/>
              <w:left w:val="single" w:sz="4" w:space="0" w:color="auto"/>
              <w:bottom w:val="single" w:sz="4" w:space="0" w:color="auto"/>
              <w:right w:val="single" w:sz="4" w:space="0" w:color="auto"/>
            </w:tcBorders>
          </w:tcPr>
          <w:p w:rsidR="00E45DB8" w:rsidRPr="007F07C4" w:rsidRDefault="00E45DB8" w:rsidP="007F07C4">
            <w:pPr>
              <w:numPr>
                <w:ilvl w:val="0"/>
                <w:numId w:val="44"/>
              </w:numPr>
              <w:jc w:val="both"/>
              <w:rPr>
                <w:sz w:val="20"/>
                <w:szCs w:val="20"/>
              </w:rPr>
            </w:pPr>
            <w:bookmarkStart w:id="105" w:name="_Ref249852926"/>
          </w:p>
        </w:tc>
        <w:bookmarkEnd w:id="105"/>
        <w:tc>
          <w:tcPr>
            <w:tcW w:w="2087" w:type="dxa"/>
            <w:tcBorders>
              <w:top w:val="single" w:sz="4" w:space="0" w:color="auto"/>
              <w:left w:val="single" w:sz="4" w:space="0" w:color="auto"/>
              <w:bottom w:val="single" w:sz="4" w:space="0" w:color="auto"/>
              <w:right w:val="single" w:sz="4" w:space="0" w:color="auto"/>
            </w:tcBorders>
          </w:tcPr>
          <w:p w:rsidR="00E45DB8" w:rsidRPr="007F07C4" w:rsidRDefault="00E45DB8" w:rsidP="00C87FFA">
            <w:pPr>
              <w:rPr>
                <w:sz w:val="20"/>
                <w:szCs w:val="20"/>
              </w:rPr>
            </w:pPr>
            <w:r w:rsidRPr="007F07C4">
              <w:rPr>
                <w:color w:val="000000"/>
                <w:sz w:val="20"/>
                <w:szCs w:val="20"/>
              </w:rPr>
              <w:t xml:space="preserve">Требования к документам, подтверждающим соответствие Участника установленным требованиям и </w:t>
            </w:r>
            <w:r w:rsidRPr="007F07C4">
              <w:rPr>
                <w:sz w:val="20"/>
                <w:szCs w:val="20"/>
              </w:rPr>
              <w:t>входящие в состав Заявки</w:t>
            </w:r>
          </w:p>
          <w:p w:rsidR="00E45DB8" w:rsidRPr="007F07C4" w:rsidRDefault="00E45DB8" w:rsidP="00C87FFA">
            <w:pPr>
              <w:rPr>
                <w:sz w:val="20"/>
                <w:szCs w:val="20"/>
              </w:rPr>
            </w:pPr>
            <w:proofErr w:type="gramStart"/>
            <w:r w:rsidRPr="007F07C4">
              <w:rPr>
                <w:b/>
                <w:sz w:val="20"/>
                <w:szCs w:val="20"/>
              </w:rPr>
              <w:t>(Участники должны обеспечить приложение электронных версий отсканированных Предложений (с приложением)</w:t>
            </w:r>
            <w:proofErr w:type="gramEnd"/>
          </w:p>
        </w:tc>
        <w:tc>
          <w:tcPr>
            <w:tcW w:w="7045" w:type="dxa"/>
            <w:tcBorders>
              <w:top w:val="single" w:sz="4" w:space="0" w:color="auto"/>
              <w:left w:val="single" w:sz="4" w:space="0" w:color="auto"/>
              <w:bottom w:val="single" w:sz="4" w:space="0" w:color="auto"/>
              <w:right w:val="single" w:sz="4" w:space="0" w:color="auto"/>
            </w:tcBorders>
          </w:tcPr>
          <w:p w:rsidR="00E45DB8" w:rsidRPr="007F07C4" w:rsidRDefault="00E45DB8" w:rsidP="007F07C4">
            <w:pPr>
              <w:jc w:val="both"/>
              <w:rPr>
                <w:b/>
                <w:sz w:val="20"/>
                <w:szCs w:val="20"/>
              </w:rPr>
            </w:pPr>
            <w:r w:rsidRPr="007F07C4">
              <w:rPr>
                <w:b/>
                <w:sz w:val="20"/>
                <w:szCs w:val="20"/>
              </w:rPr>
              <w:t>Для юридических лиц</w:t>
            </w:r>
          </w:p>
          <w:p w:rsidR="00E45DB8" w:rsidRPr="007F07C4" w:rsidRDefault="00E45DB8" w:rsidP="007F07C4">
            <w:pPr>
              <w:numPr>
                <w:ilvl w:val="0"/>
                <w:numId w:val="20"/>
              </w:numPr>
              <w:ind w:left="437"/>
              <w:jc w:val="both"/>
              <w:rPr>
                <w:sz w:val="20"/>
                <w:szCs w:val="20"/>
              </w:rPr>
            </w:pPr>
            <w:r w:rsidRPr="007F07C4">
              <w:rPr>
                <w:sz w:val="20"/>
                <w:szCs w:val="20"/>
              </w:rPr>
              <w:t>копии учредительных документов с приложением имеющихся изменений (оригинал или/нотариально заверенных копий оригиналов документов);</w:t>
            </w:r>
          </w:p>
          <w:p w:rsidR="00E45DB8" w:rsidRPr="007F07C4" w:rsidRDefault="00E45DB8" w:rsidP="007F07C4">
            <w:pPr>
              <w:numPr>
                <w:ilvl w:val="0"/>
                <w:numId w:val="20"/>
              </w:numPr>
              <w:ind w:left="437"/>
              <w:jc w:val="both"/>
              <w:rPr>
                <w:sz w:val="20"/>
                <w:szCs w:val="20"/>
              </w:rPr>
            </w:pPr>
            <w:r w:rsidRPr="007F07C4">
              <w:rPr>
                <w:sz w:val="20"/>
                <w:szCs w:val="20"/>
              </w:rPr>
              <w:t xml:space="preserve">свидетельство о государственной регистрации юридического лица (оригинал или /нотариально заверенных копий оригиналов документов); </w:t>
            </w:r>
          </w:p>
          <w:p w:rsidR="00E45DB8" w:rsidRPr="007F07C4" w:rsidRDefault="00E45DB8" w:rsidP="007F07C4">
            <w:pPr>
              <w:numPr>
                <w:ilvl w:val="0"/>
                <w:numId w:val="20"/>
              </w:numPr>
              <w:ind w:left="437"/>
              <w:jc w:val="both"/>
              <w:rPr>
                <w:sz w:val="20"/>
                <w:szCs w:val="20"/>
              </w:rPr>
            </w:pPr>
            <w:r w:rsidRPr="007F07C4">
              <w:rPr>
                <w:sz w:val="20"/>
                <w:szCs w:val="20"/>
              </w:rPr>
              <w:t xml:space="preserve">свидетельство </w:t>
            </w:r>
            <w:proofErr w:type="gramStart"/>
            <w:r w:rsidRPr="007F07C4">
              <w:rPr>
                <w:sz w:val="20"/>
                <w:szCs w:val="20"/>
              </w:rPr>
              <w:t>о постановке на учет в налоговом органе юридического лица по месту нахождения на территории</w:t>
            </w:r>
            <w:proofErr w:type="gramEnd"/>
            <w:r w:rsidRPr="007F07C4">
              <w:rPr>
                <w:sz w:val="20"/>
                <w:szCs w:val="20"/>
              </w:rPr>
              <w:t xml:space="preserve"> Российской Федерации (оригинал или /нотариально заверенных копий оригиналов документов);</w:t>
            </w:r>
          </w:p>
          <w:p w:rsidR="00E45DB8" w:rsidRPr="007F07C4" w:rsidRDefault="00E45DB8" w:rsidP="007F07C4">
            <w:pPr>
              <w:numPr>
                <w:ilvl w:val="0"/>
                <w:numId w:val="20"/>
              </w:numPr>
              <w:ind w:left="437"/>
              <w:jc w:val="both"/>
              <w:rPr>
                <w:sz w:val="20"/>
                <w:szCs w:val="20"/>
              </w:rPr>
            </w:pPr>
            <w:r w:rsidRPr="007F07C4">
              <w:rPr>
                <w:sz w:val="20"/>
                <w:szCs w:val="20"/>
              </w:rPr>
              <w:t>выписку из единого государственного реестра юридических лиц или нотариально заверенную копию такой выписки, полученную не ранее чем за 20 дней до дня размещения на официальном сайте извещения о проведении открытого конкурса;</w:t>
            </w:r>
          </w:p>
          <w:p w:rsidR="00E45DB8" w:rsidRPr="007F07C4" w:rsidRDefault="00E45DB8" w:rsidP="007F07C4">
            <w:pPr>
              <w:numPr>
                <w:ilvl w:val="0"/>
                <w:numId w:val="20"/>
              </w:numPr>
              <w:ind w:left="437"/>
              <w:jc w:val="both"/>
              <w:rPr>
                <w:sz w:val="20"/>
                <w:szCs w:val="20"/>
              </w:rPr>
            </w:pPr>
            <w:proofErr w:type="gramStart"/>
            <w:r w:rsidRPr="007F07C4">
              <w:rPr>
                <w:sz w:val="20"/>
                <w:szCs w:val="20"/>
              </w:rPr>
              <w:t>решение об одобрении или о совершении крупной сделки (оригинал)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размещения заказа поставка товаров, выполнение работ, оказание услуг, являющихся предметом договора, или внесение денежных средств в качестве обеспечения заявки на участие в</w:t>
            </w:r>
            <w:proofErr w:type="gramEnd"/>
            <w:r w:rsidRPr="007F07C4">
              <w:rPr>
                <w:sz w:val="20"/>
                <w:szCs w:val="20"/>
              </w:rPr>
              <w:t xml:space="preserve"> </w:t>
            </w:r>
            <w:proofErr w:type="gramStart"/>
            <w:r w:rsidRPr="007F07C4">
              <w:rPr>
                <w:sz w:val="20"/>
                <w:szCs w:val="20"/>
              </w:rPr>
              <w:t>конкурсе</w:t>
            </w:r>
            <w:proofErr w:type="gramEnd"/>
            <w:r w:rsidRPr="007F07C4">
              <w:rPr>
                <w:sz w:val="20"/>
                <w:szCs w:val="20"/>
              </w:rPr>
              <w:t>, обеспечения исполнения договора является крупной сделкой;</w:t>
            </w:r>
          </w:p>
          <w:p w:rsidR="00E45DB8" w:rsidRPr="007F07C4" w:rsidRDefault="00E45DB8" w:rsidP="007F07C4">
            <w:pPr>
              <w:numPr>
                <w:ilvl w:val="0"/>
                <w:numId w:val="20"/>
              </w:numPr>
              <w:ind w:left="437"/>
              <w:jc w:val="both"/>
              <w:rPr>
                <w:sz w:val="20"/>
                <w:szCs w:val="20"/>
              </w:rPr>
            </w:pPr>
            <w:r w:rsidRPr="007F07C4">
              <w:rPr>
                <w:sz w:val="20"/>
                <w:szCs w:val="20"/>
              </w:rPr>
              <w:t>сведения об участии в судебных разбирательствах по установленной в конкурсной документации форме;</w:t>
            </w:r>
          </w:p>
          <w:p w:rsidR="00E45DB8" w:rsidRPr="007F07C4" w:rsidRDefault="00E45DB8" w:rsidP="007F07C4">
            <w:pPr>
              <w:numPr>
                <w:ilvl w:val="0"/>
                <w:numId w:val="20"/>
              </w:numPr>
              <w:ind w:left="437"/>
              <w:jc w:val="both"/>
              <w:rPr>
                <w:sz w:val="20"/>
                <w:szCs w:val="20"/>
              </w:rPr>
            </w:pPr>
            <w:r w:rsidRPr="007F07C4">
              <w:rPr>
                <w:sz w:val="20"/>
                <w:szCs w:val="20"/>
              </w:rPr>
              <w:t>справку об исполнении налогоплательщиком обязанности по уплате налогов, сборов, страховых взносов, пеней и налоговых санкций, выданную соответствующими подразделениями Федеральной налоговой службы не ранее чем за 60 дней до срока окончания приема заявок на участие в конкурсе;</w:t>
            </w:r>
          </w:p>
          <w:p w:rsidR="00E45DB8" w:rsidRPr="007F07C4" w:rsidRDefault="00E45DB8" w:rsidP="007F07C4">
            <w:pPr>
              <w:numPr>
                <w:ilvl w:val="0"/>
                <w:numId w:val="20"/>
              </w:numPr>
              <w:ind w:left="437"/>
              <w:jc w:val="both"/>
              <w:rPr>
                <w:sz w:val="20"/>
                <w:szCs w:val="20"/>
              </w:rPr>
            </w:pPr>
            <w:r w:rsidRPr="007F07C4">
              <w:rPr>
                <w:sz w:val="20"/>
                <w:szCs w:val="20"/>
              </w:rPr>
              <w:t>документы, подтверждающие внесение участником размещения заказа обеспечения заявки на участие в конкурсе, в случае установления в конкурсной документации требования обеспечения заявки на участие в конкурсе;</w:t>
            </w:r>
          </w:p>
          <w:p w:rsidR="00E45DB8" w:rsidRPr="007F07C4" w:rsidRDefault="00E45DB8" w:rsidP="007F07C4">
            <w:pPr>
              <w:numPr>
                <w:ilvl w:val="0"/>
                <w:numId w:val="20"/>
              </w:numPr>
              <w:ind w:left="437"/>
              <w:jc w:val="both"/>
              <w:rPr>
                <w:sz w:val="20"/>
                <w:szCs w:val="20"/>
              </w:rPr>
            </w:pPr>
            <w:r w:rsidRPr="007F07C4">
              <w:rPr>
                <w:sz w:val="20"/>
                <w:szCs w:val="20"/>
              </w:rPr>
              <w:t xml:space="preserve">документы, подтверждающие право участника размещения заказа на поставку товара, производителем которого он не является, и </w:t>
            </w:r>
            <w:r w:rsidRPr="007F07C4">
              <w:rPr>
                <w:sz w:val="20"/>
                <w:szCs w:val="20"/>
              </w:rPr>
              <w:lastRenderedPageBreak/>
              <w:t>предоставление фирменных гарантий производителя товара (копии);</w:t>
            </w:r>
          </w:p>
          <w:p w:rsidR="00E45DB8" w:rsidRPr="007F07C4" w:rsidRDefault="00E45DB8" w:rsidP="007F07C4">
            <w:pPr>
              <w:numPr>
                <w:ilvl w:val="0"/>
                <w:numId w:val="20"/>
              </w:numPr>
              <w:ind w:left="437"/>
              <w:jc w:val="both"/>
              <w:rPr>
                <w:sz w:val="20"/>
                <w:szCs w:val="20"/>
              </w:rPr>
            </w:pPr>
            <w:r w:rsidRPr="007F07C4">
              <w:rPr>
                <w:sz w:val="20"/>
                <w:szCs w:val="20"/>
              </w:rPr>
              <w:t>документ, подтверждающий полномочия лица на осуществление действий от имени участника размещения заказа -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участника размещения заказа без доверенности (далее также - руководитель)</w:t>
            </w:r>
            <w:proofErr w:type="gramStart"/>
            <w:r w:rsidRPr="007F07C4">
              <w:rPr>
                <w:sz w:val="20"/>
                <w:szCs w:val="20"/>
              </w:rPr>
              <w:t>.В</w:t>
            </w:r>
            <w:proofErr w:type="gramEnd"/>
            <w:r w:rsidRPr="007F07C4">
              <w:rPr>
                <w:sz w:val="20"/>
                <w:szCs w:val="20"/>
              </w:rPr>
              <w:t xml:space="preserve"> случае, если от имени участника размещения заказа действует иное лицо, заявка на участие в конкурсе должна содержать также доверенность на осуществление действий от имени участника размещения заказа, заверенную печатью участника размещения заказа (для юридических лиц) и подписанную руководителем участника размещения заказа или уполномоченным этим руководителем лицом, либо нотариально заверенную копию такой доверенности. В случае</w:t>
            </w:r>
            <w:proofErr w:type="gramStart"/>
            <w:r w:rsidRPr="007F07C4">
              <w:rPr>
                <w:sz w:val="20"/>
                <w:szCs w:val="20"/>
              </w:rPr>
              <w:t>,</w:t>
            </w:r>
            <w:proofErr w:type="gramEnd"/>
            <w:r w:rsidRPr="007F07C4">
              <w:rPr>
                <w:sz w:val="20"/>
                <w:szCs w:val="20"/>
              </w:rPr>
              <w:t xml:space="preserve"> если указанная доверенность подписана лицом, уполномоченным руководителем участника размещения заказа, такая доверенность должна быть нотариально удостоверена в порядке ст. 185 ГК РФ; заявка на участие в конкурсе должна содержать также документ, подтверждающий полномочия такого лица;</w:t>
            </w:r>
          </w:p>
          <w:p w:rsidR="00E45DB8" w:rsidRPr="007F07C4" w:rsidRDefault="00E45DB8" w:rsidP="007F07C4">
            <w:pPr>
              <w:numPr>
                <w:ilvl w:val="0"/>
                <w:numId w:val="20"/>
              </w:numPr>
              <w:ind w:left="437"/>
              <w:jc w:val="both"/>
              <w:rPr>
                <w:sz w:val="20"/>
                <w:szCs w:val="20"/>
              </w:rPr>
            </w:pPr>
            <w:r w:rsidRPr="007F07C4">
              <w:rPr>
                <w:sz w:val="20"/>
                <w:szCs w:val="20"/>
              </w:rPr>
              <w:t>сведения о функциональных характеристиках (потребительских свойствах) и качественных характеристиках товара, работ, услуг и иные предложения об условиях исполнения договора, в том числе предложение о цене договора, о цене единицы товара, работы услуги. В случаях, предусмотренных конкурсной документацией, также копии документов, подтверждающих соответствие товара, работ, услуг требованиям, установленным в соответствии с законодательством Российской Федерации, если в соответствии с законодательством Российской Федерации установлены требования к таким товарам, работам, услугам (оригиналы);</w:t>
            </w:r>
          </w:p>
          <w:p w:rsidR="00E45DB8" w:rsidRPr="007F07C4" w:rsidRDefault="00E45DB8" w:rsidP="007F07C4">
            <w:pPr>
              <w:numPr>
                <w:ilvl w:val="0"/>
                <w:numId w:val="20"/>
              </w:numPr>
              <w:ind w:left="437"/>
              <w:jc w:val="both"/>
              <w:rPr>
                <w:sz w:val="20"/>
                <w:szCs w:val="20"/>
              </w:rPr>
            </w:pPr>
            <w:r w:rsidRPr="007F07C4">
              <w:rPr>
                <w:sz w:val="20"/>
                <w:szCs w:val="20"/>
              </w:rPr>
              <w:t>документы, подтверждающие соответствие участника размещения заказа установленным требованиям и условиям допуска к участию в конкурсе (оригинал или /нотариально заверенных копий оригиналов документов);</w:t>
            </w:r>
          </w:p>
          <w:p w:rsidR="00E45DB8" w:rsidRPr="007F07C4" w:rsidRDefault="00E45DB8" w:rsidP="007F07C4">
            <w:pPr>
              <w:numPr>
                <w:ilvl w:val="0"/>
                <w:numId w:val="20"/>
              </w:numPr>
              <w:ind w:left="437"/>
              <w:jc w:val="both"/>
              <w:rPr>
                <w:sz w:val="20"/>
                <w:szCs w:val="20"/>
              </w:rPr>
            </w:pPr>
            <w:r w:rsidRPr="007F07C4">
              <w:rPr>
                <w:sz w:val="20"/>
                <w:szCs w:val="20"/>
              </w:rPr>
              <w:t>бухгалтерские балансы и отчеты о прибылях и убытках за последние 2 года, в том числе за последний отчетный год и истекшие месяцы текущего года (копии);</w:t>
            </w:r>
          </w:p>
          <w:p w:rsidR="00E45DB8" w:rsidRPr="007F07C4" w:rsidRDefault="00E45DB8" w:rsidP="007F07C4">
            <w:pPr>
              <w:numPr>
                <w:ilvl w:val="0"/>
                <w:numId w:val="20"/>
              </w:numPr>
              <w:ind w:left="437"/>
              <w:jc w:val="both"/>
              <w:rPr>
                <w:sz w:val="20"/>
                <w:szCs w:val="20"/>
              </w:rPr>
            </w:pPr>
            <w:r w:rsidRPr="007F07C4">
              <w:rPr>
                <w:sz w:val="20"/>
                <w:szCs w:val="20"/>
              </w:rPr>
              <w:t>справка об отсутствие заинтересованности в заключени</w:t>
            </w:r>
            <w:proofErr w:type="gramStart"/>
            <w:r w:rsidRPr="007F07C4">
              <w:rPr>
                <w:sz w:val="20"/>
                <w:szCs w:val="20"/>
              </w:rPr>
              <w:t>и</w:t>
            </w:r>
            <w:proofErr w:type="gramEnd"/>
            <w:r w:rsidRPr="007F07C4">
              <w:rPr>
                <w:sz w:val="20"/>
                <w:szCs w:val="20"/>
              </w:rPr>
              <w:t xml:space="preserve"> сделки;</w:t>
            </w:r>
          </w:p>
          <w:p w:rsidR="00E45DB8" w:rsidRPr="007F07C4" w:rsidRDefault="00E45DB8" w:rsidP="007F07C4">
            <w:pPr>
              <w:numPr>
                <w:ilvl w:val="0"/>
                <w:numId w:val="20"/>
              </w:numPr>
              <w:ind w:left="437"/>
              <w:jc w:val="both"/>
              <w:rPr>
                <w:sz w:val="20"/>
                <w:szCs w:val="20"/>
              </w:rPr>
            </w:pPr>
            <w:r w:rsidRPr="007F07C4">
              <w:rPr>
                <w:sz w:val="20"/>
                <w:szCs w:val="20"/>
              </w:rPr>
              <w:t>иные документы или копии документов, перечень которых определен конкурсной документацией, подтверждающие соответствие заявки на участие в конкурсе, представленной участником размещения заказа, требованиям, установленным в конкурсной документации.</w:t>
            </w:r>
          </w:p>
          <w:p w:rsidR="00E45DB8" w:rsidRPr="007F07C4" w:rsidRDefault="00E45DB8" w:rsidP="007F07C4">
            <w:pPr>
              <w:ind w:left="77"/>
              <w:jc w:val="both"/>
              <w:rPr>
                <w:b/>
                <w:sz w:val="20"/>
                <w:szCs w:val="20"/>
              </w:rPr>
            </w:pPr>
            <w:r w:rsidRPr="007F07C4">
              <w:rPr>
                <w:b/>
                <w:sz w:val="20"/>
                <w:szCs w:val="20"/>
              </w:rPr>
              <w:t>Для индивидуальных предпринимателей:</w:t>
            </w:r>
          </w:p>
          <w:p w:rsidR="00E45DB8" w:rsidRPr="007F07C4" w:rsidRDefault="00E45DB8" w:rsidP="007F07C4">
            <w:pPr>
              <w:numPr>
                <w:ilvl w:val="0"/>
                <w:numId w:val="20"/>
              </w:numPr>
              <w:ind w:left="437"/>
              <w:jc w:val="both"/>
              <w:rPr>
                <w:sz w:val="20"/>
                <w:szCs w:val="20"/>
              </w:rPr>
            </w:pPr>
            <w:r w:rsidRPr="007F07C4">
              <w:rPr>
                <w:sz w:val="20"/>
                <w:szCs w:val="20"/>
              </w:rPr>
              <w:t>Выписка из Единого государственного реестра индивидуальных предпринимателей, а также нотариально заверенная копия выписки из Единого государственного реестра индивидуальных предпринимателей о месте жительства индивидуального предпринимателя, выданные не ранее 20 календарных дней до даты опубликования извещения о закупке (оригинал или /нотариально заверенных копий оригиналов документов);</w:t>
            </w:r>
          </w:p>
          <w:p w:rsidR="00E45DB8" w:rsidRPr="007F07C4" w:rsidRDefault="00E45DB8" w:rsidP="007F07C4">
            <w:pPr>
              <w:numPr>
                <w:ilvl w:val="0"/>
                <w:numId w:val="20"/>
              </w:numPr>
              <w:ind w:left="437"/>
              <w:jc w:val="both"/>
              <w:rPr>
                <w:sz w:val="20"/>
                <w:szCs w:val="20"/>
              </w:rPr>
            </w:pPr>
            <w:r w:rsidRPr="007F07C4">
              <w:rPr>
                <w:sz w:val="20"/>
                <w:szCs w:val="20"/>
              </w:rPr>
              <w:t>Свидетельство о государственной регистрации физического лица в качестве индивидуального предпринимателя, а также о постановке на учет в налоговом органе индивидуального предпринимателя по месту жительства на территории Российской Федерации (оригинал или /нотариально заверенных копий оригиналов документов);</w:t>
            </w:r>
          </w:p>
          <w:p w:rsidR="00E45DB8" w:rsidRPr="00E45DB8" w:rsidRDefault="00E45DB8" w:rsidP="00E45DB8">
            <w:pPr>
              <w:numPr>
                <w:ilvl w:val="0"/>
                <w:numId w:val="20"/>
              </w:numPr>
              <w:ind w:left="437"/>
              <w:jc w:val="both"/>
              <w:rPr>
                <w:sz w:val="20"/>
                <w:szCs w:val="20"/>
              </w:rPr>
            </w:pPr>
            <w:r w:rsidRPr="007F07C4">
              <w:rPr>
                <w:sz w:val="20"/>
                <w:szCs w:val="20"/>
              </w:rPr>
              <w:t>Свидетельство о внесении записи в Единый государственный реестр индивидуальных предпринимателей (оригинал или /нотариально заверенных копий оригиналов документов);</w:t>
            </w:r>
          </w:p>
        </w:tc>
      </w:tr>
      <w:tr w:rsidR="00E45DB8" w:rsidRPr="007F07C4" w:rsidTr="00C87FFA">
        <w:tc>
          <w:tcPr>
            <w:tcW w:w="912" w:type="dxa"/>
            <w:tcBorders>
              <w:top w:val="single" w:sz="4" w:space="0" w:color="auto"/>
              <w:left w:val="single" w:sz="4" w:space="0" w:color="auto"/>
              <w:bottom w:val="single" w:sz="4" w:space="0" w:color="auto"/>
              <w:right w:val="single" w:sz="4" w:space="0" w:color="auto"/>
            </w:tcBorders>
          </w:tcPr>
          <w:p w:rsidR="00E45DB8" w:rsidRPr="007F07C4" w:rsidRDefault="00E45DB8" w:rsidP="007F07C4">
            <w:pPr>
              <w:numPr>
                <w:ilvl w:val="0"/>
                <w:numId w:val="44"/>
              </w:numPr>
              <w:jc w:val="both"/>
              <w:rPr>
                <w:sz w:val="20"/>
                <w:szCs w:val="20"/>
              </w:rPr>
            </w:pPr>
            <w:bookmarkStart w:id="106" w:name="_Ref249854938"/>
          </w:p>
        </w:tc>
        <w:bookmarkEnd w:id="106"/>
        <w:tc>
          <w:tcPr>
            <w:tcW w:w="2087" w:type="dxa"/>
            <w:tcBorders>
              <w:top w:val="single" w:sz="4" w:space="0" w:color="auto"/>
              <w:left w:val="single" w:sz="4" w:space="0" w:color="auto"/>
              <w:bottom w:val="single" w:sz="4" w:space="0" w:color="auto"/>
              <w:right w:val="single" w:sz="4" w:space="0" w:color="auto"/>
            </w:tcBorders>
            <w:shd w:val="clear" w:color="auto" w:fill="auto"/>
          </w:tcPr>
          <w:p w:rsidR="00E45DB8" w:rsidRPr="007F07C4" w:rsidRDefault="00E45DB8" w:rsidP="00C87FFA">
            <w:pPr>
              <w:rPr>
                <w:sz w:val="20"/>
                <w:szCs w:val="20"/>
              </w:rPr>
            </w:pPr>
            <w:r w:rsidRPr="007F07C4">
              <w:rPr>
                <w:sz w:val="20"/>
                <w:szCs w:val="20"/>
              </w:rPr>
              <w:t>Критерии оценки Заявок Участников</w:t>
            </w:r>
          </w:p>
        </w:tc>
        <w:tc>
          <w:tcPr>
            <w:tcW w:w="7045" w:type="dxa"/>
            <w:tcBorders>
              <w:top w:val="single" w:sz="4" w:space="0" w:color="auto"/>
              <w:left w:val="single" w:sz="4" w:space="0" w:color="auto"/>
              <w:bottom w:val="single" w:sz="4" w:space="0" w:color="auto"/>
              <w:right w:val="single" w:sz="4" w:space="0" w:color="auto"/>
            </w:tcBorders>
          </w:tcPr>
          <w:p w:rsidR="00E45DB8" w:rsidRPr="007F07C4" w:rsidRDefault="00E45DB8" w:rsidP="00C87FFA">
            <w:pPr>
              <w:tabs>
                <w:tab w:val="left" w:pos="4932"/>
                <w:tab w:val="left" w:pos="5652"/>
              </w:tabs>
              <w:ind w:right="436"/>
              <w:jc w:val="both"/>
              <w:rPr>
                <w:bCs/>
                <w:iCs/>
                <w:sz w:val="20"/>
                <w:szCs w:val="20"/>
              </w:rPr>
            </w:pPr>
            <w:r w:rsidRPr="007F07C4">
              <w:rPr>
                <w:b/>
                <w:bCs/>
                <w:iCs/>
                <w:sz w:val="20"/>
                <w:szCs w:val="20"/>
              </w:rPr>
              <w:t>Критерии оценки:</w:t>
            </w:r>
            <w:r w:rsidRPr="007F07C4">
              <w:rPr>
                <w:bCs/>
                <w:iCs/>
                <w:sz w:val="20"/>
                <w:szCs w:val="20"/>
              </w:rPr>
              <w:t xml:space="preserve"> </w:t>
            </w:r>
          </w:p>
          <w:p w:rsidR="00E45DB8" w:rsidRPr="007F07C4" w:rsidRDefault="00E45DB8" w:rsidP="00C87FFA">
            <w:pPr>
              <w:tabs>
                <w:tab w:val="left" w:pos="4932"/>
                <w:tab w:val="left" w:pos="5652"/>
              </w:tabs>
              <w:ind w:right="436"/>
              <w:jc w:val="both"/>
              <w:rPr>
                <w:bCs/>
                <w:iCs/>
                <w:sz w:val="20"/>
                <w:szCs w:val="20"/>
              </w:rPr>
            </w:pPr>
            <w:r w:rsidRPr="007F07C4">
              <w:rPr>
                <w:bCs/>
                <w:iCs/>
                <w:sz w:val="20"/>
                <w:szCs w:val="20"/>
              </w:rPr>
              <w:t>1. Цена договора</w:t>
            </w:r>
          </w:p>
          <w:p w:rsidR="00E45DB8" w:rsidRPr="007F07C4" w:rsidRDefault="00E45DB8" w:rsidP="00C87FFA">
            <w:pPr>
              <w:tabs>
                <w:tab w:val="left" w:pos="4932"/>
                <w:tab w:val="left" w:pos="5652"/>
              </w:tabs>
              <w:ind w:right="436"/>
              <w:jc w:val="both"/>
              <w:rPr>
                <w:bCs/>
                <w:iCs/>
                <w:sz w:val="20"/>
                <w:szCs w:val="20"/>
              </w:rPr>
            </w:pPr>
            <w:r w:rsidRPr="007F07C4">
              <w:rPr>
                <w:bCs/>
                <w:iCs/>
                <w:sz w:val="20"/>
                <w:szCs w:val="20"/>
              </w:rPr>
              <w:t>2. Срок поставки</w:t>
            </w:r>
          </w:p>
          <w:p w:rsidR="00E45DB8" w:rsidRPr="007F07C4" w:rsidRDefault="00E45DB8" w:rsidP="00C87FFA">
            <w:pPr>
              <w:tabs>
                <w:tab w:val="left" w:pos="4932"/>
                <w:tab w:val="left" w:pos="5652"/>
              </w:tabs>
              <w:ind w:right="436"/>
              <w:jc w:val="both"/>
              <w:rPr>
                <w:bCs/>
                <w:iCs/>
                <w:sz w:val="20"/>
                <w:szCs w:val="20"/>
              </w:rPr>
            </w:pPr>
            <w:r w:rsidRPr="007F07C4">
              <w:rPr>
                <w:bCs/>
                <w:iCs/>
                <w:sz w:val="20"/>
                <w:szCs w:val="20"/>
              </w:rPr>
              <w:t>3. Качество услуг и квалификация участника</w:t>
            </w:r>
          </w:p>
          <w:p w:rsidR="00E45DB8" w:rsidRPr="00E45DB8" w:rsidRDefault="00E45DB8" w:rsidP="00E45DB8">
            <w:pPr>
              <w:tabs>
                <w:tab w:val="left" w:pos="4932"/>
                <w:tab w:val="left" w:pos="5652"/>
              </w:tabs>
              <w:ind w:right="436"/>
              <w:jc w:val="both"/>
              <w:rPr>
                <w:bCs/>
                <w:iCs/>
                <w:sz w:val="20"/>
                <w:szCs w:val="20"/>
              </w:rPr>
            </w:pPr>
            <w:r w:rsidRPr="007F07C4">
              <w:rPr>
                <w:bCs/>
                <w:iCs/>
                <w:sz w:val="20"/>
                <w:szCs w:val="20"/>
              </w:rPr>
              <w:t>4. Наличие подписанного проекта договора Заказчика участником.</w:t>
            </w:r>
          </w:p>
        </w:tc>
      </w:tr>
      <w:tr w:rsidR="00E45DB8" w:rsidRPr="007F07C4" w:rsidTr="00C87FFA">
        <w:tc>
          <w:tcPr>
            <w:tcW w:w="912" w:type="dxa"/>
            <w:tcBorders>
              <w:top w:val="single" w:sz="4" w:space="0" w:color="auto"/>
              <w:left w:val="single" w:sz="4" w:space="0" w:color="auto"/>
              <w:bottom w:val="single" w:sz="4" w:space="0" w:color="auto"/>
              <w:right w:val="single" w:sz="4" w:space="0" w:color="auto"/>
            </w:tcBorders>
          </w:tcPr>
          <w:p w:rsidR="00E45DB8" w:rsidRPr="007F07C4" w:rsidRDefault="00E45DB8" w:rsidP="007F07C4">
            <w:pPr>
              <w:numPr>
                <w:ilvl w:val="0"/>
                <w:numId w:val="44"/>
              </w:numPr>
              <w:jc w:val="both"/>
              <w:rPr>
                <w:sz w:val="20"/>
                <w:szCs w:val="20"/>
              </w:rPr>
            </w:pPr>
          </w:p>
        </w:tc>
        <w:tc>
          <w:tcPr>
            <w:tcW w:w="2087" w:type="dxa"/>
            <w:tcBorders>
              <w:top w:val="single" w:sz="4" w:space="0" w:color="auto"/>
              <w:left w:val="single" w:sz="4" w:space="0" w:color="auto"/>
              <w:bottom w:val="single" w:sz="4" w:space="0" w:color="auto"/>
              <w:right w:val="single" w:sz="4" w:space="0" w:color="auto"/>
            </w:tcBorders>
            <w:shd w:val="clear" w:color="auto" w:fill="auto"/>
          </w:tcPr>
          <w:p w:rsidR="00E45DB8" w:rsidRPr="00BC2583" w:rsidRDefault="00E45DB8" w:rsidP="00C87FFA">
            <w:pPr>
              <w:pStyle w:val="Tabletext"/>
              <w:rPr>
                <w:szCs w:val="20"/>
              </w:rPr>
            </w:pPr>
            <w:r w:rsidRPr="00BC2583">
              <w:rPr>
                <w:szCs w:val="20"/>
              </w:rPr>
              <w:t>Срок подачи Заявки</w:t>
            </w:r>
          </w:p>
        </w:tc>
        <w:tc>
          <w:tcPr>
            <w:tcW w:w="7045" w:type="dxa"/>
            <w:tcBorders>
              <w:top w:val="single" w:sz="4" w:space="0" w:color="auto"/>
              <w:left w:val="single" w:sz="4" w:space="0" w:color="auto"/>
              <w:bottom w:val="single" w:sz="4" w:space="0" w:color="auto"/>
              <w:right w:val="single" w:sz="4" w:space="0" w:color="auto"/>
            </w:tcBorders>
          </w:tcPr>
          <w:p w:rsidR="00E45DB8" w:rsidRPr="00F939DC" w:rsidRDefault="00E45DB8" w:rsidP="00C87FFA">
            <w:pPr>
              <w:pStyle w:val="Tabletext"/>
              <w:rPr>
                <w:b/>
                <w:i/>
              </w:rPr>
            </w:pPr>
            <w:r w:rsidRPr="00F939DC">
              <w:rPr>
                <w:szCs w:val="20"/>
              </w:rPr>
              <w:t>Дата начала подачи</w:t>
            </w:r>
            <w:r>
              <w:rPr>
                <w:szCs w:val="20"/>
              </w:rPr>
              <w:t xml:space="preserve"> заявок</w:t>
            </w:r>
            <w:r w:rsidRPr="00F939DC">
              <w:rPr>
                <w:szCs w:val="20"/>
              </w:rPr>
              <w:t>:</w:t>
            </w:r>
            <w:r>
              <w:rPr>
                <w:szCs w:val="20"/>
              </w:rPr>
              <w:t xml:space="preserve"> «</w:t>
            </w:r>
            <w:r>
              <w:rPr>
                <w:b/>
                <w:i/>
              </w:rPr>
              <w:t>04» апреля 2014 г.</w:t>
            </w:r>
          </w:p>
          <w:p w:rsidR="00E45DB8" w:rsidRPr="00F939DC" w:rsidRDefault="00E45DB8" w:rsidP="00C87FFA">
            <w:pPr>
              <w:pStyle w:val="Tabletext"/>
              <w:rPr>
                <w:szCs w:val="20"/>
              </w:rPr>
            </w:pPr>
            <w:r w:rsidRPr="00F939DC">
              <w:rPr>
                <w:szCs w:val="20"/>
              </w:rPr>
              <w:t xml:space="preserve">Дата </w:t>
            </w:r>
            <w:r>
              <w:rPr>
                <w:szCs w:val="20"/>
              </w:rPr>
              <w:t xml:space="preserve">и время </w:t>
            </w:r>
            <w:r w:rsidRPr="00F939DC">
              <w:rPr>
                <w:szCs w:val="20"/>
              </w:rPr>
              <w:t xml:space="preserve">окончания подачи заявок: </w:t>
            </w:r>
          </w:p>
          <w:p w:rsidR="00E45DB8" w:rsidRPr="00BC2583" w:rsidRDefault="00E45DB8" w:rsidP="00C87FFA">
            <w:pPr>
              <w:pStyle w:val="Tabletext"/>
              <w:rPr>
                <w:szCs w:val="20"/>
              </w:rPr>
            </w:pPr>
            <w:r>
              <w:rPr>
                <w:b/>
                <w:i/>
                <w:szCs w:val="20"/>
              </w:rPr>
              <w:t xml:space="preserve">До 18 час. 00 мин. (по Московскому времени) «21» апреля 2014 года.  </w:t>
            </w:r>
          </w:p>
        </w:tc>
      </w:tr>
      <w:tr w:rsidR="00E45DB8" w:rsidRPr="007F07C4" w:rsidTr="00C87FFA">
        <w:tc>
          <w:tcPr>
            <w:tcW w:w="912" w:type="dxa"/>
            <w:tcBorders>
              <w:top w:val="single" w:sz="4" w:space="0" w:color="auto"/>
              <w:left w:val="single" w:sz="4" w:space="0" w:color="auto"/>
              <w:bottom w:val="single" w:sz="4" w:space="0" w:color="auto"/>
              <w:right w:val="single" w:sz="4" w:space="0" w:color="auto"/>
            </w:tcBorders>
          </w:tcPr>
          <w:p w:rsidR="00E45DB8" w:rsidRPr="007F07C4" w:rsidRDefault="00E45DB8" w:rsidP="007F07C4">
            <w:pPr>
              <w:numPr>
                <w:ilvl w:val="0"/>
                <w:numId w:val="44"/>
              </w:numPr>
              <w:jc w:val="both"/>
              <w:rPr>
                <w:sz w:val="20"/>
                <w:szCs w:val="20"/>
              </w:rPr>
            </w:pPr>
          </w:p>
        </w:tc>
        <w:tc>
          <w:tcPr>
            <w:tcW w:w="2087" w:type="dxa"/>
            <w:tcBorders>
              <w:top w:val="single" w:sz="4" w:space="0" w:color="auto"/>
              <w:left w:val="single" w:sz="4" w:space="0" w:color="auto"/>
              <w:bottom w:val="single" w:sz="4" w:space="0" w:color="auto"/>
              <w:right w:val="single" w:sz="4" w:space="0" w:color="auto"/>
            </w:tcBorders>
            <w:shd w:val="clear" w:color="auto" w:fill="auto"/>
          </w:tcPr>
          <w:p w:rsidR="00E45DB8" w:rsidRPr="00BC2583" w:rsidRDefault="00E45DB8" w:rsidP="00C87FFA">
            <w:pPr>
              <w:pStyle w:val="Tabletext"/>
              <w:jc w:val="left"/>
              <w:rPr>
                <w:szCs w:val="20"/>
              </w:rPr>
            </w:pPr>
            <w:r w:rsidRPr="00BC2583">
              <w:rPr>
                <w:szCs w:val="20"/>
              </w:rPr>
              <w:t>Место подачи Заявок (адрес)</w:t>
            </w:r>
          </w:p>
        </w:tc>
        <w:tc>
          <w:tcPr>
            <w:tcW w:w="7045" w:type="dxa"/>
            <w:tcBorders>
              <w:top w:val="single" w:sz="4" w:space="0" w:color="auto"/>
              <w:left w:val="single" w:sz="4" w:space="0" w:color="auto"/>
              <w:bottom w:val="single" w:sz="4" w:space="0" w:color="auto"/>
              <w:right w:val="single" w:sz="4" w:space="0" w:color="auto"/>
            </w:tcBorders>
          </w:tcPr>
          <w:p w:rsidR="00E45DB8" w:rsidRDefault="00E45DB8" w:rsidP="00C87FFA">
            <w:pPr>
              <w:pStyle w:val="Tabletext"/>
            </w:pPr>
            <w:r w:rsidRPr="00804F04">
              <w:t>ОАО «Центр развития экономики»</w:t>
            </w:r>
          </w:p>
          <w:p w:rsidR="00E45DB8" w:rsidRPr="00BC2583" w:rsidRDefault="00BD302B" w:rsidP="00C87FFA">
            <w:pPr>
              <w:pStyle w:val="Tabletext"/>
              <w:rPr>
                <w:b/>
                <w:szCs w:val="20"/>
              </w:rPr>
            </w:pPr>
            <w:hyperlink r:id="rId20" w:history="1">
              <w:r w:rsidR="00E45DB8" w:rsidRPr="008F4646">
                <w:rPr>
                  <w:rStyle w:val="a9"/>
                </w:rPr>
                <w:t>www.</w:t>
              </w:r>
              <w:r w:rsidR="00E45DB8" w:rsidRPr="008F4646">
                <w:rPr>
                  <w:rStyle w:val="a9"/>
                  <w:lang w:val="en-US"/>
                </w:rPr>
                <w:t>b</w:t>
              </w:r>
              <w:r w:rsidR="00E45DB8" w:rsidRPr="00566DC6">
                <w:rPr>
                  <w:rStyle w:val="a9"/>
                </w:rPr>
                <w:t>2</w:t>
              </w:r>
              <w:r w:rsidR="00E45DB8" w:rsidRPr="008F4646">
                <w:rPr>
                  <w:rStyle w:val="a9"/>
                  <w:lang w:val="en-US"/>
                </w:rPr>
                <w:t>b</w:t>
              </w:r>
              <w:r w:rsidR="00E45DB8" w:rsidRPr="00566DC6">
                <w:rPr>
                  <w:rStyle w:val="a9"/>
                </w:rPr>
                <w:t>-</w:t>
              </w:r>
              <w:r w:rsidR="00E45DB8" w:rsidRPr="008F4646">
                <w:rPr>
                  <w:rStyle w:val="a9"/>
                  <w:lang w:val="en-US"/>
                </w:rPr>
                <w:t>center</w:t>
              </w:r>
              <w:r w:rsidR="00E45DB8" w:rsidRPr="008F4646">
                <w:rPr>
                  <w:rStyle w:val="a9"/>
                </w:rPr>
                <w:t>.</w:t>
              </w:r>
              <w:proofErr w:type="spellStart"/>
              <w:r w:rsidR="00E45DB8" w:rsidRPr="008F4646">
                <w:rPr>
                  <w:rStyle w:val="a9"/>
                </w:rPr>
                <w:t>ru</w:t>
              </w:r>
              <w:proofErr w:type="spellEnd"/>
            </w:hyperlink>
            <w:r w:rsidR="00E45DB8">
              <w:rPr>
                <w:rStyle w:val="a9"/>
              </w:rPr>
              <w:t xml:space="preserve"> </w:t>
            </w:r>
          </w:p>
        </w:tc>
      </w:tr>
      <w:tr w:rsidR="00E45DB8" w:rsidRPr="007F07C4" w:rsidTr="00C87FFA">
        <w:tc>
          <w:tcPr>
            <w:tcW w:w="912" w:type="dxa"/>
            <w:tcBorders>
              <w:top w:val="single" w:sz="4" w:space="0" w:color="auto"/>
              <w:left w:val="single" w:sz="4" w:space="0" w:color="auto"/>
              <w:bottom w:val="single" w:sz="4" w:space="0" w:color="auto"/>
              <w:right w:val="single" w:sz="4" w:space="0" w:color="auto"/>
            </w:tcBorders>
          </w:tcPr>
          <w:p w:rsidR="00E45DB8" w:rsidRPr="007F07C4" w:rsidRDefault="00E45DB8" w:rsidP="007F07C4">
            <w:pPr>
              <w:numPr>
                <w:ilvl w:val="0"/>
                <w:numId w:val="44"/>
              </w:numPr>
              <w:jc w:val="both"/>
              <w:rPr>
                <w:sz w:val="20"/>
                <w:szCs w:val="20"/>
              </w:rPr>
            </w:pPr>
            <w:bookmarkStart w:id="107" w:name="_Ref249860138"/>
          </w:p>
        </w:tc>
        <w:bookmarkEnd w:id="107"/>
        <w:tc>
          <w:tcPr>
            <w:tcW w:w="2087" w:type="dxa"/>
            <w:tcBorders>
              <w:top w:val="single" w:sz="4" w:space="0" w:color="auto"/>
              <w:left w:val="single" w:sz="4" w:space="0" w:color="auto"/>
              <w:bottom w:val="single" w:sz="4" w:space="0" w:color="auto"/>
              <w:right w:val="single" w:sz="4" w:space="0" w:color="auto"/>
            </w:tcBorders>
          </w:tcPr>
          <w:p w:rsidR="00E45DB8" w:rsidRPr="00BC2583" w:rsidRDefault="00E45DB8" w:rsidP="00C87FFA">
            <w:pPr>
              <w:pStyle w:val="Tabletext"/>
              <w:jc w:val="left"/>
              <w:rPr>
                <w:szCs w:val="20"/>
              </w:rPr>
            </w:pPr>
            <w:r w:rsidRPr="00BC2583">
              <w:rPr>
                <w:szCs w:val="20"/>
              </w:rPr>
              <w:t>Дата, время и место вскрытия конвертов с Заявками Участников</w:t>
            </w:r>
          </w:p>
        </w:tc>
        <w:tc>
          <w:tcPr>
            <w:tcW w:w="7045" w:type="dxa"/>
            <w:tcBorders>
              <w:top w:val="single" w:sz="4" w:space="0" w:color="auto"/>
              <w:left w:val="single" w:sz="4" w:space="0" w:color="auto"/>
              <w:bottom w:val="single" w:sz="4" w:space="0" w:color="auto"/>
              <w:right w:val="single" w:sz="4" w:space="0" w:color="auto"/>
            </w:tcBorders>
          </w:tcPr>
          <w:p w:rsidR="00E45DB8" w:rsidRPr="00BC2583" w:rsidRDefault="00E45DB8" w:rsidP="00C87FFA">
            <w:pPr>
              <w:jc w:val="both"/>
              <w:rPr>
                <w:sz w:val="20"/>
              </w:rPr>
            </w:pPr>
            <w:r w:rsidRPr="00B54E4F">
              <w:rPr>
                <w:sz w:val="20"/>
                <w:szCs w:val="24"/>
              </w:rPr>
              <w:t xml:space="preserve">Вскрытие конвертов происходит в день окончания приема заявок на сайте ЭТП </w:t>
            </w:r>
            <w:hyperlink r:id="rId21" w:history="1">
              <w:r w:rsidRPr="00E05B55">
                <w:rPr>
                  <w:rStyle w:val="a9"/>
                  <w:sz w:val="20"/>
                  <w:szCs w:val="24"/>
                </w:rPr>
                <w:t>www.b2b-center.ru</w:t>
              </w:r>
            </w:hyperlink>
            <w:r>
              <w:rPr>
                <w:sz w:val="20"/>
                <w:szCs w:val="24"/>
              </w:rPr>
              <w:t xml:space="preserve"> </w:t>
            </w:r>
          </w:p>
        </w:tc>
      </w:tr>
      <w:tr w:rsidR="00E45DB8" w:rsidRPr="007F07C4" w:rsidTr="00C87FFA">
        <w:tc>
          <w:tcPr>
            <w:tcW w:w="912" w:type="dxa"/>
            <w:tcBorders>
              <w:top w:val="single" w:sz="4" w:space="0" w:color="auto"/>
              <w:left w:val="single" w:sz="4" w:space="0" w:color="auto"/>
              <w:bottom w:val="single" w:sz="4" w:space="0" w:color="auto"/>
              <w:right w:val="single" w:sz="4" w:space="0" w:color="auto"/>
            </w:tcBorders>
          </w:tcPr>
          <w:p w:rsidR="00E45DB8" w:rsidRPr="007F07C4" w:rsidRDefault="00E45DB8" w:rsidP="007F07C4">
            <w:pPr>
              <w:numPr>
                <w:ilvl w:val="0"/>
                <w:numId w:val="44"/>
              </w:numPr>
              <w:jc w:val="both"/>
              <w:rPr>
                <w:sz w:val="20"/>
                <w:szCs w:val="20"/>
              </w:rPr>
            </w:pPr>
          </w:p>
        </w:tc>
        <w:tc>
          <w:tcPr>
            <w:tcW w:w="2087" w:type="dxa"/>
            <w:tcBorders>
              <w:top w:val="single" w:sz="4" w:space="0" w:color="auto"/>
              <w:left w:val="single" w:sz="4" w:space="0" w:color="auto"/>
              <w:bottom w:val="single" w:sz="4" w:space="0" w:color="auto"/>
              <w:right w:val="single" w:sz="4" w:space="0" w:color="auto"/>
            </w:tcBorders>
          </w:tcPr>
          <w:p w:rsidR="00E45DB8" w:rsidRPr="00F939DC" w:rsidRDefault="00E45DB8" w:rsidP="00C87FFA">
            <w:pPr>
              <w:pStyle w:val="Tabletext"/>
              <w:jc w:val="left"/>
              <w:rPr>
                <w:szCs w:val="20"/>
              </w:rPr>
            </w:pPr>
            <w:r w:rsidRPr="00024513">
              <w:rPr>
                <w:szCs w:val="20"/>
              </w:rPr>
              <w:t>Дата, время и место рассмотрения предложений (заявок) участников</w:t>
            </w:r>
          </w:p>
        </w:tc>
        <w:tc>
          <w:tcPr>
            <w:tcW w:w="7045" w:type="dxa"/>
            <w:tcBorders>
              <w:top w:val="single" w:sz="4" w:space="0" w:color="auto"/>
              <w:left w:val="single" w:sz="4" w:space="0" w:color="auto"/>
              <w:bottom w:val="single" w:sz="4" w:space="0" w:color="auto"/>
              <w:right w:val="single" w:sz="4" w:space="0" w:color="auto"/>
            </w:tcBorders>
          </w:tcPr>
          <w:p w:rsidR="00E45DB8" w:rsidRPr="00024513" w:rsidRDefault="00E45DB8" w:rsidP="00C87FFA">
            <w:pPr>
              <w:rPr>
                <w:b/>
                <w:i/>
                <w:sz w:val="20"/>
              </w:rPr>
            </w:pPr>
            <w:r w:rsidRPr="00C87FFA">
              <w:rPr>
                <w:b/>
                <w:i/>
                <w:sz w:val="20"/>
              </w:rPr>
              <w:t>«30»  апреля 2014 года</w:t>
            </w:r>
            <w:proofErr w:type="gramStart"/>
            <w:r w:rsidRPr="00C87FFA">
              <w:rPr>
                <w:b/>
                <w:i/>
                <w:sz w:val="20"/>
              </w:rPr>
              <w:t xml:space="preserve">., </w:t>
            </w:r>
            <w:proofErr w:type="gramEnd"/>
            <w:r w:rsidRPr="00C87FFA">
              <w:rPr>
                <w:b/>
                <w:i/>
                <w:sz w:val="20"/>
              </w:rPr>
              <w:t>в 18 ч.00 м. (по местному времени),</w:t>
            </w:r>
            <w:r w:rsidRPr="00024513">
              <w:rPr>
                <w:b/>
                <w:i/>
                <w:sz w:val="20"/>
              </w:rPr>
              <w:t xml:space="preserve"> </w:t>
            </w:r>
          </w:p>
          <w:p w:rsidR="00E45DB8" w:rsidRPr="00F939DC" w:rsidRDefault="00E45DB8" w:rsidP="00C87FFA">
            <w:pPr>
              <w:rPr>
                <w:sz w:val="20"/>
              </w:rPr>
            </w:pPr>
            <w:r w:rsidRPr="00024513">
              <w:rPr>
                <w:sz w:val="20"/>
              </w:rPr>
              <w:t>по месту нахождения Организатора по адресу: 677015, Республика Саха (Якутия), г. Якутск, ул. Петра Алексеева, 76, каб.315.</w:t>
            </w:r>
          </w:p>
        </w:tc>
      </w:tr>
      <w:tr w:rsidR="00E45DB8" w:rsidRPr="007F07C4" w:rsidTr="00C87FFA">
        <w:tc>
          <w:tcPr>
            <w:tcW w:w="912" w:type="dxa"/>
            <w:tcBorders>
              <w:top w:val="single" w:sz="4" w:space="0" w:color="auto"/>
              <w:left w:val="single" w:sz="4" w:space="0" w:color="auto"/>
              <w:bottom w:val="single" w:sz="4" w:space="0" w:color="auto"/>
              <w:right w:val="single" w:sz="4" w:space="0" w:color="auto"/>
            </w:tcBorders>
          </w:tcPr>
          <w:p w:rsidR="00E45DB8" w:rsidRPr="007F07C4" w:rsidRDefault="00E45DB8" w:rsidP="007F07C4">
            <w:pPr>
              <w:numPr>
                <w:ilvl w:val="0"/>
                <w:numId w:val="44"/>
              </w:numPr>
              <w:jc w:val="both"/>
              <w:rPr>
                <w:sz w:val="20"/>
                <w:szCs w:val="20"/>
              </w:rPr>
            </w:pPr>
          </w:p>
        </w:tc>
        <w:tc>
          <w:tcPr>
            <w:tcW w:w="2087" w:type="dxa"/>
            <w:tcBorders>
              <w:top w:val="single" w:sz="4" w:space="0" w:color="auto"/>
              <w:left w:val="single" w:sz="4" w:space="0" w:color="auto"/>
              <w:bottom w:val="single" w:sz="4" w:space="0" w:color="auto"/>
              <w:right w:val="single" w:sz="4" w:space="0" w:color="auto"/>
            </w:tcBorders>
          </w:tcPr>
          <w:p w:rsidR="00E45DB8" w:rsidRPr="00F939DC" w:rsidRDefault="00E45DB8" w:rsidP="00C87FFA">
            <w:pPr>
              <w:pStyle w:val="Tabletext"/>
              <w:jc w:val="left"/>
              <w:rPr>
                <w:szCs w:val="20"/>
              </w:rPr>
            </w:pPr>
            <w:r w:rsidRPr="00024513">
              <w:rPr>
                <w:szCs w:val="20"/>
              </w:rPr>
              <w:t>Дата, время и место подведения итогов запроса предложений</w:t>
            </w:r>
          </w:p>
        </w:tc>
        <w:tc>
          <w:tcPr>
            <w:tcW w:w="7045" w:type="dxa"/>
            <w:tcBorders>
              <w:top w:val="single" w:sz="4" w:space="0" w:color="auto"/>
              <w:left w:val="single" w:sz="4" w:space="0" w:color="auto"/>
              <w:bottom w:val="single" w:sz="4" w:space="0" w:color="auto"/>
              <w:right w:val="single" w:sz="4" w:space="0" w:color="auto"/>
            </w:tcBorders>
          </w:tcPr>
          <w:p w:rsidR="00E45DB8" w:rsidRPr="00024513" w:rsidRDefault="00E45DB8" w:rsidP="00C87FFA">
            <w:pPr>
              <w:rPr>
                <w:b/>
                <w:i/>
                <w:sz w:val="20"/>
              </w:rPr>
            </w:pPr>
            <w:r w:rsidRPr="00C87FFA">
              <w:rPr>
                <w:b/>
                <w:i/>
                <w:sz w:val="20"/>
              </w:rPr>
              <w:t>«05» мая 2014 года</w:t>
            </w:r>
            <w:proofErr w:type="gramStart"/>
            <w:r w:rsidRPr="00C87FFA">
              <w:rPr>
                <w:b/>
                <w:i/>
                <w:sz w:val="20"/>
              </w:rPr>
              <w:t xml:space="preserve">., </w:t>
            </w:r>
            <w:proofErr w:type="gramEnd"/>
            <w:r w:rsidRPr="00C87FFA">
              <w:rPr>
                <w:b/>
                <w:i/>
                <w:sz w:val="20"/>
              </w:rPr>
              <w:t>в 15 ч. 00 м. (по местному времени),</w:t>
            </w:r>
            <w:r w:rsidRPr="00024513">
              <w:rPr>
                <w:b/>
                <w:i/>
                <w:sz w:val="20"/>
              </w:rPr>
              <w:t xml:space="preserve"> </w:t>
            </w:r>
          </w:p>
          <w:p w:rsidR="00E45DB8" w:rsidRPr="00F939DC" w:rsidRDefault="00E45DB8" w:rsidP="00C87FFA">
            <w:pPr>
              <w:rPr>
                <w:sz w:val="20"/>
              </w:rPr>
            </w:pPr>
            <w:r w:rsidRPr="00024513">
              <w:rPr>
                <w:sz w:val="20"/>
              </w:rPr>
              <w:t>по месту нахождения Организатора по адресу: 677015, Республика Саха (Якутия), г. Якутск, ул. Петра Алексеева, 76, каб.315.</w:t>
            </w:r>
          </w:p>
        </w:tc>
      </w:tr>
      <w:tr w:rsidR="00E45DB8" w:rsidRPr="007F07C4" w:rsidTr="00C87FFA">
        <w:tc>
          <w:tcPr>
            <w:tcW w:w="912" w:type="dxa"/>
            <w:tcBorders>
              <w:top w:val="single" w:sz="4" w:space="0" w:color="auto"/>
              <w:left w:val="single" w:sz="4" w:space="0" w:color="auto"/>
              <w:bottom w:val="single" w:sz="4" w:space="0" w:color="auto"/>
              <w:right w:val="single" w:sz="4" w:space="0" w:color="auto"/>
            </w:tcBorders>
          </w:tcPr>
          <w:p w:rsidR="00E45DB8" w:rsidRPr="007F07C4" w:rsidRDefault="00E45DB8" w:rsidP="007F07C4">
            <w:pPr>
              <w:numPr>
                <w:ilvl w:val="0"/>
                <w:numId w:val="44"/>
              </w:numPr>
              <w:jc w:val="both"/>
              <w:rPr>
                <w:sz w:val="20"/>
                <w:szCs w:val="20"/>
              </w:rPr>
            </w:pPr>
            <w:bookmarkStart w:id="108" w:name="_Ref249870788"/>
          </w:p>
        </w:tc>
        <w:bookmarkEnd w:id="108"/>
        <w:tc>
          <w:tcPr>
            <w:tcW w:w="2087" w:type="dxa"/>
            <w:tcBorders>
              <w:top w:val="single" w:sz="4" w:space="0" w:color="auto"/>
              <w:left w:val="single" w:sz="4" w:space="0" w:color="auto"/>
              <w:bottom w:val="single" w:sz="4" w:space="0" w:color="auto"/>
              <w:right w:val="single" w:sz="4" w:space="0" w:color="auto"/>
            </w:tcBorders>
          </w:tcPr>
          <w:p w:rsidR="00E45DB8" w:rsidRPr="007F07C4" w:rsidRDefault="00E45DB8" w:rsidP="00C87FFA">
            <w:pPr>
              <w:rPr>
                <w:sz w:val="20"/>
                <w:szCs w:val="20"/>
              </w:rPr>
            </w:pPr>
            <w:r w:rsidRPr="007F07C4">
              <w:rPr>
                <w:sz w:val="20"/>
                <w:szCs w:val="20"/>
              </w:rPr>
              <w:t>Привлечение соисполнителей (субподрядчиков) к исполнению договора. Условия их привлечения</w:t>
            </w:r>
          </w:p>
        </w:tc>
        <w:tc>
          <w:tcPr>
            <w:tcW w:w="7045" w:type="dxa"/>
            <w:tcBorders>
              <w:top w:val="single" w:sz="4" w:space="0" w:color="auto"/>
              <w:left w:val="single" w:sz="4" w:space="0" w:color="auto"/>
              <w:bottom w:val="single" w:sz="4" w:space="0" w:color="auto"/>
              <w:right w:val="single" w:sz="4" w:space="0" w:color="auto"/>
            </w:tcBorders>
          </w:tcPr>
          <w:p w:rsidR="00E45DB8" w:rsidRPr="007F07C4" w:rsidRDefault="00E45DB8" w:rsidP="00C87FFA">
            <w:pPr>
              <w:jc w:val="both"/>
              <w:rPr>
                <w:b/>
                <w:i/>
                <w:sz w:val="20"/>
                <w:szCs w:val="20"/>
              </w:rPr>
            </w:pPr>
            <w:r w:rsidRPr="007F07C4">
              <w:rPr>
                <w:sz w:val="20"/>
                <w:szCs w:val="20"/>
              </w:rPr>
              <w:t>нет.</w:t>
            </w:r>
          </w:p>
        </w:tc>
      </w:tr>
      <w:tr w:rsidR="00E45DB8" w:rsidRPr="007F07C4" w:rsidTr="00C87FFA">
        <w:tc>
          <w:tcPr>
            <w:tcW w:w="912" w:type="dxa"/>
            <w:tcBorders>
              <w:top w:val="single" w:sz="4" w:space="0" w:color="auto"/>
              <w:left w:val="single" w:sz="4" w:space="0" w:color="auto"/>
              <w:bottom w:val="single" w:sz="4" w:space="0" w:color="auto"/>
              <w:right w:val="single" w:sz="4" w:space="0" w:color="auto"/>
            </w:tcBorders>
          </w:tcPr>
          <w:p w:rsidR="00E45DB8" w:rsidRPr="007F07C4" w:rsidRDefault="00E45DB8" w:rsidP="007F07C4">
            <w:pPr>
              <w:numPr>
                <w:ilvl w:val="0"/>
                <w:numId w:val="44"/>
              </w:numPr>
              <w:jc w:val="both"/>
              <w:rPr>
                <w:sz w:val="20"/>
                <w:szCs w:val="20"/>
              </w:rPr>
            </w:pPr>
            <w:bookmarkStart w:id="109" w:name="_Ref251144002"/>
          </w:p>
        </w:tc>
        <w:bookmarkEnd w:id="109"/>
        <w:tc>
          <w:tcPr>
            <w:tcW w:w="2087" w:type="dxa"/>
            <w:tcBorders>
              <w:top w:val="single" w:sz="4" w:space="0" w:color="auto"/>
              <w:left w:val="single" w:sz="4" w:space="0" w:color="auto"/>
              <w:bottom w:val="single" w:sz="4" w:space="0" w:color="auto"/>
              <w:right w:val="single" w:sz="4" w:space="0" w:color="auto"/>
            </w:tcBorders>
          </w:tcPr>
          <w:p w:rsidR="00E45DB8" w:rsidRPr="007F07C4" w:rsidRDefault="00E45DB8" w:rsidP="00C87FFA">
            <w:pPr>
              <w:rPr>
                <w:sz w:val="20"/>
                <w:szCs w:val="20"/>
              </w:rPr>
            </w:pPr>
            <w:r w:rsidRPr="007F07C4">
              <w:rPr>
                <w:sz w:val="20"/>
                <w:szCs w:val="20"/>
              </w:rPr>
              <w:t xml:space="preserve">Участие в запросе предложений коллективных участников </w:t>
            </w:r>
          </w:p>
        </w:tc>
        <w:tc>
          <w:tcPr>
            <w:tcW w:w="7045" w:type="dxa"/>
            <w:tcBorders>
              <w:top w:val="single" w:sz="4" w:space="0" w:color="auto"/>
              <w:left w:val="single" w:sz="4" w:space="0" w:color="auto"/>
              <w:bottom w:val="single" w:sz="4" w:space="0" w:color="auto"/>
              <w:right w:val="single" w:sz="4" w:space="0" w:color="auto"/>
            </w:tcBorders>
          </w:tcPr>
          <w:p w:rsidR="00E45DB8" w:rsidRPr="007F07C4" w:rsidRDefault="00E45DB8" w:rsidP="00C87FFA">
            <w:pPr>
              <w:jc w:val="both"/>
              <w:rPr>
                <w:bCs/>
                <w:sz w:val="20"/>
                <w:szCs w:val="20"/>
                <w:highlight w:val="yellow"/>
              </w:rPr>
            </w:pPr>
            <w:r w:rsidRPr="007F07C4">
              <w:rPr>
                <w:bCs/>
                <w:sz w:val="20"/>
                <w:szCs w:val="20"/>
              </w:rPr>
              <w:t>Не допускаются</w:t>
            </w:r>
          </w:p>
        </w:tc>
      </w:tr>
      <w:tr w:rsidR="00E45DB8" w:rsidRPr="007F07C4" w:rsidTr="00C87FFA">
        <w:trPr>
          <w:trHeight w:val="227"/>
        </w:trPr>
        <w:tc>
          <w:tcPr>
            <w:tcW w:w="912" w:type="dxa"/>
            <w:tcBorders>
              <w:top w:val="single" w:sz="4" w:space="0" w:color="auto"/>
              <w:left w:val="single" w:sz="4" w:space="0" w:color="auto"/>
              <w:bottom w:val="single" w:sz="4" w:space="0" w:color="auto"/>
              <w:right w:val="single" w:sz="4" w:space="0" w:color="auto"/>
            </w:tcBorders>
          </w:tcPr>
          <w:p w:rsidR="00E45DB8" w:rsidRPr="007F07C4" w:rsidRDefault="00E45DB8" w:rsidP="007F07C4">
            <w:pPr>
              <w:numPr>
                <w:ilvl w:val="0"/>
                <w:numId w:val="44"/>
              </w:numPr>
              <w:jc w:val="both"/>
              <w:rPr>
                <w:sz w:val="20"/>
                <w:szCs w:val="20"/>
              </w:rPr>
            </w:pPr>
            <w:bookmarkStart w:id="110" w:name="_Ref249873322"/>
          </w:p>
        </w:tc>
        <w:bookmarkEnd w:id="110"/>
        <w:tc>
          <w:tcPr>
            <w:tcW w:w="2087" w:type="dxa"/>
            <w:tcBorders>
              <w:top w:val="single" w:sz="4" w:space="0" w:color="auto"/>
              <w:left w:val="single" w:sz="4" w:space="0" w:color="auto"/>
              <w:bottom w:val="single" w:sz="4" w:space="0" w:color="auto"/>
              <w:right w:val="single" w:sz="4" w:space="0" w:color="auto"/>
            </w:tcBorders>
          </w:tcPr>
          <w:p w:rsidR="00E45DB8" w:rsidRPr="007F07C4" w:rsidRDefault="00E45DB8" w:rsidP="00C87FFA">
            <w:pPr>
              <w:rPr>
                <w:sz w:val="20"/>
                <w:szCs w:val="20"/>
              </w:rPr>
            </w:pPr>
            <w:r w:rsidRPr="007F07C4">
              <w:rPr>
                <w:sz w:val="20"/>
                <w:szCs w:val="20"/>
              </w:rPr>
              <w:t>Альтернативные предложения</w:t>
            </w:r>
          </w:p>
        </w:tc>
        <w:tc>
          <w:tcPr>
            <w:tcW w:w="7045" w:type="dxa"/>
            <w:tcBorders>
              <w:top w:val="single" w:sz="4" w:space="0" w:color="auto"/>
              <w:left w:val="single" w:sz="4" w:space="0" w:color="auto"/>
              <w:bottom w:val="single" w:sz="4" w:space="0" w:color="auto"/>
              <w:right w:val="single" w:sz="4" w:space="0" w:color="auto"/>
            </w:tcBorders>
          </w:tcPr>
          <w:p w:rsidR="00E45DB8" w:rsidRPr="007F07C4" w:rsidRDefault="00E45DB8" w:rsidP="00C87FFA">
            <w:pPr>
              <w:jc w:val="both"/>
              <w:rPr>
                <w:sz w:val="20"/>
                <w:szCs w:val="20"/>
              </w:rPr>
            </w:pPr>
            <w:r w:rsidRPr="007F07C4">
              <w:rPr>
                <w:sz w:val="20"/>
                <w:szCs w:val="20"/>
              </w:rPr>
              <w:t>Не предусмотрено</w:t>
            </w:r>
          </w:p>
          <w:p w:rsidR="00E45DB8" w:rsidRPr="007F07C4" w:rsidRDefault="00E45DB8" w:rsidP="00C87FFA">
            <w:pPr>
              <w:jc w:val="both"/>
              <w:rPr>
                <w:sz w:val="20"/>
                <w:szCs w:val="20"/>
              </w:rPr>
            </w:pPr>
          </w:p>
          <w:p w:rsidR="00E45DB8" w:rsidRPr="007F07C4" w:rsidRDefault="00E45DB8" w:rsidP="00C87FFA">
            <w:pPr>
              <w:jc w:val="both"/>
              <w:rPr>
                <w:bCs/>
                <w:sz w:val="20"/>
                <w:szCs w:val="20"/>
              </w:rPr>
            </w:pPr>
          </w:p>
        </w:tc>
      </w:tr>
      <w:tr w:rsidR="00E45DB8" w:rsidRPr="007F07C4" w:rsidTr="00C87FFA">
        <w:tc>
          <w:tcPr>
            <w:tcW w:w="912" w:type="dxa"/>
            <w:tcBorders>
              <w:top w:val="single" w:sz="4" w:space="0" w:color="auto"/>
              <w:left w:val="single" w:sz="4" w:space="0" w:color="auto"/>
              <w:bottom w:val="single" w:sz="4" w:space="0" w:color="auto"/>
              <w:right w:val="single" w:sz="4" w:space="0" w:color="auto"/>
            </w:tcBorders>
          </w:tcPr>
          <w:p w:rsidR="00E45DB8" w:rsidRPr="007F07C4" w:rsidRDefault="00E45DB8" w:rsidP="007F07C4">
            <w:pPr>
              <w:numPr>
                <w:ilvl w:val="0"/>
                <w:numId w:val="44"/>
              </w:numPr>
              <w:jc w:val="both"/>
              <w:rPr>
                <w:sz w:val="20"/>
                <w:szCs w:val="20"/>
              </w:rPr>
            </w:pPr>
          </w:p>
        </w:tc>
        <w:tc>
          <w:tcPr>
            <w:tcW w:w="2087" w:type="dxa"/>
            <w:tcBorders>
              <w:top w:val="single" w:sz="4" w:space="0" w:color="auto"/>
              <w:left w:val="single" w:sz="4" w:space="0" w:color="auto"/>
              <w:bottom w:val="single" w:sz="4" w:space="0" w:color="auto"/>
              <w:right w:val="single" w:sz="4" w:space="0" w:color="auto"/>
            </w:tcBorders>
          </w:tcPr>
          <w:p w:rsidR="00E45DB8" w:rsidRPr="007F07C4" w:rsidRDefault="00E45DB8" w:rsidP="00C87FFA">
            <w:pPr>
              <w:rPr>
                <w:sz w:val="20"/>
                <w:szCs w:val="20"/>
              </w:rPr>
            </w:pPr>
            <w:r w:rsidRPr="007F07C4">
              <w:rPr>
                <w:sz w:val="20"/>
                <w:szCs w:val="20"/>
              </w:rPr>
              <w:t>Форма, сроки и порядок оплаты поставки товара (выполнения работ, оказания услуг)</w:t>
            </w:r>
          </w:p>
        </w:tc>
        <w:tc>
          <w:tcPr>
            <w:tcW w:w="7045" w:type="dxa"/>
            <w:tcBorders>
              <w:top w:val="single" w:sz="4" w:space="0" w:color="auto"/>
              <w:left w:val="single" w:sz="4" w:space="0" w:color="auto"/>
              <w:bottom w:val="single" w:sz="4" w:space="0" w:color="auto"/>
              <w:right w:val="single" w:sz="4" w:space="0" w:color="auto"/>
            </w:tcBorders>
          </w:tcPr>
          <w:p w:rsidR="00E45DB8" w:rsidRPr="007F07C4" w:rsidRDefault="00E45DB8" w:rsidP="00C87FFA">
            <w:pPr>
              <w:suppressAutoHyphens/>
              <w:rPr>
                <w:color w:val="000000"/>
                <w:sz w:val="20"/>
                <w:szCs w:val="20"/>
              </w:rPr>
            </w:pPr>
            <w:r w:rsidRPr="007F07C4">
              <w:rPr>
                <w:color w:val="000000"/>
                <w:sz w:val="20"/>
                <w:szCs w:val="20"/>
              </w:rPr>
              <w:t>100% - оплата в течение 30 дней по факту поставки на склад Покупателя</w:t>
            </w:r>
          </w:p>
        </w:tc>
      </w:tr>
      <w:tr w:rsidR="00E45DB8" w:rsidRPr="007F07C4" w:rsidTr="00C87FFA">
        <w:tc>
          <w:tcPr>
            <w:tcW w:w="912" w:type="dxa"/>
            <w:tcBorders>
              <w:top w:val="single" w:sz="4" w:space="0" w:color="auto"/>
              <w:left w:val="single" w:sz="4" w:space="0" w:color="auto"/>
              <w:bottom w:val="single" w:sz="4" w:space="0" w:color="auto"/>
              <w:right w:val="single" w:sz="4" w:space="0" w:color="auto"/>
            </w:tcBorders>
          </w:tcPr>
          <w:p w:rsidR="00E45DB8" w:rsidRPr="007F07C4" w:rsidRDefault="00E45DB8" w:rsidP="007F07C4">
            <w:pPr>
              <w:numPr>
                <w:ilvl w:val="0"/>
                <w:numId w:val="44"/>
              </w:numPr>
              <w:jc w:val="both"/>
              <w:rPr>
                <w:sz w:val="20"/>
                <w:szCs w:val="20"/>
              </w:rPr>
            </w:pPr>
            <w:bookmarkStart w:id="111" w:name="_Ref166311380"/>
          </w:p>
        </w:tc>
        <w:bookmarkEnd w:id="111"/>
        <w:tc>
          <w:tcPr>
            <w:tcW w:w="2087" w:type="dxa"/>
            <w:tcBorders>
              <w:top w:val="single" w:sz="4" w:space="0" w:color="auto"/>
              <w:left w:val="single" w:sz="4" w:space="0" w:color="auto"/>
              <w:bottom w:val="single" w:sz="4" w:space="0" w:color="auto"/>
              <w:right w:val="single" w:sz="4" w:space="0" w:color="auto"/>
            </w:tcBorders>
          </w:tcPr>
          <w:p w:rsidR="00E45DB8" w:rsidRPr="007F07C4" w:rsidRDefault="00E45DB8" w:rsidP="00C87FFA">
            <w:pPr>
              <w:rPr>
                <w:sz w:val="20"/>
                <w:szCs w:val="20"/>
              </w:rPr>
            </w:pPr>
            <w:r w:rsidRPr="007F07C4">
              <w:rPr>
                <w:sz w:val="20"/>
                <w:szCs w:val="20"/>
              </w:rPr>
              <w:t>Преференции. Порядок предоставления</w:t>
            </w:r>
          </w:p>
        </w:tc>
        <w:tc>
          <w:tcPr>
            <w:tcW w:w="7045" w:type="dxa"/>
            <w:tcBorders>
              <w:top w:val="single" w:sz="4" w:space="0" w:color="auto"/>
              <w:left w:val="single" w:sz="4" w:space="0" w:color="auto"/>
              <w:bottom w:val="single" w:sz="4" w:space="0" w:color="auto"/>
              <w:right w:val="single" w:sz="4" w:space="0" w:color="auto"/>
            </w:tcBorders>
          </w:tcPr>
          <w:p w:rsidR="00E45DB8" w:rsidRPr="007F07C4" w:rsidRDefault="00E45DB8" w:rsidP="00C87FFA">
            <w:pPr>
              <w:jc w:val="both"/>
              <w:rPr>
                <w:bCs/>
                <w:sz w:val="20"/>
                <w:szCs w:val="20"/>
              </w:rPr>
            </w:pPr>
            <w:r w:rsidRPr="007F07C4">
              <w:rPr>
                <w:sz w:val="20"/>
                <w:szCs w:val="20"/>
              </w:rPr>
              <w:t>Не предоставляются</w:t>
            </w:r>
          </w:p>
        </w:tc>
      </w:tr>
    </w:tbl>
    <w:p w:rsidR="00301C3F" w:rsidRPr="00BC2583" w:rsidRDefault="00301C3F" w:rsidP="000C3937">
      <w:pPr>
        <w:pStyle w:val="af7"/>
        <w:tabs>
          <w:tab w:val="clear" w:pos="1985"/>
        </w:tabs>
        <w:spacing w:line="240" w:lineRule="auto"/>
        <w:ind w:left="284" w:firstLine="0"/>
        <w:rPr>
          <w:b/>
          <w:sz w:val="22"/>
          <w:szCs w:val="22"/>
        </w:rPr>
      </w:pPr>
    </w:p>
    <w:p w:rsidR="00611858" w:rsidRPr="00BC2583" w:rsidRDefault="00611858" w:rsidP="00737752">
      <w:pPr>
        <w:pStyle w:val="23"/>
        <w:pageBreakBefore/>
        <w:numPr>
          <w:ilvl w:val="0"/>
          <w:numId w:val="13"/>
        </w:numPr>
        <w:ind w:left="357" w:hanging="357"/>
        <w:jc w:val="center"/>
        <w:rPr>
          <w:kern w:val="28"/>
          <w:sz w:val="22"/>
          <w:szCs w:val="22"/>
        </w:rPr>
      </w:pPr>
      <w:bookmarkStart w:id="112" w:name="_Ref252180454"/>
      <w:bookmarkStart w:id="113" w:name="_Toc308599627"/>
      <w:bookmarkStart w:id="114" w:name="_Ref57322589"/>
      <w:bookmarkStart w:id="115" w:name="_Ref57322796"/>
      <w:bookmarkStart w:id="116" w:name="_Ref57322799"/>
      <w:bookmarkStart w:id="117" w:name="_Toc69553929"/>
      <w:bookmarkStart w:id="118" w:name="_Toc97003963"/>
      <w:bookmarkStart w:id="119" w:name="_Ref55336310"/>
      <w:bookmarkStart w:id="120" w:name="_Toc57314672"/>
      <w:bookmarkStart w:id="121" w:name="_Toc69728986"/>
      <w:bookmarkStart w:id="122" w:name="_Ref55335818"/>
      <w:bookmarkStart w:id="123" w:name="_Ref55336334"/>
      <w:bookmarkStart w:id="124" w:name="_Toc57314673"/>
      <w:bookmarkStart w:id="125" w:name="_Ref34763774"/>
      <w:r w:rsidRPr="00BC2583">
        <w:rPr>
          <w:kern w:val="28"/>
          <w:sz w:val="22"/>
          <w:szCs w:val="22"/>
        </w:rPr>
        <w:lastRenderedPageBreak/>
        <w:t xml:space="preserve">Образцы форм основных документов, включаемых в </w:t>
      </w:r>
      <w:r w:rsidR="00C9460B" w:rsidRPr="00BC2583">
        <w:rPr>
          <w:kern w:val="28"/>
          <w:sz w:val="22"/>
          <w:szCs w:val="22"/>
        </w:rPr>
        <w:t>Заявку</w:t>
      </w:r>
    </w:p>
    <w:p w:rsidR="00C9460B" w:rsidRPr="00BC2583" w:rsidRDefault="00C9460B" w:rsidP="003A597A">
      <w:pPr>
        <w:jc w:val="right"/>
        <w:rPr>
          <w:sz w:val="20"/>
          <w:szCs w:val="20"/>
        </w:rPr>
      </w:pPr>
      <w:r w:rsidRPr="00BC2583">
        <w:rPr>
          <w:sz w:val="20"/>
          <w:szCs w:val="20"/>
        </w:rPr>
        <w:t>8.1. Форма 1. Форма описи документов</w:t>
      </w:r>
    </w:p>
    <w:p w:rsidR="00611858" w:rsidRPr="00BC2583" w:rsidRDefault="00611858" w:rsidP="000C3937">
      <w:pPr>
        <w:jc w:val="both"/>
      </w:pPr>
    </w:p>
    <w:p w:rsidR="00611858" w:rsidRPr="00BC2583" w:rsidRDefault="00611858" w:rsidP="000C3937">
      <w:pPr>
        <w:ind w:right="5243"/>
        <w:jc w:val="both"/>
        <w:rPr>
          <w:sz w:val="24"/>
          <w:szCs w:val="24"/>
        </w:rPr>
      </w:pPr>
      <w:bookmarkStart w:id="126" w:name="_Toc119343910"/>
      <w:bookmarkEnd w:id="112"/>
      <w:bookmarkEnd w:id="113"/>
    </w:p>
    <w:p w:rsidR="00611858" w:rsidRPr="00BC2583" w:rsidRDefault="00611858" w:rsidP="003A597A">
      <w:pPr>
        <w:widowControl w:val="0"/>
        <w:ind w:right="-2"/>
        <w:jc w:val="center"/>
        <w:rPr>
          <w:b/>
          <w:sz w:val="22"/>
          <w:szCs w:val="22"/>
        </w:rPr>
      </w:pPr>
      <w:r w:rsidRPr="00BC2583">
        <w:rPr>
          <w:b/>
          <w:sz w:val="22"/>
          <w:szCs w:val="22"/>
        </w:rPr>
        <w:t>ОПИСЬ ДОКУМЕНТОВ</w:t>
      </w:r>
      <w:bookmarkEnd w:id="126"/>
    </w:p>
    <w:p w:rsidR="00611858" w:rsidRPr="00BC2583" w:rsidRDefault="00611858" w:rsidP="00B25BE6">
      <w:pPr>
        <w:widowControl w:val="0"/>
        <w:ind w:right="-2"/>
        <w:jc w:val="both"/>
        <w:rPr>
          <w:sz w:val="24"/>
          <w:szCs w:val="24"/>
        </w:rPr>
      </w:pPr>
    </w:p>
    <w:p w:rsidR="00611858" w:rsidRPr="00BC2583" w:rsidRDefault="00611858" w:rsidP="00B25BE6">
      <w:pPr>
        <w:widowControl w:val="0"/>
        <w:ind w:right="-2"/>
        <w:jc w:val="both"/>
        <w:rPr>
          <w:sz w:val="22"/>
          <w:szCs w:val="22"/>
        </w:rPr>
      </w:pPr>
      <w:r w:rsidRPr="00BC2583">
        <w:rPr>
          <w:sz w:val="22"/>
          <w:szCs w:val="22"/>
        </w:rPr>
        <w:t>Настоящим__________________________</w:t>
      </w:r>
      <w:r w:rsidR="00C9460B" w:rsidRPr="00BC2583">
        <w:rPr>
          <w:sz w:val="22"/>
          <w:szCs w:val="22"/>
        </w:rPr>
        <w:t>_______________________</w:t>
      </w:r>
      <w:r w:rsidRPr="00BC2583">
        <w:rPr>
          <w:sz w:val="22"/>
          <w:szCs w:val="22"/>
        </w:rPr>
        <w:t>________________________________,</w:t>
      </w:r>
    </w:p>
    <w:p w:rsidR="00611858" w:rsidRPr="00BC2583" w:rsidRDefault="00611858" w:rsidP="00B25BE6">
      <w:pPr>
        <w:jc w:val="both"/>
        <w:rPr>
          <w:sz w:val="22"/>
          <w:szCs w:val="22"/>
          <w:vertAlign w:val="superscript"/>
        </w:rPr>
      </w:pPr>
      <w:r w:rsidRPr="00BC2583">
        <w:rPr>
          <w:sz w:val="22"/>
          <w:szCs w:val="22"/>
          <w:vertAlign w:val="superscript"/>
        </w:rPr>
        <w:t xml:space="preserve">                                   </w:t>
      </w:r>
      <w:r w:rsidR="00B25BE6" w:rsidRPr="00BC2583">
        <w:rPr>
          <w:sz w:val="22"/>
          <w:szCs w:val="22"/>
          <w:vertAlign w:val="superscript"/>
        </w:rPr>
        <w:tab/>
      </w:r>
      <w:r w:rsidR="00B25BE6" w:rsidRPr="00BC2583">
        <w:rPr>
          <w:sz w:val="22"/>
          <w:szCs w:val="22"/>
          <w:vertAlign w:val="superscript"/>
        </w:rPr>
        <w:tab/>
      </w:r>
      <w:r w:rsidRPr="00BC2583">
        <w:rPr>
          <w:sz w:val="22"/>
          <w:szCs w:val="22"/>
          <w:vertAlign w:val="superscript"/>
        </w:rPr>
        <w:t xml:space="preserve">  (полное наименование Участника </w:t>
      </w:r>
      <w:r w:rsidR="00A46BEC">
        <w:rPr>
          <w:sz w:val="22"/>
          <w:szCs w:val="22"/>
          <w:vertAlign w:val="superscript"/>
        </w:rPr>
        <w:t>запрос</w:t>
      </w:r>
      <w:r w:rsidR="004F4413" w:rsidRPr="00BC2583">
        <w:rPr>
          <w:sz w:val="22"/>
          <w:szCs w:val="22"/>
          <w:vertAlign w:val="superscript"/>
        </w:rPr>
        <w:t xml:space="preserve">а </w:t>
      </w:r>
      <w:r w:rsidRPr="00BC2583">
        <w:rPr>
          <w:sz w:val="22"/>
          <w:szCs w:val="22"/>
          <w:vertAlign w:val="superscript"/>
        </w:rPr>
        <w:t xml:space="preserve"> с указанием организационно-правовой формы)</w:t>
      </w:r>
    </w:p>
    <w:p w:rsidR="00611858" w:rsidRPr="00BC2583" w:rsidRDefault="00611858" w:rsidP="00B25BE6">
      <w:pPr>
        <w:jc w:val="both"/>
        <w:rPr>
          <w:sz w:val="22"/>
          <w:szCs w:val="22"/>
        </w:rPr>
      </w:pPr>
      <w:proofErr w:type="gramStart"/>
      <w:r w:rsidRPr="00BC2583">
        <w:rPr>
          <w:sz w:val="22"/>
          <w:szCs w:val="22"/>
        </w:rPr>
        <w:t>зарегистрированное</w:t>
      </w:r>
      <w:proofErr w:type="gramEnd"/>
      <w:r w:rsidRPr="00BC2583">
        <w:rPr>
          <w:sz w:val="22"/>
          <w:szCs w:val="22"/>
        </w:rPr>
        <w:t xml:space="preserve"> по адресу_________________</w:t>
      </w:r>
      <w:r w:rsidR="00C9460B" w:rsidRPr="00BC2583">
        <w:rPr>
          <w:sz w:val="22"/>
          <w:szCs w:val="22"/>
        </w:rPr>
        <w:t>___________________</w:t>
      </w:r>
      <w:r w:rsidRPr="00BC2583">
        <w:rPr>
          <w:sz w:val="22"/>
          <w:szCs w:val="22"/>
        </w:rPr>
        <w:t>_____________________________,</w:t>
      </w:r>
    </w:p>
    <w:p w:rsidR="00611858" w:rsidRPr="00BC2583" w:rsidRDefault="00611858" w:rsidP="00B25BE6">
      <w:pPr>
        <w:jc w:val="both"/>
        <w:rPr>
          <w:sz w:val="22"/>
          <w:szCs w:val="22"/>
          <w:vertAlign w:val="superscript"/>
        </w:rPr>
      </w:pPr>
      <w:r w:rsidRPr="00BC2583">
        <w:rPr>
          <w:sz w:val="22"/>
          <w:szCs w:val="22"/>
          <w:vertAlign w:val="superscript"/>
        </w:rPr>
        <w:t xml:space="preserve">                                                                      </w:t>
      </w:r>
      <w:r w:rsidR="00B25BE6" w:rsidRPr="00BC2583">
        <w:rPr>
          <w:sz w:val="22"/>
          <w:szCs w:val="22"/>
          <w:vertAlign w:val="superscript"/>
        </w:rPr>
        <w:tab/>
      </w:r>
      <w:r w:rsidR="00B25BE6" w:rsidRPr="00BC2583">
        <w:rPr>
          <w:sz w:val="22"/>
          <w:szCs w:val="22"/>
          <w:vertAlign w:val="superscript"/>
        </w:rPr>
        <w:tab/>
      </w:r>
      <w:r w:rsidRPr="00BC2583">
        <w:rPr>
          <w:sz w:val="22"/>
          <w:szCs w:val="22"/>
          <w:vertAlign w:val="superscript"/>
        </w:rPr>
        <w:t xml:space="preserve"> </w:t>
      </w:r>
      <w:r w:rsidR="00B25BE6" w:rsidRPr="00BC2583">
        <w:rPr>
          <w:sz w:val="22"/>
          <w:szCs w:val="22"/>
          <w:vertAlign w:val="superscript"/>
        </w:rPr>
        <w:tab/>
      </w:r>
      <w:r w:rsidRPr="00BC2583">
        <w:rPr>
          <w:sz w:val="22"/>
          <w:szCs w:val="22"/>
          <w:vertAlign w:val="superscript"/>
        </w:rPr>
        <w:t xml:space="preserve">  (юридический адрес Участника </w:t>
      </w:r>
      <w:r w:rsidR="00A46BEC">
        <w:rPr>
          <w:sz w:val="22"/>
          <w:szCs w:val="22"/>
          <w:vertAlign w:val="superscript"/>
        </w:rPr>
        <w:t>запрос</w:t>
      </w:r>
      <w:r w:rsidR="004F4413" w:rsidRPr="00BC2583">
        <w:rPr>
          <w:sz w:val="22"/>
          <w:szCs w:val="22"/>
          <w:vertAlign w:val="superscript"/>
        </w:rPr>
        <w:t>а</w:t>
      </w:r>
      <w:r w:rsidRPr="00BC2583">
        <w:rPr>
          <w:sz w:val="22"/>
          <w:szCs w:val="22"/>
          <w:vertAlign w:val="superscript"/>
        </w:rPr>
        <w:t>)</w:t>
      </w:r>
    </w:p>
    <w:p w:rsidR="00611858" w:rsidRPr="00BC2583" w:rsidRDefault="00611858" w:rsidP="00B25BE6">
      <w:pPr>
        <w:widowControl w:val="0"/>
        <w:ind w:right="-2"/>
        <w:jc w:val="both"/>
        <w:rPr>
          <w:sz w:val="22"/>
          <w:szCs w:val="22"/>
        </w:rPr>
      </w:pPr>
      <w:r w:rsidRPr="00BC2583">
        <w:rPr>
          <w:sz w:val="22"/>
          <w:szCs w:val="22"/>
        </w:rPr>
        <w:t xml:space="preserve">представляет для участия в </w:t>
      </w:r>
      <w:r w:rsidR="004577A6" w:rsidRPr="00BC2583">
        <w:rPr>
          <w:bCs/>
          <w:sz w:val="22"/>
          <w:szCs w:val="22"/>
        </w:rPr>
        <w:t xml:space="preserve">открытом </w:t>
      </w:r>
      <w:r w:rsidR="00A46BEC">
        <w:rPr>
          <w:bCs/>
          <w:sz w:val="22"/>
          <w:szCs w:val="22"/>
        </w:rPr>
        <w:t>запрос</w:t>
      </w:r>
      <w:r w:rsidR="004577A6" w:rsidRPr="00BC2583">
        <w:rPr>
          <w:bCs/>
          <w:sz w:val="22"/>
          <w:szCs w:val="22"/>
        </w:rPr>
        <w:t>е предложений</w:t>
      </w:r>
      <w:r w:rsidR="004F4413" w:rsidRPr="00BC2583">
        <w:rPr>
          <w:sz w:val="22"/>
          <w:szCs w:val="22"/>
        </w:rPr>
        <w:t xml:space="preserve"> с переторжкой_______</w:t>
      </w:r>
      <w:r w:rsidRPr="00BC2583">
        <w:rPr>
          <w:sz w:val="22"/>
          <w:szCs w:val="22"/>
        </w:rPr>
        <w:t>__________</w:t>
      </w:r>
      <w:r w:rsidR="004F4413" w:rsidRPr="00BC2583">
        <w:rPr>
          <w:sz w:val="22"/>
          <w:szCs w:val="22"/>
        </w:rPr>
        <w:t>________________________________________________________________________________________________________________________________________________</w:t>
      </w:r>
      <w:r w:rsidRPr="00BC2583">
        <w:rPr>
          <w:sz w:val="22"/>
          <w:szCs w:val="22"/>
        </w:rPr>
        <w:t>__________</w:t>
      </w:r>
    </w:p>
    <w:p w:rsidR="00611858" w:rsidRPr="00BC2583" w:rsidRDefault="00611858" w:rsidP="00B25BE6">
      <w:pPr>
        <w:jc w:val="both"/>
        <w:rPr>
          <w:sz w:val="22"/>
          <w:szCs w:val="22"/>
          <w:vertAlign w:val="superscript"/>
        </w:rPr>
      </w:pPr>
      <w:r w:rsidRPr="00BC2583">
        <w:rPr>
          <w:sz w:val="22"/>
          <w:szCs w:val="22"/>
          <w:vertAlign w:val="superscript"/>
        </w:rPr>
        <w:t xml:space="preserve">                                                                  </w:t>
      </w:r>
      <w:r w:rsidR="004F4413" w:rsidRPr="00BC2583">
        <w:rPr>
          <w:sz w:val="22"/>
          <w:szCs w:val="22"/>
          <w:vertAlign w:val="superscript"/>
        </w:rPr>
        <w:t xml:space="preserve">      </w:t>
      </w:r>
      <w:r w:rsidR="00B25BE6" w:rsidRPr="00BC2583">
        <w:rPr>
          <w:sz w:val="22"/>
          <w:szCs w:val="22"/>
          <w:vertAlign w:val="superscript"/>
        </w:rPr>
        <w:tab/>
      </w:r>
      <w:r w:rsidRPr="00BC2583">
        <w:rPr>
          <w:sz w:val="22"/>
          <w:szCs w:val="22"/>
          <w:vertAlign w:val="superscript"/>
        </w:rPr>
        <w:t xml:space="preserve">(краткое описание предлагаемых </w:t>
      </w:r>
      <w:r w:rsidR="004F4413" w:rsidRPr="00BC2583">
        <w:rPr>
          <w:sz w:val="22"/>
          <w:szCs w:val="22"/>
          <w:vertAlign w:val="superscript"/>
        </w:rPr>
        <w:t xml:space="preserve">товаров, </w:t>
      </w:r>
      <w:r w:rsidRPr="00BC2583">
        <w:rPr>
          <w:sz w:val="22"/>
          <w:szCs w:val="22"/>
          <w:vertAlign w:val="superscript"/>
        </w:rPr>
        <w:t>работ, услуг)</w:t>
      </w:r>
    </w:p>
    <w:p w:rsidR="00611858" w:rsidRPr="00BC2583" w:rsidRDefault="00611858" w:rsidP="00B25BE6">
      <w:pPr>
        <w:widowControl w:val="0"/>
        <w:ind w:right="-2"/>
        <w:jc w:val="both"/>
        <w:rPr>
          <w:sz w:val="22"/>
          <w:szCs w:val="22"/>
        </w:rPr>
      </w:pPr>
      <w:r w:rsidRPr="00BC2583">
        <w:rPr>
          <w:sz w:val="22"/>
          <w:szCs w:val="22"/>
        </w:rPr>
        <w:t>лот № ____, наименование лота ________</w:t>
      </w:r>
      <w:r w:rsidR="00C9460B" w:rsidRPr="00BC2583">
        <w:rPr>
          <w:sz w:val="22"/>
          <w:szCs w:val="22"/>
        </w:rPr>
        <w:t>________________________</w:t>
      </w:r>
      <w:r w:rsidRPr="00BC2583">
        <w:rPr>
          <w:sz w:val="22"/>
          <w:szCs w:val="22"/>
        </w:rPr>
        <w:t>________________________________</w:t>
      </w:r>
      <w:r w:rsidRPr="00BC2583">
        <w:rPr>
          <w:sz w:val="22"/>
          <w:szCs w:val="22"/>
        </w:rPr>
        <w:br/>
        <w:t>нижеперечисленные документы.</w:t>
      </w:r>
    </w:p>
    <w:p w:rsidR="00611858" w:rsidRPr="00BC2583" w:rsidRDefault="00611858" w:rsidP="000C3937">
      <w:pPr>
        <w:widowControl w:val="0"/>
        <w:ind w:right="-2"/>
        <w:jc w:val="both"/>
        <w:rPr>
          <w:sz w:val="22"/>
          <w:szCs w:val="22"/>
        </w:rPr>
      </w:pPr>
    </w:p>
    <w:tbl>
      <w:tblPr>
        <w:tblW w:w="10093"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5856"/>
        <w:gridCol w:w="1417"/>
        <w:gridCol w:w="2111"/>
      </w:tblGrid>
      <w:tr w:rsidR="00611858" w:rsidRPr="00BC2583" w:rsidTr="00B25BE6">
        <w:trPr>
          <w:tblHeader/>
        </w:trPr>
        <w:tc>
          <w:tcPr>
            <w:tcW w:w="709" w:type="dxa"/>
            <w:tcBorders>
              <w:bottom w:val="single" w:sz="4" w:space="0" w:color="auto"/>
            </w:tcBorders>
            <w:shd w:val="clear" w:color="000000" w:fill="auto"/>
            <w:vAlign w:val="center"/>
          </w:tcPr>
          <w:p w:rsidR="00611858" w:rsidRPr="00BC2583" w:rsidRDefault="00611858" w:rsidP="003A597A">
            <w:pPr>
              <w:widowControl w:val="0"/>
              <w:ind w:left="-165" w:right="-2" w:firstLine="104"/>
              <w:jc w:val="center"/>
              <w:rPr>
                <w:b/>
                <w:sz w:val="22"/>
                <w:szCs w:val="22"/>
              </w:rPr>
            </w:pPr>
            <w:r w:rsidRPr="00BC2583">
              <w:rPr>
                <w:b/>
                <w:sz w:val="22"/>
                <w:szCs w:val="22"/>
              </w:rPr>
              <w:t>№ п\</w:t>
            </w:r>
            <w:proofErr w:type="gramStart"/>
            <w:r w:rsidRPr="00BC2583">
              <w:rPr>
                <w:b/>
                <w:sz w:val="22"/>
                <w:szCs w:val="22"/>
              </w:rPr>
              <w:t>п</w:t>
            </w:r>
            <w:proofErr w:type="gramEnd"/>
          </w:p>
        </w:tc>
        <w:tc>
          <w:tcPr>
            <w:tcW w:w="5856" w:type="dxa"/>
            <w:tcBorders>
              <w:bottom w:val="single" w:sz="4" w:space="0" w:color="auto"/>
            </w:tcBorders>
            <w:shd w:val="clear" w:color="000000" w:fill="auto"/>
            <w:vAlign w:val="center"/>
          </w:tcPr>
          <w:p w:rsidR="00611858" w:rsidRPr="00BC2583" w:rsidRDefault="00611858" w:rsidP="000C3937">
            <w:pPr>
              <w:widowControl w:val="0"/>
              <w:ind w:left="34" w:right="-2"/>
              <w:jc w:val="both"/>
              <w:rPr>
                <w:b/>
                <w:sz w:val="22"/>
                <w:szCs w:val="22"/>
              </w:rPr>
            </w:pPr>
            <w:r w:rsidRPr="00BC2583">
              <w:rPr>
                <w:b/>
                <w:sz w:val="22"/>
                <w:szCs w:val="22"/>
              </w:rPr>
              <w:t>Наименование документов</w:t>
            </w:r>
          </w:p>
        </w:tc>
        <w:tc>
          <w:tcPr>
            <w:tcW w:w="1417" w:type="dxa"/>
            <w:tcBorders>
              <w:bottom w:val="single" w:sz="4" w:space="0" w:color="auto"/>
            </w:tcBorders>
            <w:shd w:val="clear" w:color="000000" w:fill="auto"/>
          </w:tcPr>
          <w:p w:rsidR="00611858" w:rsidRPr="00BC2583" w:rsidRDefault="00611858" w:rsidP="000C3937">
            <w:pPr>
              <w:widowControl w:val="0"/>
              <w:ind w:left="33" w:right="-2" w:hanging="17"/>
              <w:jc w:val="both"/>
              <w:rPr>
                <w:b/>
                <w:sz w:val="22"/>
                <w:szCs w:val="22"/>
              </w:rPr>
            </w:pPr>
            <w:r w:rsidRPr="00BC2583">
              <w:rPr>
                <w:b/>
                <w:sz w:val="22"/>
                <w:szCs w:val="22"/>
              </w:rPr>
              <w:t xml:space="preserve">Страницы </w:t>
            </w:r>
            <w:proofErr w:type="gramStart"/>
            <w:r w:rsidRPr="00BC2583">
              <w:rPr>
                <w:b/>
                <w:sz w:val="22"/>
                <w:szCs w:val="22"/>
              </w:rPr>
              <w:t>с</w:t>
            </w:r>
            <w:proofErr w:type="gramEnd"/>
            <w:r w:rsidRPr="00BC2583">
              <w:rPr>
                <w:b/>
                <w:sz w:val="22"/>
                <w:szCs w:val="22"/>
              </w:rPr>
              <w:t xml:space="preserve"> __ по __</w:t>
            </w:r>
          </w:p>
        </w:tc>
        <w:tc>
          <w:tcPr>
            <w:tcW w:w="2111" w:type="dxa"/>
            <w:tcBorders>
              <w:bottom w:val="single" w:sz="4" w:space="0" w:color="auto"/>
            </w:tcBorders>
            <w:shd w:val="clear" w:color="000000" w:fill="auto"/>
            <w:vAlign w:val="center"/>
          </w:tcPr>
          <w:p w:rsidR="00611858" w:rsidRPr="00BC2583" w:rsidRDefault="00611858" w:rsidP="000C3937">
            <w:pPr>
              <w:widowControl w:val="0"/>
              <w:ind w:left="34" w:right="-2"/>
              <w:jc w:val="both"/>
              <w:rPr>
                <w:b/>
                <w:sz w:val="22"/>
                <w:szCs w:val="22"/>
              </w:rPr>
            </w:pPr>
            <w:r w:rsidRPr="00BC2583">
              <w:rPr>
                <w:b/>
                <w:sz w:val="22"/>
                <w:szCs w:val="22"/>
              </w:rPr>
              <w:t xml:space="preserve">Кол-во страниц </w:t>
            </w:r>
          </w:p>
        </w:tc>
      </w:tr>
      <w:tr w:rsidR="00611858" w:rsidRPr="00BC2583" w:rsidTr="00B25BE6">
        <w:tc>
          <w:tcPr>
            <w:tcW w:w="709" w:type="dxa"/>
            <w:tcBorders>
              <w:top w:val="single" w:sz="4" w:space="0" w:color="auto"/>
            </w:tcBorders>
          </w:tcPr>
          <w:p w:rsidR="00611858" w:rsidRPr="00BC2583" w:rsidRDefault="00611858" w:rsidP="000C3937">
            <w:pPr>
              <w:widowControl w:val="0"/>
              <w:ind w:left="-51" w:right="-2"/>
              <w:jc w:val="both"/>
              <w:rPr>
                <w:sz w:val="22"/>
                <w:szCs w:val="22"/>
              </w:rPr>
            </w:pPr>
            <w:r w:rsidRPr="00BC2583">
              <w:rPr>
                <w:sz w:val="22"/>
                <w:szCs w:val="22"/>
              </w:rPr>
              <w:t>1</w:t>
            </w:r>
          </w:p>
        </w:tc>
        <w:tc>
          <w:tcPr>
            <w:tcW w:w="5856" w:type="dxa"/>
            <w:tcBorders>
              <w:top w:val="single" w:sz="4" w:space="0" w:color="auto"/>
              <w:bottom w:val="single" w:sz="4" w:space="0" w:color="auto"/>
            </w:tcBorders>
          </w:tcPr>
          <w:p w:rsidR="00611858" w:rsidRPr="00BC2583" w:rsidRDefault="00611858" w:rsidP="000C3937">
            <w:pPr>
              <w:widowControl w:val="0"/>
              <w:ind w:right="-2" w:firstLine="153"/>
              <w:jc w:val="both"/>
              <w:rPr>
                <w:sz w:val="22"/>
                <w:szCs w:val="22"/>
              </w:rPr>
            </w:pPr>
          </w:p>
        </w:tc>
        <w:tc>
          <w:tcPr>
            <w:tcW w:w="1417" w:type="dxa"/>
            <w:tcBorders>
              <w:top w:val="single" w:sz="4" w:space="0" w:color="auto"/>
            </w:tcBorders>
          </w:tcPr>
          <w:p w:rsidR="00611858" w:rsidRPr="00BC2583" w:rsidRDefault="00611858" w:rsidP="000C3937">
            <w:pPr>
              <w:widowControl w:val="0"/>
              <w:ind w:right="-2"/>
              <w:jc w:val="both"/>
              <w:rPr>
                <w:sz w:val="22"/>
                <w:szCs w:val="22"/>
              </w:rPr>
            </w:pPr>
          </w:p>
        </w:tc>
        <w:tc>
          <w:tcPr>
            <w:tcW w:w="2111" w:type="dxa"/>
            <w:tcBorders>
              <w:top w:val="single" w:sz="4" w:space="0" w:color="auto"/>
            </w:tcBorders>
          </w:tcPr>
          <w:p w:rsidR="00611858" w:rsidRPr="00BC2583" w:rsidRDefault="00611858" w:rsidP="000C3937">
            <w:pPr>
              <w:widowControl w:val="0"/>
              <w:ind w:right="-2"/>
              <w:jc w:val="both"/>
              <w:rPr>
                <w:sz w:val="22"/>
                <w:szCs w:val="22"/>
              </w:rPr>
            </w:pPr>
          </w:p>
        </w:tc>
      </w:tr>
      <w:tr w:rsidR="00611858" w:rsidRPr="00BC2583" w:rsidTr="00B25BE6">
        <w:trPr>
          <w:trHeight w:val="389"/>
        </w:trPr>
        <w:tc>
          <w:tcPr>
            <w:tcW w:w="709" w:type="dxa"/>
          </w:tcPr>
          <w:p w:rsidR="00611858" w:rsidRPr="00BC2583" w:rsidRDefault="00611858" w:rsidP="000C3937">
            <w:pPr>
              <w:widowControl w:val="0"/>
              <w:ind w:left="-51" w:right="-2"/>
              <w:jc w:val="both"/>
              <w:rPr>
                <w:sz w:val="22"/>
                <w:szCs w:val="22"/>
              </w:rPr>
            </w:pPr>
            <w:r w:rsidRPr="00BC2583">
              <w:rPr>
                <w:sz w:val="22"/>
                <w:szCs w:val="22"/>
              </w:rPr>
              <w:t>2</w:t>
            </w:r>
          </w:p>
        </w:tc>
        <w:tc>
          <w:tcPr>
            <w:tcW w:w="5856" w:type="dxa"/>
          </w:tcPr>
          <w:p w:rsidR="00611858" w:rsidRPr="00BC2583" w:rsidRDefault="00611858" w:rsidP="000C3937">
            <w:pPr>
              <w:widowControl w:val="0"/>
              <w:ind w:right="-2" w:firstLine="153"/>
              <w:jc w:val="both"/>
              <w:rPr>
                <w:sz w:val="22"/>
                <w:szCs w:val="22"/>
              </w:rPr>
            </w:pPr>
          </w:p>
        </w:tc>
        <w:tc>
          <w:tcPr>
            <w:tcW w:w="1417" w:type="dxa"/>
          </w:tcPr>
          <w:p w:rsidR="00611858" w:rsidRPr="00BC2583" w:rsidRDefault="00611858" w:rsidP="000C3937">
            <w:pPr>
              <w:widowControl w:val="0"/>
              <w:ind w:right="-2"/>
              <w:jc w:val="both"/>
              <w:rPr>
                <w:sz w:val="22"/>
                <w:szCs w:val="22"/>
              </w:rPr>
            </w:pPr>
          </w:p>
        </w:tc>
        <w:tc>
          <w:tcPr>
            <w:tcW w:w="2111" w:type="dxa"/>
          </w:tcPr>
          <w:p w:rsidR="00611858" w:rsidRPr="00BC2583" w:rsidRDefault="00611858" w:rsidP="000C3937">
            <w:pPr>
              <w:widowControl w:val="0"/>
              <w:ind w:right="-2"/>
              <w:jc w:val="both"/>
              <w:rPr>
                <w:sz w:val="22"/>
                <w:szCs w:val="22"/>
              </w:rPr>
            </w:pPr>
          </w:p>
        </w:tc>
      </w:tr>
      <w:tr w:rsidR="00611858" w:rsidRPr="00BC2583" w:rsidTr="00B25BE6">
        <w:tc>
          <w:tcPr>
            <w:tcW w:w="709" w:type="dxa"/>
          </w:tcPr>
          <w:p w:rsidR="00611858" w:rsidRPr="00BC2583" w:rsidRDefault="00611858" w:rsidP="000C3937">
            <w:pPr>
              <w:widowControl w:val="0"/>
              <w:ind w:left="-51" w:right="-2"/>
              <w:jc w:val="both"/>
              <w:rPr>
                <w:sz w:val="22"/>
                <w:szCs w:val="22"/>
              </w:rPr>
            </w:pPr>
            <w:r w:rsidRPr="00BC2583">
              <w:rPr>
                <w:sz w:val="22"/>
                <w:szCs w:val="22"/>
              </w:rPr>
              <w:t>…</w:t>
            </w:r>
          </w:p>
        </w:tc>
        <w:tc>
          <w:tcPr>
            <w:tcW w:w="5856" w:type="dxa"/>
          </w:tcPr>
          <w:p w:rsidR="00611858" w:rsidRPr="00BC2583" w:rsidRDefault="00611858" w:rsidP="000C3937">
            <w:pPr>
              <w:widowControl w:val="0"/>
              <w:ind w:right="-2" w:firstLine="153"/>
              <w:jc w:val="both"/>
              <w:rPr>
                <w:sz w:val="22"/>
                <w:szCs w:val="22"/>
              </w:rPr>
            </w:pPr>
          </w:p>
        </w:tc>
        <w:tc>
          <w:tcPr>
            <w:tcW w:w="1417" w:type="dxa"/>
          </w:tcPr>
          <w:p w:rsidR="00611858" w:rsidRPr="00BC2583" w:rsidRDefault="00611858" w:rsidP="000C3937">
            <w:pPr>
              <w:widowControl w:val="0"/>
              <w:ind w:right="-2"/>
              <w:jc w:val="both"/>
              <w:rPr>
                <w:sz w:val="22"/>
                <w:szCs w:val="22"/>
              </w:rPr>
            </w:pPr>
          </w:p>
        </w:tc>
        <w:tc>
          <w:tcPr>
            <w:tcW w:w="2111" w:type="dxa"/>
          </w:tcPr>
          <w:p w:rsidR="00611858" w:rsidRPr="00BC2583" w:rsidRDefault="00611858" w:rsidP="000C3937">
            <w:pPr>
              <w:widowControl w:val="0"/>
              <w:ind w:right="-2"/>
              <w:jc w:val="both"/>
              <w:rPr>
                <w:sz w:val="22"/>
                <w:szCs w:val="22"/>
              </w:rPr>
            </w:pPr>
          </w:p>
        </w:tc>
      </w:tr>
      <w:tr w:rsidR="00611858" w:rsidRPr="00BC2583" w:rsidTr="00B25BE6">
        <w:tc>
          <w:tcPr>
            <w:tcW w:w="709" w:type="dxa"/>
          </w:tcPr>
          <w:p w:rsidR="00611858" w:rsidRPr="00BC2583" w:rsidRDefault="00611858" w:rsidP="000C3937">
            <w:pPr>
              <w:widowControl w:val="0"/>
              <w:ind w:left="-51" w:right="-2"/>
              <w:jc w:val="both"/>
              <w:rPr>
                <w:sz w:val="22"/>
                <w:szCs w:val="22"/>
              </w:rPr>
            </w:pPr>
            <w:r w:rsidRPr="00BC2583">
              <w:rPr>
                <w:sz w:val="22"/>
                <w:szCs w:val="22"/>
              </w:rPr>
              <w:t>…</w:t>
            </w:r>
          </w:p>
        </w:tc>
        <w:tc>
          <w:tcPr>
            <w:tcW w:w="5856" w:type="dxa"/>
          </w:tcPr>
          <w:p w:rsidR="00611858" w:rsidRPr="00BC2583" w:rsidRDefault="00611858" w:rsidP="000C3937">
            <w:pPr>
              <w:widowControl w:val="0"/>
              <w:ind w:right="-2" w:firstLine="153"/>
              <w:jc w:val="both"/>
              <w:rPr>
                <w:sz w:val="22"/>
                <w:szCs w:val="22"/>
              </w:rPr>
            </w:pPr>
          </w:p>
        </w:tc>
        <w:tc>
          <w:tcPr>
            <w:tcW w:w="1417" w:type="dxa"/>
          </w:tcPr>
          <w:p w:rsidR="00611858" w:rsidRPr="00BC2583" w:rsidRDefault="00611858" w:rsidP="000C3937">
            <w:pPr>
              <w:widowControl w:val="0"/>
              <w:ind w:right="-2"/>
              <w:jc w:val="both"/>
              <w:rPr>
                <w:sz w:val="22"/>
                <w:szCs w:val="22"/>
              </w:rPr>
            </w:pPr>
          </w:p>
        </w:tc>
        <w:tc>
          <w:tcPr>
            <w:tcW w:w="2111" w:type="dxa"/>
          </w:tcPr>
          <w:p w:rsidR="00611858" w:rsidRPr="00BC2583" w:rsidRDefault="00611858" w:rsidP="000C3937">
            <w:pPr>
              <w:widowControl w:val="0"/>
              <w:ind w:right="-2"/>
              <w:jc w:val="both"/>
              <w:rPr>
                <w:sz w:val="22"/>
                <w:szCs w:val="22"/>
              </w:rPr>
            </w:pPr>
          </w:p>
        </w:tc>
      </w:tr>
      <w:tr w:rsidR="00611858" w:rsidRPr="00BC2583" w:rsidTr="00B25BE6">
        <w:tc>
          <w:tcPr>
            <w:tcW w:w="709" w:type="dxa"/>
            <w:tcBorders>
              <w:bottom w:val="single" w:sz="4" w:space="0" w:color="auto"/>
            </w:tcBorders>
          </w:tcPr>
          <w:p w:rsidR="00611858" w:rsidRPr="00BC2583" w:rsidRDefault="00611858" w:rsidP="000C3937">
            <w:pPr>
              <w:widowControl w:val="0"/>
              <w:ind w:left="-51" w:right="-2"/>
              <w:jc w:val="both"/>
              <w:rPr>
                <w:sz w:val="22"/>
                <w:szCs w:val="22"/>
              </w:rPr>
            </w:pPr>
          </w:p>
        </w:tc>
        <w:tc>
          <w:tcPr>
            <w:tcW w:w="7273" w:type="dxa"/>
            <w:gridSpan w:val="2"/>
            <w:tcBorders>
              <w:bottom w:val="single" w:sz="4" w:space="0" w:color="auto"/>
            </w:tcBorders>
          </w:tcPr>
          <w:p w:rsidR="00611858" w:rsidRPr="00BC2583" w:rsidRDefault="00611858" w:rsidP="000C3937">
            <w:pPr>
              <w:widowControl w:val="0"/>
              <w:ind w:right="-2"/>
              <w:jc w:val="both"/>
              <w:rPr>
                <w:sz w:val="22"/>
                <w:szCs w:val="22"/>
              </w:rPr>
            </w:pPr>
            <w:r w:rsidRPr="00BC2583">
              <w:rPr>
                <w:b/>
                <w:sz w:val="22"/>
                <w:szCs w:val="22"/>
              </w:rPr>
              <w:t>ВСЕГО листов:</w:t>
            </w:r>
          </w:p>
        </w:tc>
        <w:tc>
          <w:tcPr>
            <w:tcW w:w="2111" w:type="dxa"/>
            <w:tcBorders>
              <w:bottom w:val="single" w:sz="4" w:space="0" w:color="auto"/>
            </w:tcBorders>
          </w:tcPr>
          <w:p w:rsidR="00611858" w:rsidRPr="00BC2583" w:rsidRDefault="00611858" w:rsidP="000C3937">
            <w:pPr>
              <w:widowControl w:val="0"/>
              <w:ind w:right="-2"/>
              <w:jc w:val="both"/>
              <w:rPr>
                <w:sz w:val="22"/>
                <w:szCs w:val="22"/>
              </w:rPr>
            </w:pPr>
          </w:p>
        </w:tc>
      </w:tr>
    </w:tbl>
    <w:p w:rsidR="00611858" w:rsidRPr="00BC2583" w:rsidRDefault="00611858" w:rsidP="000C3937">
      <w:pPr>
        <w:jc w:val="both"/>
        <w:rPr>
          <w:sz w:val="22"/>
          <w:szCs w:val="22"/>
        </w:rPr>
      </w:pPr>
    </w:p>
    <w:p w:rsidR="00611858" w:rsidRPr="00BC2583" w:rsidRDefault="00611858" w:rsidP="000C3937">
      <w:pPr>
        <w:jc w:val="both"/>
        <w:rPr>
          <w:sz w:val="24"/>
          <w:szCs w:val="24"/>
        </w:rPr>
      </w:pPr>
      <w:r w:rsidRPr="00BC2583">
        <w:rPr>
          <w:sz w:val="24"/>
          <w:szCs w:val="24"/>
        </w:rPr>
        <w:t>____________________________________</w:t>
      </w:r>
    </w:p>
    <w:p w:rsidR="00611858" w:rsidRPr="00BC2583" w:rsidRDefault="00611858" w:rsidP="000C3937">
      <w:pPr>
        <w:ind w:right="3684"/>
        <w:jc w:val="both"/>
        <w:rPr>
          <w:sz w:val="20"/>
          <w:szCs w:val="20"/>
          <w:vertAlign w:val="superscript"/>
        </w:rPr>
      </w:pPr>
      <w:r w:rsidRPr="00BC2583">
        <w:rPr>
          <w:sz w:val="20"/>
          <w:szCs w:val="20"/>
          <w:vertAlign w:val="superscript"/>
        </w:rPr>
        <w:t>(подпись, М.П.)</w:t>
      </w:r>
    </w:p>
    <w:p w:rsidR="00611858" w:rsidRPr="00BC2583" w:rsidRDefault="00611858" w:rsidP="000C3937">
      <w:pPr>
        <w:jc w:val="both"/>
        <w:rPr>
          <w:sz w:val="20"/>
          <w:szCs w:val="20"/>
        </w:rPr>
      </w:pPr>
      <w:r w:rsidRPr="00BC2583">
        <w:rPr>
          <w:sz w:val="20"/>
          <w:szCs w:val="20"/>
        </w:rPr>
        <w:t>____________________________________</w:t>
      </w:r>
    </w:p>
    <w:p w:rsidR="00611858" w:rsidRPr="00BC2583" w:rsidRDefault="00611858" w:rsidP="000C3937">
      <w:pPr>
        <w:ind w:right="3684"/>
        <w:jc w:val="both"/>
        <w:rPr>
          <w:sz w:val="20"/>
          <w:szCs w:val="20"/>
          <w:vertAlign w:val="superscript"/>
        </w:rPr>
      </w:pPr>
      <w:r w:rsidRPr="00BC2583">
        <w:rPr>
          <w:sz w:val="20"/>
          <w:szCs w:val="20"/>
          <w:vertAlign w:val="superscript"/>
        </w:rPr>
        <w:t xml:space="preserve">(фамилия, имя, отчество </w:t>
      </w:r>
      <w:proofErr w:type="gramStart"/>
      <w:r w:rsidRPr="00BC2583">
        <w:rPr>
          <w:sz w:val="20"/>
          <w:szCs w:val="20"/>
          <w:vertAlign w:val="superscript"/>
        </w:rPr>
        <w:t>подписавшего</w:t>
      </w:r>
      <w:proofErr w:type="gramEnd"/>
      <w:r w:rsidRPr="00BC2583">
        <w:rPr>
          <w:sz w:val="20"/>
          <w:szCs w:val="20"/>
          <w:vertAlign w:val="superscript"/>
        </w:rPr>
        <w:t>, должность)</w:t>
      </w:r>
    </w:p>
    <w:p w:rsidR="00611858" w:rsidRPr="00BC2583" w:rsidRDefault="00611858" w:rsidP="003A597A">
      <w:pPr>
        <w:rPr>
          <w:sz w:val="24"/>
          <w:szCs w:val="24"/>
        </w:rPr>
      </w:pPr>
    </w:p>
    <w:p w:rsidR="00BA5005" w:rsidRPr="00BC2583" w:rsidRDefault="00BA5005" w:rsidP="00B25BE6">
      <w:pPr>
        <w:pStyle w:val="af8"/>
        <w:tabs>
          <w:tab w:val="clear" w:pos="3119"/>
        </w:tabs>
        <w:spacing w:line="240" w:lineRule="auto"/>
        <w:ind w:left="0" w:firstLine="0"/>
        <w:rPr>
          <w:b/>
          <w:sz w:val="20"/>
          <w:szCs w:val="20"/>
        </w:rPr>
      </w:pPr>
      <w:r w:rsidRPr="00BC2583">
        <w:rPr>
          <w:b/>
          <w:sz w:val="20"/>
          <w:szCs w:val="20"/>
        </w:rPr>
        <w:t xml:space="preserve">Опись следует оформить на официальном бланке Участника </w:t>
      </w:r>
      <w:r w:rsidR="00A46BEC">
        <w:rPr>
          <w:b/>
          <w:sz w:val="20"/>
          <w:szCs w:val="20"/>
        </w:rPr>
        <w:t>запрос</w:t>
      </w:r>
      <w:r w:rsidR="004F4413" w:rsidRPr="00BC2583">
        <w:rPr>
          <w:b/>
          <w:sz w:val="20"/>
          <w:szCs w:val="20"/>
        </w:rPr>
        <w:t>а</w:t>
      </w:r>
      <w:r w:rsidRPr="00BC2583">
        <w:rPr>
          <w:b/>
          <w:sz w:val="20"/>
          <w:szCs w:val="20"/>
        </w:rPr>
        <w:t>.</w:t>
      </w:r>
    </w:p>
    <w:p w:rsidR="00BA5005" w:rsidRPr="00BC2583" w:rsidRDefault="00BA5005" w:rsidP="00B25BE6">
      <w:pPr>
        <w:pStyle w:val="af8"/>
        <w:tabs>
          <w:tab w:val="clear" w:pos="3119"/>
        </w:tabs>
        <w:spacing w:line="240" w:lineRule="auto"/>
        <w:ind w:left="0" w:firstLine="0"/>
        <w:rPr>
          <w:b/>
          <w:sz w:val="20"/>
          <w:szCs w:val="20"/>
        </w:rPr>
      </w:pPr>
      <w:r w:rsidRPr="00BC2583">
        <w:rPr>
          <w:b/>
          <w:sz w:val="20"/>
          <w:szCs w:val="20"/>
        </w:rPr>
        <w:t xml:space="preserve">Участник </w:t>
      </w:r>
      <w:r w:rsidR="00A46BEC">
        <w:rPr>
          <w:b/>
          <w:sz w:val="20"/>
          <w:szCs w:val="20"/>
        </w:rPr>
        <w:t>запрос</w:t>
      </w:r>
      <w:r w:rsidR="004F4413" w:rsidRPr="00BC2583">
        <w:rPr>
          <w:b/>
          <w:sz w:val="20"/>
          <w:szCs w:val="20"/>
        </w:rPr>
        <w:t>а</w:t>
      </w:r>
      <w:r w:rsidRPr="00BC2583">
        <w:rPr>
          <w:b/>
          <w:sz w:val="20"/>
          <w:szCs w:val="20"/>
        </w:rPr>
        <w:t xml:space="preserve"> должен указать свое полное наименование (с указанием организационно-правовой формы) и юридический адрес.</w:t>
      </w:r>
    </w:p>
    <w:p w:rsidR="00BA5005" w:rsidRPr="00BC2583" w:rsidRDefault="00BA5005" w:rsidP="00B25BE6">
      <w:pPr>
        <w:pStyle w:val="af8"/>
        <w:tabs>
          <w:tab w:val="clear" w:pos="3119"/>
        </w:tabs>
        <w:spacing w:line="240" w:lineRule="auto"/>
        <w:ind w:left="0" w:firstLine="0"/>
        <w:rPr>
          <w:b/>
          <w:sz w:val="20"/>
          <w:szCs w:val="20"/>
        </w:rPr>
      </w:pPr>
      <w:r w:rsidRPr="00BC2583">
        <w:rPr>
          <w:b/>
          <w:sz w:val="20"/>
          <w:szCs w:val="20"/>
        </w:rPr>
        <w:t xml:space="preserve">Участник </w:t>
      </w:r>
      <w:r w:rsidR="00A46BEC">
        <w:rPr>
          <w:b/>
          <w:sz w:val="20"/>
          <w:szCs w:val="20"/>
        </w:rPr>
        <w:t>запрос</w:t>
      </w:r>
      <w:r w:rsidR="004F4413" w:rsidRPr="00BC2583">
        <w:rPr>
          <w:b/>
          <w:sz w:val="20"/>
          <w:szCs w:val="20"/>
        </w:rPr>
        <w:t>а</w:t>
      </w:r>
      <w:r w:rsidRPr="00BC2583">
        <w:rPr>
          <w:b/>
          <w:sz w:val="20"/>
          <w:szCs w:val="20"/>
        </w:rPr>
        <w:t xml:space="preserve"> должен перечислить и указать объем каждого документа, входящего в состав Заявки Участника.</w:t>
      </w:r>
    </w:p>
    <w:p w:rsidR="009B2427" w:rsidRPr="00BC2583" w:rsidRDefault="00BA5005" w:rsidP="0053398B">
      <w:pPr>
        <w:pStyle w:val="af8"/>
        <w:tabs>
          <w:tab w:val="clear" w:pos="3119"/>
        </w:tabs>
        <w:spacing w:line="240" w:lineRule="auto"/>
        <w:ind w:left="0" w:firstLine="0"/>
        <w:jc w:val="right"/>
        <w:rPr>
          <w:b/>
          <w:sz w:val="20"/>
          <w:szCs w:val="20"/>
        </w:rPr>
      </w:pPr>
      <w:r w:rsidRPr="00BC2583">
        <w:rPr>
          <w:b/>
          <w:sz w:val="20"/>
          <w:szCs w:val="20"/>
        </w:rPr>
        <w:t xml:space="preserve">Опись должна быть подписана и скреплена печатью. </w:t>
      </w:r>
      <w:r w:rsidR="00611858" w:rsidRPr="00BC2583">
        <w:rPr>
          <w:b/>
          <w:sz w:val="20"/>
          <w:szCs w:val="20"/>
        </w:rPr>
        <w:br w:type="page"/>
      </w:r>
      <w:bookmarkEnd w:id="114"/>
      <w:bookmarkEnd w:id="115"/>
      <w:bookmarkEnd w:id="116"/>
      <w:bookmarkEnd w:id="117"/>
      <w:bookmarkEnd w:id="118"/>
      <w:bookmarkEnd w:id="119"/>
      <w:bookmarkEnd w:id="120"/>
      <w:bookmarkEnd w:id="121"/>
      <w:r w:rsidR="00C9460B" w:rsidRPr="00BC2583">
        <w:rPr>
          <w:sz w:val="20"/>
          <w:szCs w:val="20"/>
        </w:rPr>
        <w:lastRenderedPageBreak/>
        <w:t>8.2. Форма 2. Форма Заявки</w:t>
      </w:r>
    </w:p>
    <w:p w:rsidR="00F94361" w:rsidRPr="00BC2583" w:rsidRDefault="009A4FBF" w:rsidP="003A597A">
      <w:pPr>
        <w:jc w:val="right"/>
        <w:rPr>
          <w:b/>
          <w:color w:val="000000"/>
          <w:sz w:val="20"/>
        </w:rPr>
      </w:pPr>
      <w:r w:rsidRPr="00BC2583">
        <w:rPr>
          <w:b/>
          <w:color w:val="000000"/>
          <w:sz w:val="20"/>
        </w:rPr>
        <w:t xml:space="preserve">                                                                                         </w:t>
      </w:r>
      <w:r w:rsidR="0042793E" w:rsidRPr="00BC2583">
        <w:rPr>
          <w:b/>
          <w:color w:val="000000"/>
          <w:sz w:val="20"/>
        </w:rPr>
        <w:t xml:space="preserve">                         </w:t>
      </w:r>
      <w:r w:rsidR="00635176" w:rsidRPr="00BC2583">
        <w:rPr>
          <w:b/>
          <w:color w:val="000000"/>
          <w:sz w:val="20"/>
        </w:rPr>
        <w:t xml:space="preserve">   </w:t>
      </w:r>
      <w:r w:rsidR="00F94361" w:rsidRPr="00BC2583">
        <w:rPr>
          <w:b/>
          <w:color w:val="000000"/>
          <w:sz w:val="20"/>
        </w:rPr>
        <w:t xml:space="preserve">Председателю </w:t>
      </w:r>
      <w:r w:rsidR="00863473">
        <w:rPr>
          <w:b/>
          <w:color w:val="000000"/>
          <w:sz w:val="20"/>
        </w:rPr>
        <w:t>конкурсной</w:t>
      </w:r>
      <w:r w:rsidR="00C9460B" w:rsidRPr="00BC2583">
        <w:rPr>
          <w:b/>
          <w:color w:val="000000"/>
          <w:sz w:val="20"/>
        </w:rPr>
        <w:t xml:space="preserve"> комиссии</w:t>
      </w:r>
      <w:r w:rsidR="00635176" w:rsidRPr="00BC2583">
        <w:rPr>
          <w:b/>
          <w:color w:val="000000"/>
          <w:sz w:val="20"/>
        </w:rPr>
        <w:t xml:space="preserve"> –</w:t>
      </w:r>
    </w:p>
    <w:p w:rsidR="00F94361" w:rsidRPr="00BC2583" w:rsidRDefault="0042793E" w:rsidP="003A597A">
      <w:pPr>
        <w:jc w:val="right"/>
        <w:rPr>
          <w:b/>
          <w:color w:val="000000"/>
          <w:sz w:val="20"/>
        </w:rPr>
      </w:pPr>
      <w:r w:rsidRPr="00BC2583">
        <w:rPr>
          <w:b/>
          <w:color w:val="000000"/>
          <w:sz w:val="20"/>
        </w:rPr>
        <w:t xml:space="preserve">                                                              </w:t>
      </w:r>
      <w:r w:rsidR="008A760A" w:rsidRPr="00BC2583">
        <w:rPr>
          <w:b/>
          <w:color w:val="000000"/>
          <w:sz w:val="20"/>
        </w:rPr>
        <w:t xml:space="preserve">                         </w:t>
      </w:r>
      <w:r w:rsidR="00C9460B" w:rsidRPr="00BC2583">
        <w:rPr>
          <w:b/>
          <w:color w:val="000000"/>
          <w:sz w:val="20"/>
        </w:rPr>
        <w:t xml:space="preserve">      </w:t>
      </w:r>
      <w:r w:rsidR="00442755" w:rsidRPr="00BC2583">
        <w:rPr>
          <w:b/>
          <w:color w:val="000000"/>
          <w:sz w:val="20"/>
        </w:rPr>
        <w:t>Генеральному</w:t>
      </w:r>
      <w:r w:rsidR="00285ADE" w:rsidRPr="00BC2583">
        <w:rPr>
          <w:b/>
          <w:color w:val="000000"/>
          <w:sz w:val="20"/>
        </w:rPr>
        <w:t xml:space="preserve"> директору</w:t>
      </w:r>
    </w:p>
    <w:p w:rsidR="00F94361" w:rsidRPr="00BC2583" w:rsidRDefault="00F94361" w:rsidP="003A597A">
      <w:pPr>
        <w:jc w:val="right"/>
        <w:rPr>
          <w:b/>
          <w:color w:val="000000"/>
          <w:sz w:val="20"/>
        </w:rPr>
      </w:pPr>
      <w:r w:rsidRPr="00BC2583">
        <w:rPr>
          <w:b/>
          <w:color w:val="000000"/>
          <w:sz w:val="20"/>
        </w:rPr>
        <w:t xml:space="preserve">                                                                                                 </w:t>
      </w:r>
      <w:r w:rsidR="00285ADE" w:rsidRPr="00BC2583">
        <w:rPr>
          <w:b/>
          <w:color w:val="000000"/>
          <w:sz w:val="20"/>
        </w:rPr>
        <w:t xml:space="preserve">                            </w:t>
      </w:r>
      <w:r w:rsidR="00C9460B" w:rsidRPr="00BC2583">
        <w:rPr>
          <w:b/>
          <w:color w:val="000000"/>
          <w:sz w:val="20"/>
        </w:rPr>
        <w:t>О</w:t>
      </w:r>
      <w:r w:rsidRPr="00BC2583">
        <w:rPr>
          <w:b/>
          <w:color w:val="000000"/>
          <w:sz w:val="20"/>
        </w:rPr>
        <w:t>АО «</w:t>
      </w:r>
      <w:r w:rsidR="00BA0D53" w:rsidRPr="00BC2583">
        <w:rPr>
          <w:b/>
          <w:color w:val="000000"/>
          <w:sz w:val="20"/>
        </w:rPr>
        <w:t>ЯТЭК</w:t>
      </w:r>
      <w:r w:rsidRPr="00BC2583">
        <w:rPr>
          <w:b/>
          <w:color w:val="000000"/>
          <w:sz w:val="20"/>
        </w:rPr>
        <w:t>»</w:t>
      </w:r>
    </w:p>
    <w:p w:rsidR="00687641" w:rsidRPr="00BC2583" w:rsidRDefault="00F94361" w:rsidP="003A597A">
      <w:pPr>
        <w:jc w:val="right"/>
        <w:rPr>
          <w:b/>
          <w:color w:val="000000"/>
          <w:sz w:val="20"/>
        </w:rPr>
      </w:pPr>
      <w:r w:rsidRPr="00BC2583">
        <w:rPr>
          <w:b/>
          <w:color w:val="000000"/>
          <w:sz w:val="20"/>
        </w:rPr>
        <w:t xml:space="preserve">                                                                                           </w:t>
      </w:r>
      <w:r w:rsidR="0042793E" w:rsidRPr="00BC2583">
        <w:rPr>
          <w:b/>
          <w:color w:val="000000"/>
          <w:sz w:val="20"/>
        </w:rPr>
        <w:t xml:space="preserve">                             </w:t>
      </w:r>
      <w:r w:rsidR="00285ADE" w:rsidRPr="00BC2583">
        <w:rPr>
          <w:b/>
          <w:color w:val="000000"/>
          <w:sz w:val="20"/>
        </w:rPr>
        <w:t>З.К. Юсупову</w:t>
      </w:r>
    </w:p>
    <w:p w:rsidR="00BA62BD" w:rsidRPr="00BC2583" w:rsidRDefault="00BA62BD" w:rsidP="003A597A">
      <w:pPr>
        <w:jc w:val="center"/>
        <w:rPr>
          <w:b/>
          <w:bCs/>
          <w:color w:val="000000"/>
          <w:sz w:val="20"/>
        </w:rPr>
      </w:pPr>
      <w:r w:rsidRPr="00BC2583">
        <w:rPr>
          <w:b/>
          <w:bCs/>
          <w:color w:val="000000"/>
          <w:sz w:val="20"/>
        </w:rPr>
        <w:t>Уважаемый Заирбек Камильевич!</w:t>
      </w:r>
    </w:p>
    <w:p w:rsidR="00AB6362" w:rsidRPr="00BC2583" w:rsidRDefault="00AB6362" w:rsidP="003A597A">
      <w:pPr>
        <w:jc w:val="center"/>
        <w:rPr>
          <w:b/>
          <w:bCs/>
          <w:color w:val="000000"/>
          <w:sz w:val="20"/>
        </w:rPr>
      </w:pPr>
    </w:p>
    <w:p w:rsidR="00AD01D1" w:rsidRPr="00BC2583" w:rsidRDefault="00BA62BD" w:rsidP="00B25BE6">
      <w:pPr>
        <w:ind w:firstLine="567"/>
        <w:jc w:val="both"/>
        <w:rPr>
          <w:bCs/>
          <w:color w:val="000000"/>
          <w:sz w:val="20"/>
        </w:rPr>
      </w:pPr>
      <w:r w:rsidRPr="00BC2583">
        <w:rPr>
          <w:bCs/>
          <w:color w:val="000000"/>
          <w:sz w:val="20"/>
        </w:rPr>
        <w:t xml:space="preserve">Изучив Извещение о проведении _______________ и Документацию </w:t>
      </w:r>
      <w:proofErr w:type="gramStart"/>
      <w:r w:rsidRPr="00BC2583">
        <w:rPr>
          <w:bCs/>
          <w:color w:val="000000"/>
          <w:sz w:val="20"/>
        </w:rPr>
        <w:t>по</w:t>
      </w:r>
      <w:proofErr w:type="gramEnd"/>
      <w:r w:rsidRPr="00BC2583">
        <w:rPr>
          <w:bCs/>
          <w:color w:val="000000"/>
          <w:sz w:val="20"/>
        </w:rPr>
        <w:t xml:space="preserve"> ________________ на право </w:t>
      </w:r>
    </w:p>
    <w:p w:rsidR="00AD01D1" w:rsidRPr="00BC2583" w:rsidRDefault="00AD01D1" w:rsidP="00B25BE6">
      <w:pPr>
        <w:ind w:firstLine="567"/>
        <w:jc w:val="both"/>
        <w:rPr>
          <w:bCs/>
          <w:color w:val="000000"/>
          <w:sz w:val="20"/>
        </w:rPr>
      </w:pPr>
      <w:r w:rsidRPr="00BC2583">
        <w:rPr>
          <w:bCs/>
          <w:color w:val="000000"/>
          <w:sz w:val="20"/>
        </w:rPr>
        <w:t xml:space="preserve">                                                           (способ закупки)</w:t>
      </w:r>
      <w:r w:rsidRPr="00BC2583">
        <w:rPr>
          <w:bCs/>
          <w:color w:val="000000"/>
          <w:sz w:val="20"/>
        </w:rPr>
        <w:tab/>
      </w:r>
      <w:r w:rsidRPr="00BC2583">
        <w:rPr>
          <w:bCs/>
          <w:color w:val="000000"/>
          <w:sz w:val="20"/>
        </w:rPr>
        <w:tab/>
        <w:t xml:space="preserve">                            (способ закупки)</w:t>
      </w:r>
    </w:p>
    <w:p w:rsidR="00BA62BD" w:rsidRPr="00BC2583" w:rsidRDefault="00BA62BD" w:rsidP="00B25BE6">
      <w:pPr>
        <w:ind w:firstLine="567"/>
        <w:jc w:val="both"/>
        <w:rPr>
          <w:bCs/>
          <w:color w:val="000000"/>
          <w:sz w:val="20"/>
        </w:rPr>
      </w:pPr>
      <w:r w:rsidRPr="00BC2583">
        <w:rPr>
          <w:bCs/>
          <w:color w:val="000000"/>
          <w:sz w:val="20"/>
        </w:rPr>
        <w:t>заключения договора на _____________, и принимая установленные в них требования и условия ________________,</w:t>
      </w:r>
    </w:p>
    <w:p w:rsidR="00BA62BD" w:rsidRPr="00BC2583" w:rsidRDefault="00AD01D1" w:rsidP="00B25BE6">
      <w:pPr>
        <w:jc w:val="both"/>
        <w:rPr>
          <w:bCs/>
          <w:color w:val="000000"/>
          <w:sz w:val="20"/>
        </w:rPr>
      </w:pPr>
      <w:r w:rsidRPr="00BC2583">
        <w:rPr>
          <w:bCs/>
          <w:color w:val="000000"/>
          <w:sz w:val="20"/>
        </w:rPr>
        <w:t>(способ закупки)</w:t>
      </w:r>
    </w:p>
    <w:p w:rsidR="00BA62BD" w:rsidRPr="00BC2583" w:rsidRDefault="00BA62BD" w:rsidP="00B25BE6">
      <w:pPr>
        <w:jc w:val="both"/>
        <w:rPr>
          <w:bCs/>
          <w:color w:val="000000"/>
          <w:sz w:val="20"/>
        </w:rPr>
      </w:pPr>
      <w:r w:rsidRPr="00BC2583">
        <w:rPr>
          <w:bCs/>
          <w:color w:val="000000"/>
          <w:sz w:val="20"/>
        </w:rPr>
        <w:t>_________________________________________________________________________________________________,</w:t>
      </w:r>
    </w:p>
    <w:p w:rsidR="00BA62BD" w:rsidRPr="00BC2583" w:rsidRDefault="00BA62BD" w:rsidP="00B25BE6">
      <w:pPr>
        <w:jc w:val="both"/>
        <w:rPr>
          <w:bCs/>
          <w:color w:val="000000"/>
          <w:sz w:val="20"/>
        </w:rPr>
      </w:pPr>
      <w:r w:rsidRPr="00BC2583">
        <w:rPr>
          <w:bCs/>
          <w:color w:val="000000"/>
          <w:sz w:val="20"/>
        </w:rPr>
        <w:t>(полное наименование Участника с указанием организационно-правовой формы)</w:t>
      </w:r>
    </w:p>
    <w:p w:rsidR="00BA62BD" w:rsidRPr="00BC2583" w:rsidRDefault="00BA62BD" w:rsidP="00B25BE6">
      <w:pPr>
        <w:jc w:val="both"/>
        <w:rPr>
          <w:bCs/>
          <w:color w:val="000000"/>
          <w:sz w:val="20"/>
        </w:rPr>
      </w:pPr>
    </w:p>
    <w:p w:rsidR="00BA62BD" w:rsidRPr="00BC2583" w:rsidRDefault="00BA62BD" w:rsidP="00B25BE6">
      <w:pPr>
        <w:jc w:val="both"/>
        <w:rPr>
          <w:bCs/>
          <w:color w:val="000000"/>
          <w:sz w:val="20"/>
        </w:rPr>
      </w:pPr>
      <w:proofErr w:type="gramStart"/>
      <w:r w:rsidRPr="00BC2583">
        <w:rPr>
          <w:bCs/>
          <w:color w:val="000000"/>
          <w:sz w:val="20"/>
        </w:rPr>
        <w:t>зарегистрированное</w:t>
      </w:r>
      <w:proofErr w:type="gramEnd"/>
      <w:r w:rsidRPr="00BC2583">
        <w:rPr>
          <w:bCs/>
          <w:color w:val="000000"/>
          <w:sz w:val="20"/>
        </w:rPr>
        <w:t xml:space="preserve"> по адресу:</w:t>
      </w:r>
    </w:p>
    <w:p w:rsidR="00BA62BD" w:rsidRPr="00BC2583" w:rsidRDefault="00BA62BD" w:rsidP="00B25BE6">
      <w:pPr>
        <w:jc w:val="both"/>
        <w:rPr>
          <w:bCs/>
          <w:color w:val="000000"/>
          <w:sz w:val="20"/>
        </w:rPr>
      </w:pPr>
      <w:r w:rsidRPr="00BC2583">
        <w:rPr>
          <w:bCs/>
          <w:color w:val="000000"/>
          <w:sz w:val="20"/>
        </w:rPr>
        <w:t>________________________________________________________________________,</w:t>
      </w:r>
    </w:p>
    <w:p w:rsidR="00BA62BD" w:rsidRPr="00BC2583" w:rsidRDefault="00BA62BD" w:rsidP="00B25BE6">
      <w:pPr>
        <w:jc w:val="both"/>
        <w:rPr>
          <w:bCs/>
          <w:color w:val="000000"/>
          <w:sz w:val="20"/>
        </w:rPr>
      </w:pPr>
      <w:r w:rsidRPr="00BC2583">
        <w:rPr>
          <w:bCs/>
          <w:color w:val="000000"/>
          <w:sz w:val="20"/>
        </w:rPr>
        <w:t>(юридический адрес Участника)</w:t>
      </w:r>
    </w:p>
    <w:p w:rsidR="00BA62BD" w:rsidRPr="00BC2583" w:rsidRDefault="00BA62BD" w:rsidP="00B25BE6">
      <w:pPr>
        <w:jc w:val="both"/>
        <w:rPr>
          <w:bCs/>
          <w:color w:val="000000"/>
          <w:sz w:val="20"/>
        </w:rPr>
      </w:pPr>
    </w:p>
    <w:p w:rsidR="00BA62BD" w:rsidRPr="00BC2583" w:rsidRDefault="00BA62BD" w:rsidP="00B25BE6">
      <w:pPr>
        <w:jc w:val="both"/>
        <w:rPr>
          <w:bCs/>
          <w:color w:val="000000"/>
          <w:sz w:val="20"/>
        </w:rPr>
      </w:pPr>
      <w:r w:rsidRPr="00BC2583">
        <w:rPr>
          <w:bCs/>
          <w:color w:val="000000"/>
          <w:sz w:val="20"/>
        </w:rPr>
        <w:t xml:space="preserve">в лице __________________________________(должность, ФИО), действующего на основании _______________________________ (Устава, доверенности №__ </w:t>
      </w:r>
      <w:proofErr w:type="gramStart"/>
      <w:r w:rsidRPr="00BC2583">
        <w:rPr>
          <w:bCs/>
          <w:color w:val="000000"/>
          <w:sz w:val="20"/>
        </w:rPr>
        <w:t>от</w:t>
      </w:r>
      <w:proofErr w:type="gramEnd"/>
      <w:r w:rsidRPr="00BC2583">
        <w:rPr>
          <w:bCs/>
          <w:color w:val="000000"/>
          <w:sz w:val="20"/>
        </w:rPr>
        <w:t xml:space="preserve"> __) предлагает заключить Договор ________________________________________________,</w:t>
      </w:r>
    </w:p>
    <w:p w:rsidR="00BA62BD" w:rsidRPr="00BC2583" w:rsidRDefault="00BA62BD" w:rsidP="00B25BE6">
      <w:pPr>
        <w:jc w:val="both"/>
        <w:rPr>
          <w:bCs/>
          <w:color w:val="000000"/>
          <w:sz w:val="20"/>
        </w:rPr>
      </w:pPr>
      <w:r w:rsidRPr="00BC2583">
        <w:rPr>
          <w:bCs/>
          <w:color w:val="000000"/>
          <w:sz w:val="20"/>
        </w:rPr>
        <w:t xml:space="preserve">                </w:t>
      </w:r>
      <w:r w:rsidR="00AD01D1" w:rsidRPr="00BC2583">
        <w:rPr>
          <w:bCs/>
          <w:color w:val="000000"/>
          <w:sz w:val="20"/>
        </w:rPr>
        <w:t xml:space="preserve">            </w:t>
      </w:r>
      <w:r w:rsidRPr="00BC2583">
        <w:rPr>
          <w:bCs/>
          <w:color w:val="000000"/>
          <w:sz w:val="20"/>
        </w:rPr>
        <w:t xml:space="preserve">  (предмет договора)</w:t>
      </w:r>
    </w:p>
    <w:p w:rsidR="00BA62BD" w:rsidRPr="00BC2583" w:rsidRDefault="00BA62BD" w:rsidP="00B25BE6">
      <w:pPr>
        <w:jc w:val="both"/>
        <w:rPr>
          <w:bCs/>
          <w:color w:val="000000"/>
          <w:sz w:val="20"/>
        </w:rPr>
      </w:pPr>
      <w:r w:rsidRPr="00BC2583">
        <w:rPr>
          <w:bCs/>
          <w:color w:val="000000"/>
          <w:sz w:val="20"/>
        </w:rPr>
        <w:t>на условиях и в соответствии с настоящей Заявкой и проектом Договора с __________________ (указывается наименование Заказчика), являющимися неотъемлемыми приложениями к настоящей Заявке, на общую сумму _____________________________________________.</w:t>
      </w:r>
    </w:p>
    <w:p w:rsidR="00BA62BD" w:rsidRPr="00BC2583" w:rsidRDefault="00BA62BD" w:rsidP="00B25BE6">
      <w:pPr>
        <w:jc w:val="both"/>
        <w:rPr>
          <w:bCs/>
          <w:color w:val="000000"/>
          <w:sz w:val="20"/>
        </w:rPr>
      </w:pPr>
      <w:r w:rsidRPr="00BC2583">
        <w:rPr>
          <w:bCs/>
          <w:color w:val="000000"/>
          <w:sz w:val="20"/>
        </w:rPr>
        <w:t>(итоговая стоимость, рублей, с НДС)</w:t>
      </w:r>
    </w:p>
    <w:p w:rsidR="00BA62BD" w:rsidRPr="00BC2583" w:rsidRDefault="00BA62BD" w:rsidP="00B25BE6">
      <w:pPr>
        <w:jc w:val="both"/>
        <w:rPr>
          <w:bCs/>
          <w:color w:val="000000"/>
          <w:sz w:val="20"/>
        </w:rPr>
      </w:pPr>
    </w:p>
    <w:p w:rsidR="00BA62BD" w:rsidRPr="00BC2583" w:rsidRDefault="00BA62BD" w:rsidP="00B25BE6">
      <w:pPr>
        <w:jc w:val="both"/>
        <w:rPr>
          <w:bCs/>
          <w:color w:val="000000"/>
          <w:sz w:val="20"/>
        </w:rPr>
      </w:pPr>
      <w:r w:rsidRPr="00BC2583">
        <w:rPr>
          <w:bCs/>
          <w:color w:val="000000"/>
          <w:sz w:val="20"/>
        </w:rPr>
        <w:t>Настоящая Заявка действует до «____»_______________________года.</w:t>
      </w:r>
    </w:p>
    <w:p w:rsidR="00BA62BD" w:rsidRPr="00BC2583" w:rsidRDefault="00BA62BD" w:rsidP="00B25BE6">
      <w:pPr>
        <w:jc w:val="both"/>
        <w:rPr>
          <w:bCs/>
          <w:color w:val="000000"/>
          <w:sz w:val="20"/>
        </w:rPr>
      </w:pPr>
    </w:p>
    <w:p w:rsidR="00BA62BD" w:rsidRPr="00BC2583" w:rsidRDefault="00BA62BD" w:rsidP="00B25BE6">
      <w:pPr>
        <w:jc w:val="both"/>
        <w:rPr>
          <w:bCs/>
          <w:color w:val="000000"/>
          <w:sz w:val="20"/>
        </w:rPr>
      </w:pPr>
      <w:proofErr w:type="gramStart"/>
      <w:r w:rsidRPr="00BC2583">
        <w:rPr>
          <w:bCs/>
          <w:color w:val="000000"/>
          <w:sz w:val="20"/>
        </w:rPr>
        <w:t>Настоящим подтверждаем, что _________________________________________________ (наименование организации или Ф.И.О. Участника) не находится в процессе ликвидации и не признано по решению арбитражного суда несостоятельным (банкротом), не является организацией, на имущество которой наложен арест по решению суда, административного органа и (или) экономическая деятельность, которой приостановлена, не имеет задолженности по начисленным налогам, сборам и иным обязательным платежам в бюджеты любого уровня или государственные</w:t>
      </w:r>
      <w:proofErr w:type="gramEnd"/>
      <w:r w:rsidRPr="00BC2583">
        <w:rPr>
          <w:bCs/>
          <w:color w:val="000000"/>
          <w:sz w:val="20"/>
        </w:rPr>
        <w:t xml:space="preserve"> внебюджетные фонды за прошедший календарный год, размер которой превышает двадцать пять процентов балансовой стоимости активов Участника </w:t>
      </w:r>
      <w:r w:rsidR="00AD01D1" w:rsidRPr="00BC2583">
        <w:rPr>
          <w:bCs/>
          <w:color w:val="000000"/>
          <w:sz w:val="20"/>
        </w:rPr>
        <w:t>закупки</w:t>
      </w:r>
      <w:r w:rsidRPr="00BC2583">
        <w:rPr>
          <w:bCs/>
          <w:color w:val="000000"/>
          <w:sz w:val="20"/>
        </w:rPr>
        <w:t>, определяемой по данным бухгалтерской отчетности за последний завершенный отчетный период.</w:t>
      </w:r>
    </w:p>
    <w:p w:rsidR="00BA62BD" w:rsidRPr="00BC2583" w:rsidRDefault="00BA62BD" w:rsidP="00B25BE6">
      <w:pPr>
        <w:jc w:val="both"/>
        <w:rPr>
          <w:bCs/>
          <w:color w:val="000000"/>
          <w:sz w:val="20"/>
        </w:rPr>
      </w:pPr>
    </w:p>
    <w:p w:rsidR="00687641" w:rsidRPr="00BC2583" w:rsidRDefault="00BA62BD" w:rsidP="00B25BE6">
      <w:pPr>
        <w:jc w:val="both"/>
        <w:rPr>
          <w:color w:val="000000"/>
          <w:sz w:val="20"/>
        </w:rPr>
      </w:pPr>
      <w:proofErr w:type="gramStart"/>
      <w:r w:rsidRPr="00BC2583">
        <w:rPr>
          <w:bCs/>
          <w:color w:val="000000"/>
          <w:sz w:val="20"/>
        </w:rPr>
        <w:t xml:space="preserve">Настоящей Заявкой гарантируем достоверность представленной нами информации и подтверждаем право Заказчика и Организатора, не противоречащее требованию формирования равных для всех Участников </w:t>
      </w:r>
      <w:r w:rsidR="00AD01D1" w:rsidRPr="00BC2583">
        <w:rPr>
          <w:bCs/>
          <w:color w:val="000000"/>
          <w:sz w:val="20"/>
        </w:rPr>
        <w:t>закупки</w:t>
      </w:r>
      <w:r w:rsidRPr="00BC2583">
        <w:rPr>
          <w:bCs/>
          <w:color w:val="000000"/>
          <w:sz w:val="20"/>
        </w:rPr>
        <w:t xml:space="preserve"> условий, запрашивать у нас, в уполномоченных органах власти и у упомянутых в направляемых документах юридических и физических лиц информацию, уточняющую представленные в нем сведения, в том числе сведения о соисполнителях (субпоставщиках, субподрядчиках).</w:t>
      </w:r>
      <w:r w:rsidR="00687641" w:rsidRPr="00BC2583">
        <w:rPr>
          <w:color w:val="000000"/>
          <w:sz w:val="20"/>
        </w:rPr>
        <w:t xml:space="preserve">      </w:t>
      </w:r>
      <w:proofErr w:type="gramEnd"/>
    </w:p>
    <w:p w:rsidR="00687641" w:rsidRPr="00BC2583" w:rsidRDefault="00AD01D1" w:rsidP="003A597A">
      <w:pPr>
        <w:rPr>
          <w:color w:val="000000"/>
          <w:sz w:val="20"/>
        </w:rPr>
      </w:pPr>
      <w:proofErr w:type="spellStart"/>
      <w:r w:rsidRPr="00BC2583">
        <w:rPr>
          <w:color w:val="000000"/>
          <w:sz w:val="20"/>
        </w:rPr>
        <w:t>Эл</w:t>
      </w:r>
      <w:proofErr w:type="gramStart"/>
      <w:r w:rsidRPr="00BC2583">
        <w:rPr>
          <w:color w:val="000000"/>
          <w:sz w:val="20"/>
        </w:rPr>
        <w:t>.а</w:t>
      </w:r>
      <w:proofErr w:type="gramEnd"/>
      <w:r w:rsidRPr="00BC2583">
        <w:rPr>
          <w:color w:val="000000"/>
          <w:sz w:val="20"/>
        </w:rPr>
        <w:t>дрес:</w:t>
      </w:r>
      <w:r w:rsidR="00687641" w:rsidRPr="00BC2583">
        <w:rPr>
          <w:color w:val="000000"/>
          <w:sz w:val="20"/>
        </w:rPr>
        <w:t>_______________________________контактный</w:t>
      </w:r>
      <w:proofErr w:type="spellEnd"/>
      <w:r w:rsidR="00687641" w:rsidRPr="00BC2583">
        <w:rPr>
          <w:color w:val="000000"/>
          <w:sz w:val="20"/>
        </w:rPr>
        <w:t xml:space="preserve"> тел.: ________________________________</w:t>
      </w:r>
      <w:r w:rsidR="0042793E" w:rsidRPr="00BC2583">
        <w:rPr>
          <w:color w:val="000000"/>
          <w:sz w:val="20"/>
        </w:rPr>
        <w:t>_______________</w:t>
      </w:r>
    </w:p>
    <w:p w:rsidR="00687641" w:rsidRPr="00BC2583" w:rsidRDefault="00687641" w:rsidP="003A597A">
      <w:pPr>
        <w:rPr>
          <w:color w:val="000000"/>
          <w:sz w:val="20"/>
        </w:rPr>
      </w:pPr>
      <w:r w:rsidRPr="00BC2583">
        <w:rPr>
          <w:color w:val="000000"/>
          <w:sz w:val="20"/>
        </w:rPr>
        <w:t>ФИО, ответственного лица ________________________________</w:t>
      </w:r>
      <w:r w:rsidR="00AD01D1" w:rsidRPr="00BC2583">
        <w:rPr>
          <w:color w:val="000000"/>
          <w:sz w:val="20"/>
        </w:rPr>
        <w:t>____.</w:t>
      </w:r>
    </w:p>
    <w:p w:rsidR="00687641" w:rsidRPr="00BC2583" w:rsidRDefault="00687641" w:rsidP="003A597A">
      <w:pPr>
        <w:rPr>
          <w:color w:val="000000"/>
          <w:sz w:val="20"/>
        </w:rPr>
      </w:pPr>
      <w:r w:rsidRPr="00BC2583">
        <w:rPr>
          <w:color w:val="000000"/>
          <w:sz w:val="20"/>
        </w:rPr>
        <w:t>Почтовый адрес: _________________________________________________________________________</w:t>
      </w:r>
      <w:r w:rsidR="0042793E" w:rsidRPr="00BC2583">
        <w:rPr>
          <w:color w:val="000000"/>
          <w:sz w:val="20"/>
        </w:rPr>
        <w:t>_____________</w:t>
      </w:r>
    </w:p>
    <w:p w:rsidR="00687641" w:rsidRPr="00BC2583" w:rsidRDefault="00687641" w:rsidP="003A597A">
      <w:pPr>
        <w:rPr>
          <w:b/>
          <w:color w:val="000000"/>
          <w:sz w:val="20"/>
        </w:rPr>
      </w:pPr>
    </w:p>
    <w:p w:rsidR="00687641" w:rsidRPr="00BC2583" w:rsidRDefault="00687641" w:rsidP="003A597A">
      <w:pPr>
        <w:rPr>
          <w:b/>
          <w:color w:val="000000"/>
          <w:sz w:val="20"/>
        </w:rPr>
      </w:pPr>
      <w:r w:rsidRPr="00BC2583">
        <w:rPr>
          <w:b/>
          <w:color w:val="000000"/>
          <w:sz w:val="20"/>
        </w:rPr>
        <w:t>Наши реквизиты:</w:t>
      </w:r>
    </w:p>
    <w:p w:rsidR="00687641" w:rsidRPr="00BC2583" w:rsidRDefault="00687641" w:rsidP="003A597A">
      <w:pPr>
        <w:rPr>
          <w:color w:val="000000"/>
          <w:sz w:val="20"/>
        </w:rPr>
      </w:pPr>
      <w:r w:rsidRPr="00BC2583">
        <w:rPr>
          <w:color w:val="000000"/>
          <w:sz w:val="20"/>
        </w:rPr>
        <w:t xml:space="preserve">Юридический адрес:                                                 </w:t>
      </w:r>
      <w:r w:rsidRPr="00BC2583">
        <w:rPr>
          <w:color w:val="000000"/>
          <w:sz w:val="20"/>
        </w:rPr>
        <w:tab/>
      </w:r>
      <w:r w:rsidRPr="00BC2583">
        <w:rPr>
          <w:color w:val="000000"/>
          <w:sz w:val="20"/>
        </w:rPr>
        <w:tab/>
      </w:r>
      <w:r w:rsidR="00DC4957" w:rsidRPr="00BC2583">
        <w:rPr>
          <w:color w:val="000000"/>
          <w:sz w:val="20"/>
        </w:rPr>
        <w:t xml:space="preserve">  </w:t>
      </w:r>
      <w:r w:rsidRPr="00BC2583">
        <w:rPr>
          <w:color w:val="000000"/>
          <w:sz w:val="20"/>
        </w:rPr>
        <w:t>Банковские реквизиты</w:t>
      </w:r>
      <w:proofErr w:type="gramStart"/>
      <w:r w:rsidRPr="00BC2583">
        <w:rPr>
          <w:color w:val="000000"/>
          <w:sz w:val="20"/>
        </w:rPr>
        <w:t xml:space="preserve"> :</w:t>
      </w:r>
      <w:proofErr w:type="gramEnd"/>
    </w:p>
    <w:p w:rsidR="00687641" w:rsidRPr="00BC2583" w:rsidRDefault="00687641" w:rsidP="003A597A">
      <w:pPr>
        <w:rPr>
          <w:color w:val="000000"/>
          <w:sz w:val="20"/>
        </w:rPr>
      </w:pPr>
      <w:r w:rsidRPr="00BC2583">
        <w:rPr>
          <w:color w:val="000000"/>
          <w:sz w:val="20"/>
        </w:rPr>
        <w:t xml:space="preserve">_____________________________________                              </w:t>
      </w:r>
      <w:proofErr w:type="gramStart"/>
      <w:r w:rsidRPr="00BC2583">
        <w:rPr>
          <w:color w:val="000000"/>
          <w:sz w:val="20"/>
        </w:rPr>
        <w:t>р</w:t>
      </w:r>
      <w:proofErr w:type="gramEnd"/>
      <w:r w:rsidRPr="00BC2583">
        <w:rPr>
          <w:color w:val="000000"/>
          <w:sz w:val="20"/>
        </w:rPr>
        <w:t>/с _________________________________</w:t>
      </w:r>
    </w:p>
    <w:p w:rsidR="00687641" w:rsidRPr="00BC2583" w:rsidRDefault="00687641" w:rsidP="003A597A">
      <w:pPr>
        <w:rPr>
          <w:color w:val="000000"/>
          <w:sz w:val="20"/>
        </w:rPr>
      </w:pPr>
      <w:r w:rsidRPr="00BC2583">
        <w:rPr>
          <w:color w:val="000000"/>
          <w:sz w:val="20"/>
        </w:rPr>
        <w:t>_____________________________________                              к/с _________________________________</w:t>
      </w:r>
    </w:p>
    <w:p w:rsidR="00687641" w:rsidRPr="00BC2583" w:rsidRDefault="00687641" w:rsidP="003A597A">
      <w:pPr>
        <w:rPr>
          <w:color w:val="000000"/>
          <w:sz w:val="20"/>
        </w:rPr>
      </w:pPr>
      <w:r w:rsidRPr="00BC2583">
        <w:rPr>
          <w:color w:val="000000"/>
          <w:sz w:val="20"/>
        </w:rPr>
        <w:t>_____________________________________                              в __________________________________</w:t>
      </w:r>
    </w:p>
    <w:p w:rsidR="00687641" w:rsidRPr="00BC2583" w:rsidRDefault="00687641" w:rsidP="003A597A">
      <w:pPr>
        <w:rPr>
          <w:color w:val="000000"/>
          <w:sz w:val="20"/>
        </w:rPr>
      </w:pPr>
      <w:r w:rsidRPr="00BC2583">
        <w:rPr>
          <w:color w:val="000000"/>
          <w:sz w:val="20"/>
        </w:rPr>
        <w:t xml:space="preserve">                                                                                    </w:t>
      </w:r>
      <w:r w:rsidRPr="00BC2583">
        <w:rPr>
          <w:color w:val="000000"/>
          <w:sz w:val="20"/>
        </w:rPr>
        <w:tab/>
      </w:r>
      <w:r w:rsidRPr="00BC2583">
        <w:rPr>
          <w:color w:val="000000"/>
          <w:sz w:val="20"/>
        </w:rPr>
        <w:tab/>
      </w:r>
      <w:r w:rsidR="00DC4957" w:rsidRPr="00BC2583">
        <w:rPr>
          <w:color w:val="000000"/>
          <w:sz w:val="20"/>
        </w:rPr>
        <w:t xml:space="preserve">  </w:t>
      </w:r>
      <w:r w:rsidRPr="00BC2583">
        <w:rPr>
          <w:color w:val="000000"/>
          <w:sz w:val="20"/>
        </w:rPr>
        <w:t>ИНН _______________________________</w:t>
      </w:r>
    </w:p>
    <w:p w:rsidR="00687641" w:rsidRPr="00BC2583" w:rsidRDefault="00687641" w:rsidP="003A597A">
      <w:pPr>
        <w:rPr>
          <w:color w:val="000000"/>
          <w:sz w:val="20"/>
        </w:rPr>
      </w:pPr>
      <w:r w:rsidRPr="00BC2583">
        <w:rPr>
          <w:color w:val="000000"/>
          <w:sz w:val="20"/>
        </w:rPr>
        <w:t xml:space="preserve">                                                                                                       КПП _______________________________</w:t>
      </w:r>
    </w:p>
    <w:p w:rsidR="00687641" w:rsidRPr="00BC2583" w:rsidRDefault="00687641" w:rsidP="003A597A">
      <w:pPr>
        <w:rPr>
          <w:color w:val="000000"/>
          <w:sz w:val="20"/>
        </w:rPr>
      </w:pPr>
      <w:r w:rsidRPr="00BC2583">
        <w:rPr>
          <w:color w:val="000000"/>
          <w:sz w:val="20"/>
        </w:rPr>
        <w:t>Телефон ____________________________                                БИК ________________________</w:t>
      </w:r>
    </w:p>
    <w:p w:rsidR="00687641" w:rsidRPr="00BC2583" w:rsidRDefault="00687641" w:rsidP="003A597A">
      <w:pPr>
        <w:rPr>
          <w:color w:val="000000"/>
          <w:sz w:val="20"/>
        </w:rPr>
      </w:pPr>
    </w:p>
    <w:p w:rsidR="00687641" w:rsidRPr="00BC2583" w:rsidRDefault="00687641" w:rsidP="003A597A">
      <w:pPr>
        <w:rPr>
          <w:color w:val="000000"/>
          <w:sz w:val="20"/>
        </w:rPr>
      </w:pPr>
      <w:r w:rsidRPr="00BC2583">
        <w:rPr>
          <w:color w:val="000000"/>
          <w:sz w:val="20"/>
        </w:rPr>
        <w:t>факс_________________________________                              Код по ОКОНХ______________________</w:t>
      </w:r>
    </w:p>
    <w:p w:rsidR="00687641" w:rsidRPr="00BC2583" w:rsidRDefault="00687641" w:rsidP="003A597A">
      <w:pPr>
        <w:rPr>
          <w:color w:val="000000"/>
          <w:sz w:val="20"/>
        </w:rPr>
      </w:pPr>
      <w:proofErr w:type="gramStart"/>
      <w:r w:rsidRPr="00BC2583">
        <w:rPr>
          <w:color w:val="000000"/>
          <w:sz w:val="20"/>
        </w:rPr>
        <w:t>е</w:t>
      </w:r>
      <w:proofErr w:type="gramEnd"/>
      <w:r w:rsidRPr="00BC2583">
        <w:rPr>
          <w:color w:val="000000"/>
          <w:sz w:val="20"/>
        </w:rPr>
        <w:t>-</w:t>
      </w:r>
      <w:r w:rsidRPr="00BC2583">
        <w:rPr>
          <w:color w:val="000000"/>
          <w:sz w:val="20"/>
          <w:lang w:val="en-US"/>
        </w:rPr>
        <w:t>mail</w:t>
      </w:r>
      <w:r w:rsidRPr="00BC2583">
        <w:rPr>
          <w:color w:val="000000"/>
          <w:sz w:val="20"/>
        </w:rPr>
        <w:t>:_______________________________</w:t>
      </w:r>
      <w:r w:rsidR="00DC4957" w:rsidRPr="00BC2583">
        <w:rPr>
          <w:color w:val="000000"/>
          <w:sz w:val="20"/>
        </w:rPr>
        <w:t xml:space="preserve">                          </w:t>
      </w:r>
      <w:r w:rsidRPr="00BC2583">
        <w:rPr>
          <w:color w:val="000000"/>
          <w:sz w:val="20"/>
        </w:rPr>
        <w:t xml:space="preserve">     Код по ОКПО _______________________</w:t>
      </w:r>
    </w:p>
    <w:p w:rsidR="00687641" w:rsidRPr="00BC2583" w:rsidRDefault="00687641" w:rsidP="003A597A">
      <w:pPr>
        <w:rPr>
          <w:color w:val="000000"/>
          <w:sz w:val="20"/>
        </w:rPr>
      </w:pPr>
      <w:r w:rsidRPr="00BC2583">
        <w:rPr>
          <w:color w:val="000000"/>
          <w:sz w:val="20"/>
        </w:rPr>
        <w:t xml:space="preserve">Подпись: _______________________                                  </w:t>
      </w:r>
      <w:r w:rsidR="00DC4957" w:rsidRPr="00BC2583">
        <w:rPr>
          <w:color w:val="000000"/>
          <w:sz w:val="20"/>
        </w:rPr>
        <w:t xml:space="preserve">  </w:t>
      </w:r>
      <w:r w:rsidRPr="00BC2583">
        <w:rPr>
          <w:color w:val="000000"/>
          <w:sz w:val="20"/>
        </w:rPr>
        <w:t xml:space="preserve">     Дата:________________________</w:t>
      </w:r>
    </w:p>
    <w:p w:rsidR="006B1E4C" w:rsidRPr="00BC2583" w:rsidRDefault="00AD01D1" w:rsidP="003A597A">
      <w:pPr>
        <w:rPr>
          <w:color w:val="000000"/>
          <w:sz w:val="20"/>
        </w:rPr>
      </w:pPr>
      <w:r w:rsidRPr="00BC2583">
        <w:rPr>
          <w:color w:val="000000"/>
          <w:sz w:val="20"/>
        </w:rPr>
        <w:t xml:space="preserve">               </w:t>
      </w:r>
      <w:proofErr w:type="spellStart"/>
      <w:r w:rsidRPr="00BC2583">
        <w:rPr>
          <w:color w:val="000000"/>
          <w:sz w:val="20"/>
        </w:rPr>
        <w:t>м.п</w:t>
      </w:r>
      <w:proofErr w:type="spellEnd"/>
      <w:r w:rsidRPr="00BC2583">
        <w:rPr>
          <w:color w:val="000000"/>
          <w:sz w:val="20"/>
        </w:rPr>
        <w:t xml:space="preserve">.                                                           </w:t>
      </w:r>
      <w:r w:rsidR="00687641" w:rsidRPr="00BC2583">
        <w:rPr>
          <w:color w:val="000000"/>
          <w:sz w:val="20"/>
        </w:rPr>
        <w:t xml:space="preserve">                     </w:t>
      </w:r>
      <w:bookmarkStart w:id="127" w:name="_Ref57323917"/>
      <w:bookmarkStart w:id="128" w:name="_Ref57323983"/>
      <w:bookmarkStart w:id="129" w:name="_Ref57324030"/>
      <w:bookmarkStart w:id="130" w:name="_Toc69553930"/>
      <w:bookmarkStart w:id="131" w:name="_Toc97003964"/>
    </w:p>
    <w:p w:rsidR="00BA5005" w:rsidRPr="00BC2583" w:rsidRDefault="00BA5005" w:rsidP="000C3937">
      <w:pPr>
        <w:pStyle w:val="af8"/>
        <w:tabs>
          <w:tab w:val="clear" w:pos="3119"/>
        </w:tabs>
        <w:spacing w:line="240" w:lineRule="auto"/>
        <w:ind w:left="0" w:firstLine="0"/>
        <w:rPr>
          <w:sz w:val="20"/>
        </w:rPr>
      </w:pPr>
    </w:p>
    <w:p w:rsidR="00BA5005" w:rsidRPr="00BC2583" w:rsidRDefault="00BA5005" w:rsidP="000C3937">
      <w:pPr>
        <w:pStyle w:val="af8"/>
        <w:tabs>
          <w:tab w:val="clear" w:pos="3119"/>
        </w:tabs>
        <w:spacing w:line="240" w:lineRule="auto"/>
        <w:ind w:left="0" w:firstLine="0"/>
        <w:rPr>
          <w:b/>
          <w:sz w:val="20"/>
        </w:rPr>
      </w:pPr>
      <w:r w:rsidRPr="00BC2583">
        <w:rPr>
          <w:b/>
          <w:sz w:val="20"/>
        </w:rPr>
        <w:t xml:space="preserve">Письмо следует оформить на официальном бланке Участника. Участник присваивает письму дату и номер в соответствии </w:t>
      </w:r>
      <w:r w:rsidR="00027963" w:rsidRPr="00BC2583">
        <w:rPr>
          <w:b/>
          <w:sz w:val="20"/>
        </w:rPr>
        <w:t xml:space="preserve">с </w:t>
      </w:r>
      <w:r w:rsidRPr="00BC2583">
        <w:rPr>
          <w:b/>
          <w:sz w:val="20"/>
        </w:rPr>
        <w:t>правилами документооборота.</w:t>
      </w:r>
    </w:p>
    <w:p w:rsidR="00BA5005" w:rsidRPr="00737752" w:rsidRDefault="00BA5005" w:rsidP="00737752">
      <w:pPr>
        <w:jc w:val="both"/>
        <w:rPr>
          <w:b/>
        </w:rPr>
      </w:pPr>
      <w:r w:rsidRPr="00BC2583">
        <w:rPr>
          <w:b/>
          <w:sz w:val="20"/>
        </w:rPr>
        <w:t>Участник должен указать свое полное наименование (с указанием организационно-правовой формы) и юридический адрес.</w:t>
      </w:r>
    </w:p>
    <w:p w:rsidR="00C267EA" w:rsidRPr="00BC2583" w:rsidRDefault="00C9460B" w:rsidP="00D47227">
      <w:pPr>
        <w:pStyle w:val="3"/>
        <w:numPr>
          <w:ilvl w:val="0"/>
          <w:numId w:val="0"/>
        </w:numPr>
        <w:ind w:left="1134" w:hanging="1134"/>
        <w:jc w:val="right"/>
        <w:rPr>
          <w:b w:val="0"/>
          <w:sz w:val="20"/>
          <w:szCs w:val="20"/>
        </w:rPr>
      </w:pPr>
      <w:r w:rsidRPr="00BC2583">
        <w:rPr>
          <w:b w:val="0"/>
          <w:sz w:val="20"/>
          <w:szCs w:val="20"/>
        </w:rPr>
        <w:lastRenderedPageBreak/>
        <w:t>8.3.</w:t>
      </w:r>
      <w:r w:rsidR="00B13787" w:rsidRPr="00BC2583">
        <w:rPr>
          <w:b w:val="0"/>
          <w:sz w:val="20"/>
          <w:szCs w:val="20"/>
        </w:rPr>
        <w:t xml:space="preserve"> Форма 3.</w:t>
      </w:r>
      <w:r w:rsidRPr="00BC2583">
        <w:rPr>
          <w:b w:val="0"/>
          <w:sz w:val="20"/>
          <w:szCs w:val="20"/>
        </w:rPr>
        <w:t xml:space="preserve"> Форма анкеты участника</w:t>
      </w:r>
    </w:p>
    <w:p w:rsidR="00B13787" w:rsidRPr="00BC2583" w:rsidRDefault="00B13787" w:rsidP="00D47227">
      <w:pPr>
        <w:jc w:val="right"/>
        <w:rPr>
          <w:b/>
          <w:color w:val="000000"/>
          <w:sz w:val="20"/>
          <w:szCs w:val="20"/>
        </w:rPr>
      </w:pPr>
      <w:r w:rsidRPr="00BC2583">
        <w:rPr>
          <w:b/>
          <w:color w:val="000000"/>
          <w:sz w:val="20"/>
          <w:szCs w:val="20"/>
        </w:rPr>
        <w:t xml:space="preserve">Приложение №__ к письму </w:t>
      </w:r>
      <w:r w:rsidRPr="00BC2583">
        <w:rPr>
          <w:b/>
          <w:color w:val="000000"/>
          <w:sz w:val="20"/>
          <w:szCs w:val="20"/>
        </w:rPr>
        <w:br/>
        <w:t>от «____»_____________ </w:t>
      </w:r>
      <w:proofErr w:type="gramStart"/>
      <w:r w:rsidRPr="00BC2583">
        <w:rPr>
          <w:b/>
          <w:color w:val="000000"/>
          <w:sz w:val="20"/>
          <w:szCs w:val="20"/>
        </w:rPr>
        <w:t>г</w:t>
      </w:r>
      <w:proofErr w:type="gramEnd"/>
      <w:r w:rsidRPr="00BC2583">
        <w:rPr>
          <w:b/>
          <w:color w:val="000000"/>
          <w:sz w:val="20"/>
          <w:szCs w:val="20"/>
        </w:rPr>
        <w:t>. №__________</w:t>
      </w:r>
    </w:p>
    <w:p w:rsidR="00B13787" w:rsidRPr="00BC2583" w:rsidRDefault="00B13787" w:rsidP="00D47227">
      <w:pPr>
        <w:jc w:val="right"/>
        <w:rPr>
          <w:color w:val="000000"/>
          <w:sz w:val="20"/>
          <w:szCs w:val="20"/>
        </w:rPr>
      </w:pPr>
    </w:p>
    <w:p w:rsidR="00B13787" w:rsidRPr="00BC2583" w:rsidRDefault="00B13787" w:rsidP="000C3937">
      <w:pPr>
        <w:jc w:val="both"/>
        <w:rPr>
          <w:color w:val="000000"/>
          <w:sz w:val="20"/>
          <w:szCs w:val="20"/>
        </w:rPr>
      </w:pPr>
      <w:r w:rsidRPr="00BC2583">
        <w:rPr>
          <w:color w:val="000000"/>
          <w:sz w:val="20"/>
          <w:szCs w:val="20"/>
        </w:rPr>
        <w:t>Наименование и адрес Участника: _________________________________</w:t>
      </w:r>
    </w:p>
    <w:p w:rsidR="00D163DE" w:rsidRPr="00BC2583" w:rsidRDefault="00D163DE" w:rsidP="000C3937">
      <w:pPr>
        <w:jc w:val="both"/>
        <w:rPr>
          <w:color w:val="000000"/>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6"/>
        <w:gridCol w:w="5410"/>
        <w:gridCol w:w="3969"/>
      </w:tblGrid>
      <w:tr w:rsidR="00B13787" w:rsidRPr="00BC2583" w:rsidTr="00B25BE6">
        <w:trPr>
          <w:cantSplit/>
          <w:trHeight w:val="240"/>
          <w:tblHeader/>
        </w:trPr>
        <w:tc>
          <w:tcPr>
            <w:tcW w:w="686" w:type="dxa"/>
          </w:tcPr>
          <w:p w:rsidR="00B13787" w:rsidRPr="00BC2583" w:rsidRDefault="00B13787" w:rsidP="000C3937">
            <w:pPr>
              <w:pStyle w:val="ae"/>
              <w:jc w:val="both"/>
              <w:rPr>
                <w:sz w:val="20"/>
                <w:szCs w:val="20"/>
              </w:rPr>
            </w:pPr>
            <w:r w:rsidRPr="00BC2583">
              <w:rPr>
                <w:sz w:val="20"/>
                <w:szCs w:val="20"/>
              </w:rPr>
              <w:t xml:space="preserve">№ </w:t>
            </w:r>
            <w:proofErr w:type="gramStart"/>
            <w:r w:rsidRPr="00BC2583">
              <w:rPr>
                <w:sz w:val="20"/>
                <w:szCs w:val="20"/>
              </w:rPr>
              <w:t>п</w:t>
            </w:r>
            <w:proofErr w:type="gramEnd"/>
            <w:r w:rsidRPr="00BC2583">
              <w:rPr>
                <w:sz w:val="20"/>
                <w:szCs w:val="20"/>
              </w:rPr>
              <w:t>/п</w:t>
            </w:r>
          </w:p>
        </w:tc>
        <w:tc>
          <w:tcPr>
            <w:tcW w:w="5410" w:type="dxa"/>
          </w:tcPr>
          <w:p w:rsidR="00B13787" w:rsidRPr="00BC2583" w:rsidRDefault="00B13787" w:rsidP="000C3937">
            <w:pPr>
              <w:pStyle w:val="ae"/>
              <w:jc w:val="both"/>
              <w:rPr>
                <w:sz w:val="20"/>
                <w:szCs w:val="20"/>
              </w:rPr>
            </w:pPr>
            <w:r w:rsidRPr="00BC2583">
              <w:rPr>
                <w:sz w:val="20"/>
                <w:szCs w:val="20"/>
              </w:rPr>
              <w:t>Наименование</w:t>
            </w:r>
          </w:p>
        </w:tc>
        <w:tc>
          <w:tcPr>
            <w:tcW w:w="3969" w:type="dxa"/>
          </w:tcPr>
          <w:p w:rsidR="00B13787" w:rsidRPr="00BC2583" w:rsidRDefault="00B13787" w:rsidP="000C3937">
            <w:pPr>
              <w:pStyle w:val="ae"/>
              <w:jc w:val="both"/>
              <w:rPr>
                <w:sz w:val="20"/>
                <w:szCs w:val="20"/>
              </w:rPr>
            </w:pPr>
            <w:r w:rsidRPr="00BC2583">
              <w:rPr>
                <w:sz w:val="20"/>
                <w:szCs w:val="20"/>
              </w:rPr>
              <w:t>Сведения об Участнике</w:t>
            </w:r>
          </w:p>
        </w:tc>
      </w:tr>
      <w:tr w:rsidR="00B13787" w:rsidRPr="00BC2583" w:rsidTr="00B25BE6">
        <w:trPr>
          <w:cantSplit/>
        </w:trPr>
        <w:tc>
          <w:tcPr>
            <w:tcW w:w="686" w:type="dxa"/>
          </w:tcPr>
          <w:p w:rsidR="00B13787" w:rsidRPr="00BC2583" w:rsidRDefault="00B13787" w:rsidP="00EC72E7">
            <w:pPr>
              <w:numPr>
                <w:ilvl w:val="0"/>
                <w:numId w:val="21"/>
              </w:numPr>
              <w:spacing w:after="60"/>
              <w:jc w:val="both"/>
              <w:rPr>
                <w:sz w:val="20"/>
                <w:szCs w:val="20"/>
              </w:rPr>
            </w:pPr>
          </w:p>
        </w:tc>
        <w:tc>
          <w:tcPr>
            <w:tcW w:w="5410" w:type="dxa"/>
          </w:tcPr>
          <w:p w:rsidR="00B13787" w:rsidRPr="00BC2583" w:rsidRDefault="00B13787" w:rsidP="000C3937">
            <w:pPr>
              <w:pStyle w:val="af1"/>
              <w:jc w:val="both"/>
              <w:rPr>
                <w:sz w:val="20"/>
                <w:szCs w:val="20"/>
              </w:rPr>
            </w:pPr>
            <w:r w:rsidRPr="00BC2583">
              <w:rPr>
                <w:sz w:val="20"/>
                <w:szCs w:val="20"/>
              </w:rPr>
              <w:t>Организационно-правовая форма и фирменное наименование Участника</w:t>
            </w:r>
          </w:p>
        </w:tc>
        <w:tc>
          <w:tcPr>
            <w:tcW w:w="3969" w:type="dxa"/>
          </w:tcPr>
          <w:p w:rsidR="00B13787" w:rsidRPr="00BC2583" w:rsidRDefault="00B13787" w:rsidP="000C3937">
            <w:pPr>
              <w:pStyle w:val="af1"/>
              <w:jc w:val="both"/>
              <w:rPr>
                <w:sz w:val="20"/>
                <w:szCs w:val="20"/>
              </w:rPr>
            </w:pPr>
          </w:p>
        </w:tc>
      </w:tr>
      <w:tr w:rsidR="00B13787" w:rsidRPr="00BC2583" w:rsidTr="00B25BE6">
        <w:trPr>
          <w:cantSplit/>
        </w:trPr>
        <w:tc>
          <w:tcPr>
            <w:tcW w:w="686" w:type="dxa"/>
          </w:tcPr>
          <w:p w:rsidR="00B13787" w:rsidRPr="00BC2583" w:rsidRDefault="00B13787" w:rsidP="00EC72E7">
            <w:pPr>
              <w:numPr>
                <w:ilvl w:val="0"/>
                <w:numId w:val="21"/>
              </w:numPr>
              <w:spacing w:after="60"/>
              <w:jc w:val="both"/>
              <w:rPr>
                <w:sz w:val="20"/>
                <w:szCs w:val="20"/>
              </w:rPr>
            </w:pPr>
          </w:p>
        </w:tc>
        <w:tc>
          <w:tcPr>
            <w:tcW w:w="5410" w:type="dxa"/>
          </w:tcPr>
          <w:p w:rsidR="00B13787" w:rsidRPr="00BC2583" w:rsidRDefault="00B13787" w:rsidP="000C3937">
            <w:pPr>
              <w:pStyle w:val="af1"/>
              <w:jc w:val="both"/>
              <w:rPr>
                <w:sz w:val="20"/>
                <w:szCs w:val="20"/>
              </w:rPr>
            </w:pPr>
            <w:r w:rsidRPr="00BC2583">
              <w:rPr>
                <w:sz w:val="20"/>
                <w:szCs w:val="20"/>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rsidR="00B13787" w:rsidRPr="00BC2583" w:rsidRDefault="00B13787" w:rsidP="000C3937">
            <w:pPr>
              <w:pStyle w:val="af1"/>
              <w:jc w:val="both"/>
              <w:rPr>
                <w:sz w:val="20"/>
                <w:szCs w:val="20"/>
              </w:rPr>
            </w:pPr>
          </w:p>
        </w:tc>
      </w:tr>
      <w:tr w:rsidR="00B13787" w:rsidRPr="00BC2583" w:rsidTr="00B25BE6">
        <w:trPr>
          <w:cantSplit/>
        </w:trPr>
        <w:tc>
          <w:tcPr>
            <w:tcW w:w="686" w:type="dxa"/>
          </w:tcPr>
          <w:p w:rsidR="00B13787" w:rsidRPr="00BC2583" w:rsidRDefault="00B13787" w:rsidP="00EC72E7">
            <w:pPr>
              <w:numPr>
                <w:ilvl w:val="0"/>
                <w:numId w:val="21"/>
              </w:numPr>
              <w:spacing w:after="60"/>
              <w:jc w:val="both"/>
              <w:rPr>
                <w:sz w:val="20"/>
                <w:szCs w:val="20"/>
              </w:rPr>
            </w:pPr>
          </w:p>
        </w:tc>
        <w:tc>
          <w:tcPr>
            <w:tcW w:w="5410" w:type="dxa"/>
          </w:tcPr>
          <w:p w:rsidR="00B13787" w:rsidRPr="00BC2583" w:rsidRDefault="00B13787" w:rsidP="000C3937">
            <w:pPr>
              <w:pStyle w:val="af1"/>
              <w:jc w:val="both"/>
              <w:rPr>
                <w:sz w:val="20"/>
                <w:szCs w:val="20"/>
              </w:rPr>
            </w:pPr>
            <w:r w:rsidRPr="00BC2583">
              <w:rPr>
                <w:sz w:val="20"/>
                <w:szCs w:val="20"/>
              </w:rPr>
              <w:t>Свидетельство о внесении в Единый государственный реестр юридических лиц (дата и номер, кем выдано)</w:t>
            </w:r>
          </w:p>
        </w:tc>
        <w:tc>
          <w:tcPr>
            <w:tcW w:w="3969" w:type="dxa"/>
          </w:tcPr>
          <w:p w:rsidR="00B13787" w:rsidRPr="00BC2583" w:rsidRDefault="00B13787" w:rsidP="000C3937">
            <w:pPr>
              <w:pStyle w:val="af1"/>
              <w:jc w:val="both"/>
              <w:rPr>
                <w:sz w:val="20"/>
                <w:szCs w:val="20"/>
              </w:rPr>
            </w:pPr>
          </w:p>
        </w:tc>
      </w:tr>
      <w:tr w:rsidR="00B13787" w:rsidRPr="00BC2583" w:rsidTr="00B25BE6">
        <w:trPr>
          <w:cantSplit/>
        </w:trPr>
        <w:tc>
          <w:tcPr>
            <w:tcW w:w="686" w:type="dxa"/>
          </w:tcPr>
          <w:p w:rsidR="00B13787" w:rsidRPr="00BC2583" w:rsidRDefault="00B13787" w:rsidP="00EC72E7">
            <w:pPr>
              <w:numPr>
                <w:ilvl w:val="0"/>
                <w:numId w:val="21"/>
              </w:numPr>
              <w:spacing w:after="60"/>
              <w:jc w:val="both"/>
              <w:rPr>
                <w:sz w:val="20"/>
                <w:szCs w:val="20"/>
              </w:rPr>
            </w:pPr>
          </w:p>
        </w:tc>
        <w:tc>
          <w:tcPr>
            <w:tcW w:w="5410" w:type="dxa"/>
          </w:tcPr>
          <w:p w:rsidR="00B13787" w:rsidRPr="00BC2583" w:rsidRDefault="00B13787" w:rsidP="000C3937">
            <w:pPr>
              <w:pStyle w:val="af1"/>
              <w:jc w:val="both"/>
              <w:rPr>
                <w:sz w:val="20"/>
                <w:szCs w:val="20"/>
              </w:rPr>
            </w:pPr>
            <w:r w:rsidRPr="00BC2583">
              <w:rPr>
                <w:sz w:val="20"/>
                <w:szCs w:val="20"/>
              </w:rPr>
              <w:t>ИНН/КПП/ОГРН/ОКВЭД Участника</w:t>
            </w:r>
          </w:p>
        </w:tc>
        <w:tc>
          <w:tcPr>
            <w:tcW w:w="3969" w:type="dxa"/>
          </w:tcPr>
          <w:p w:rsidR="00B13787" w:rsidRPr="00BC2583" w:rsidRDefault="00B13787" w:rsidP="000C3937">
            <w:pPr>
              <w:pStyle w:val="af1"/>
              <w:jc w:val="both"/>
              <w:rPr>
                <w:sz w:val="20"/>
                <w:szCs w:val="20"/>
              </w:rPr>
            </w:pPr>
          </w:p>
        </w:tc>
      </w:tr>
      <w:tr w:rsidR="00B13787" w:rsidRPr="00BC2583" w:rsidTr="00B25BE6">
        <w:trPr>
          <w:cantSplit/>
        </w:trPr>
        <w:tc>
          <w:tcPr>
            <w:tcW w:w="686" w:type="dxa"/>
          </w:tcPr>
          <w:p w:rsidR="00B13787" w:rsidRPr="00BC2583" w:rsidRDefault="00B13787" w:rsidP="00EC72E7">
            <w:pPr>
              <w:numPr>
                <w:ilvl w:val="0"/>
                <w:numId w:val="21"/>
              </w:numPr>
              <w:spacing w:after="60"/>
              <w:jc w:val="both"/>
              <w:rPr>
                <w:sz w:val="20"/>
                <w:szCs w:val="20"/>
              </w:rPr>
            </w:pPr>
          </w:p>
        </w:tc>
        <w:tc>
          <w:tcPr>
            <w:tcW w:w="5410" w:type="dxa"/>
          </w:tcPr>
          <w:p w:rsidR="00B13787" w:rsidRPr="00BC2583" w:rsidRDefault="00B13787" w:rsidP="000C3937">
            <w:pPr>
              <w:pStyle w:val="af1"/>
              <w:jc w:val="both"/>
              <w:rPr>
                <w:sz w:val="20"/>
                <w:szCs w:val="20"/>
              </w:rPr>
            </w:pPr>
            <w:r w:rsidRPr="00BC2583">
              <w:rPr>
                <w:sz w:val="20"/>
                <w:szCs w:val="20"/>
              </w:rPr>
              <w:t>Юридический адрес</w:t>
            </w:r>
          </w:p>
        </w:tc>
        <w:tc>
          <w:tcPr>
            <w:tcW w:w="3969" w:type="dxa"/>
          </w:tcPr>
          <w:p w:rsidR="00B13787" w:rsidRPr="00BC2583" w:rsidRDefault="00B13787" w:rsidP="000C3937">
            <w:pPr>
              <w:pStyle w:val="af1"/>
              <w:jc w:val="both"/>
              <w:rPr>
                <w:sz w:val="20"/>
                <w:szCs w:val="20"/>
              </w:rPr>
            </w:pPr>
          </w:p>
        </w:tc>
      </w:tr>
      <w:tr w:rsidR="00B13787" w:rsidRPr="00BC2583" w:rsidTr="00B25BE6">
        <w:trPr>
          <w:cantSplit/>
        </w:trPr>
        <w:tc>
          <w:tcPr>
            <w:tcW w:w="686" w:type="dxa"/>
          </w:tcPr>
          <w:p w:rsidR="00B13787" w:rsidRPr="00BC2583" w:rsidRDefault="00B13787" w:rsidP="00EC72E7">
            <w:pPr>
              <w:numPr>
                <w:ilvl w:val="0"/>
                <w:numId w:val="21"/>
              </w:numPr>
              <w:spacing w:after="60"/>
              <w:jc w:val="both"/>
              <w:rPr>
                <w:sz w:val="20"/>
                <w:szCs w:val="20"/>
              </w:rPr>
            </w:pPr>
          </w:p>
        </w:tc>
        <w:tc>
          <w:tcPr>
            <w:tcW w:w="5410" w:type="dxa"/>
          </w:tcPr>
          <w:p w:rsidR="00B13787" w:rsidRPr="00BC2583" w:rsidRDefault="00B13787" w:rsidP="000C3937">
            <w:pPr>
              <w:pStyle w:val="af1"/>
              <w:jc w:val="both"/>
              <w:rPr>
                <w:sz w:val="20"/>
                <w:szCs w:val="20"/>
              </w:rPr>
            </w:pPr>
            <w:r w:rsidRPr="00BC2583">
              <w:rPr>
                <w:sz w:val="20"/>
                <w:szCs w:val="20"/>
              </w:rPr>
              <w:t>Почтовый адрес</w:t>
            </w:r>
          </w:p>
        </w:tc>
        <w:tc>
          <w:tcPr>
            <w:tcW w:w="3969" w:type="dxa"/>
          </w:tcPr>
          <w:p w:rsidR="00B13787" w:rsidRPr="00BC2583" w:rsidRDefault="00B13787" w:rsidP="000C3937">
            <w:pPr>
              <w:pStyle w:val="af1"/>
              <w:jc w:val="both"/>
              <w:rPr>
                <w:sz w:val="20"/>
                <w:szCs w:val="20"/>
              </w:rPr>
            </w:pPr>
          </w:p>
        </w:tc>
      </w:tr>
      <w:tr w:rsidR="00B13787" w:rsidRPr="00BC2583" w:rsidTr="00B25BE6">
        <w:trPr>
          <w:cantSplit/>
        </w:trPr>
        <w:tc>
          <w:tcPr>
            <w:tcW w:w="686" w:type="dxa"/>
          </w:tcPr>
          <w:p w:rsidR="00B13787" w:rsidRPr="00BC2583" w:rsidRDefault="00B13787" w:rsidP="00EC72E7">
            <w:pPr>
              <w:numPr>
                <w:ilvl w:val="0"/>
                <w:numId w:val="21"/>
              </w:numPr>
              <w:spacing w:after="60"/>
              <w:jc w:val="both"/>
              <w:rPr>
                <w:sz w:val="20"/>
                <w:szCs w:val="20"/>
              </w:rPr>
            </w:pPr>
          </w:p>
        </w:tc>
        <w:tc>
          <w:tcPr>
            <w:tcW w:w="5410" w:type="dxa"/>
          </w:tcPr>
          <w:p w:rsidR="00B13787" w:rsidRPr="00BC2583" w:rsidRDefault="00B13787" w:rsidP="000C3937">
            <w:pPr>
              <w:pStyle w:val="af1"/>
              <w:jc w:val="both"/>
              <w:rPr>
                <w:sz w:val="20"/>
                <w:szCs w:val="20"/>
              </w:rPr>
            </w:pPr>
            <w:r w:rsidRPr="00BC2583">
              <w:rPr>
                <w:sz w:val="20"/>
                <w:szCs w:val="20"/>
              </w:rPr>
              <w:t>Филиалы: перечислить наименования и почтовые адреса</w:t>
            </w:r>
          </w:p>
        </w:tc>
        <w:tc>
          <w:tcPr>
            <w:tcW w:w="3969" w:type="dxa"/>
          </w:tcPr>
          <w:p w:rsidR="00B13787" w:rsidRPr="00BC2583" w:rsidRDefault="00B13787" w:rsidP="000C3937">
            <w:pPr>
              <w:pStyle w:val="af1"/>
              <w:jc w:val="both"/>
              <w:rPr>
                <w:sz w:val="20"/>
                <w:szCs w:val="20"/>
              </w:rPr>
            </w:pPr>
          </w:p>
        </w:tc>
      </w:tr>
      <w:tr w:rsidR="00B13787" w:rsidRPr="00BC2583" w:rsidTr="00B25BE6">
        <w:trPr>
          <w:cantSplit/>
        </w:trPr>
        <w:tc>
          <w:tcPr>
            <w:tcW w:w="686" w:type="dxa"/>
          </w:tcPr>
          <w:p w:rsidR="00B13787" w:rsidRPr="00BC2583" w:rsidRDefault="00B13787" w:rsidP="00EC72E7">
            <w:pPr>
              <w:numPr>
                <w:ilvl w:val="0"/>
                <w:numId w:val="21"/>
              </w:numPr>
              <w:spacing w:after="60"/>
              <w:jc w:val="both"/>
              <w:rPr>
                <w:sz w:val="20"/>
                <w:szCs w:val="20"/>
              </w:rPr>
            </w:pPr>
          </w:p>
        </w:tc>
        <w:tc>
          <w:tcPr>
            <w:tcW w:w="5410" w:type="dxa"/>
          </w:tcPr>
          <w:p w:rsidR="00B13787" w:rsidRPr="00BC2583" w:rsidRDefault="00B13787" w:rsidP="000C3937">
            <w:pPr>
              <w:pStyle w:val="af1"/>
              <w:jc w:val="both"/>
              <w:rPr>
                <w:sz w:val="20"/>
                <w:szCs w:val="20"/>
              </w:rPr>
            </w:pPr>
            <w:r w:rsidRPr="00BC2583">
              <w:rPr>
                <w:sz w:val="20"/>
                <w:szCs w:val="20"/>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3969" w:type="dxa"/>
          </w:tcPr>
          <w:p w:rsidR="00B13787" w:rsidRPr="00BC2583" w:rsidRDefault="00B13787" w:rsidP="000C3937">
            <w:pPr>
              <w:pStyle w:val="af1"/>
              <w:jc w:val="both"/>
              <w:rPr>
                <w:sz w:val="20"/>
                <w:szCs w:val="20"/>
              </w:rPr>
            </w:pPr>
          </w:p>
        </w:tc>
      </w:tr>
      <w:tr w:rsidR="00B13787" w:rsidRPr="00BC2583" w:rsidTr="00B25BE6">
        <w:trPr>
          <w:cantSplit/>
        </w:trPr>
        <w:tc>
          <w:tcPr>
            <w:tcW w:w="686" w:type="dxa"/>
          </w:tcPr>
          <w:p w:rsidR="00B13787" w:rsidRPr="00BC2583" w:rsidRDefault="00B13787" w:rsidP="00EC72E7">
            <w:pPr>
              <w:numPr>
                <w:ilvl w:val="0"/>
                <w:numId w:val="21"/>
              </w:numPr>
              <w:spacing w:after="60"/>
              <w:jc w:val="both"/>
              <w:rPr>
                <w:sz w:val="20"/>
                <w:szCs w:val="20"/>
              </w:rPr>
            </w:pPr>
          </w:p>
        </w:tc>
        <w:tc>
          <w:tcPr>
            <w:tcW w:w="5410" w:type="dxa"/>
          </w:tcPr>
          <w:p w:rsidR="00B13787" w:rsidRPr="00BC2583" w:rsidRDefault="00B13787" w:rsidP="000C3937">
            <w:pPr>
              <w:pStyle w:val="af1"/>
              <w:jc w:val="both"/>
              <w:rPr>
                <w:sz w:val="20"/>
                <w:szCs w:val="20"/>
              </w:rPr>
            </w:pPr>
            <w:r w:rsidRPr="00BC2583">
              <w:rPr>
                <w:sz w:val="20"/>
                <w:szCs w:val="20"/>
              </w:rPr>
              <w:t>Телефоны Участника (с указанием кода города)</w:t>
            </w:r>
          </w:p>
        </w:tc>
        <w:tc>
          <w:tcPr>
            <w:tcW w:w="3969" w:type="dxa"/>
          </w:tcPr>
          <w:p w:rsidR="00B13787" w:rsidRPr="00BC2583" w:rsidRDefault="00B13787" w:rsidP="000C3937">
            <w:pPr>
              <w:pStyle w:val="af1"/>
              <w:jc w:val="both"/>
              <w:rPr>
                <w:sz w:val="20"/>
                <w:szCs w:val="20"/>
              </w:rPr>
            </w:pPr>
          </w:p>
        </w:tc>
      </w:tr>
      <w:tr w:rsidR="00B13787" w:rsidRPr="00BC2583" w:rsidTr="00B25BE6">
        <w:trPr>
          <w:cantSplit/>
          <w:trHeight w:val="116"/>
        </w:trPr>
        <w:tc>
          <w:tcPr>
            <w:tcW w:w="686" w:type="dxa"/>
          </w:tcPr>
          <w:p w:rsidR="00B13787" w:rsidRPr="00BC2583" w:rsidRDefault="00B13787" w:rsidP="00EC72E7">
            <w:pPr>
              <w:numPr>
                <w:ilvl w:val="0"/>
                <w:numId w:val="21"/>
              </w:numPr>
              <w:spacing w:after="60"/>
              <w:jc w:val="both"/>
              <w:rPr>
                <w:sz w:val="20"/>
                <w:szCs w:val="20"/>
              </w:rPr>
            </w:pPr>
          </w:p>
        </w:tc>
        <w:tc>
          <w:tcPr>
            <w:tcW w:w="5410" w:type="dxa"/>
          </w:tcPr>
          <w:p w:rsidR="00B13787" w:rsidRPr="00BC2583" w:rsidRDefault="00B13787" w:rsidP="000C3937">
            <w:pPr>
              <w:pStyle w:val="af1"/>
              <w:jc w:val="both"/>
              <w:rPr>
                <w:sz w:val="20"/>
                <w:szCs w:val="20"/>
              </w:rPr>
            </w:pPr>
            <w:r w:rsidRPr="00BC2583">
              <w:rPr>
                <w:sz w:val="20"/>
                <w:szCs w:val="20"/>
              </w:rPr>
              <w:t>Факс Участника (с указанием кода города)</w:t>
            </w:r>
          </w:p>
        </w:tc>
        <w:tc>
          <w:tcPr>
            <w:tcW w:w="3969" w:type="dxa"/>
          </w:tcPr>
          <w:p w:rsidR="00B13787" w:rsidRPr="00BC2583" w:rsidRDefault="00B13787" w:rsidP="000C3937">
            <w:pPr>
              <w:pStyle w:val="af1"/>
              <w:jc w:val="both"/>
              <w:rPr>
                <w:sz w:val="20"/>
                <w:szCs w:val="20"/>
              </w:rPr>
            </w:pPr>
          </w:p>
        </w:tc>
      </w:tr>
      <w:tr w:rsidR="00B13787" w:rsidRPr="00BC2583" w:rsidTr="00B25BE6">
        <w:trPr>
          <w:cantSplit/>
        </w:trPr>
        <w:tc>
          <w:tcPr>
            <w:tcW w:w="686" w:type="dxa"/>
          </w:tcPr>
          <w:p w:rsidR="00B13787" w:rsidRPr="00BC2583" w:rsidRDefault="00B13787" w:rsidP="00EC72E7">
            <w:pPr>
              <w:numPr>
                <w:ilvl w:val="0"/>
                <w:numId w:val="21"/>
              </w:numPr>
              <w:spacing w:after="60"/>
              <w:jc w:val="both"/>
              <w:rPr>
                <w:sz w:val="20"/>
                <w:szCs w:val="20"/>
              </w:rPr>
            </w:pPr>
          </w:p>
        </w:tc>
        <w:tc>
          <w:tcPr>
            <w:tcW w:w="5410" w:type="dxa"/>
          </w:tcPr>
          <w:p w:rsidR="00B13787" w:rsidRPr="00BC2583" w:rsidRDefault="00B13787" w:rsidP="000C3937">
            <w:pPr>
              <w:pStyle w:val="af1"/>
              <w:jc w:val="both"/>
              <w:rPr>
                <w:sz w:val="20"/>
                <w:szCs w:val="20"/>
              </w:rPr>
            </w:pPr>
            <w:r w:rsidRPr="00BC2583">
              <w:rPr>
                <w:sz w:val="20"/>
                <w:szCs w:val="20"/>
              </w:rPr>
              <w:t>Адрес электронной почты Участника</w:t>
            </w:r>
          </w:p>
        </w:tc>
        <w:tc>
          <w:tcPr>
            <w:tcW w:w="3969" w:type="dxa"/>
          </w:tcPr>
          <w:p w:rsidR="00B13787" w:rsidRPr="00BC2583" w:rsidRDefault="00B13787" w:rsidP="000C3937">
            <w:pPr>
              <w:pStyle w:val="af1"/>
              <w:jc w:val="both"/>
              <w:rPr>
                <w:sz w:val="20"/>
                <w:szCs w:val="20"/>
              </w:rPr>
            </w:pPr>
          </w:p>
        </w:tc>
      </w:tr>
      <w:tr w:rsidR="00B13787" w:rsidRPr="00BC2583" w:rsidTr="00B25BE6">
        <w:trPr>
          <w:cantSplit/>
        </w:trPr>
        <w:tc>
          <w:tcPr>
            <w:tcW w:w="686" w:type="dxa"/>
            <w:tcBorders>
              <w:top w:val="single" w:sz="4" w:space="0" w:color="auto"/>
              <w:left w:val="single" w:sz="4" w:space="0" w:color="auto"/>
              <w:bottom w:val="single" w:sz="4" w:space="0" w:color="auto"/>
              <w:right w:val="single" w:sz="4" w:space="0" w:color="auto"/>
            </w:tcBorders>
          </w:tcPr>
          <w:p w:rsidR="00B13787" w:rsidRPr="00BC2583" w:rsidRDefault="00B13787" w:rsidP="00EC72E7">
            <w:pPr>
              <w:numPr>
                <w:ilvl w:val="0"/>
                <w:numId w:val="21"/>
              </w:numPr>
              <w:spacing w:after="60"/>
              <w:jc w:val="both"/>
              <w:rPr>
                <w:color w:val="000000"/>
                <w:sz w:val="20"/>
                <w:szCs w:val="20"/>
              </w:rPr>
            </w:pPr>
          </w:p>
        </w:tc>
        <w:tc>
          <w:tcPr>
            <w:tcW w:w="5410" w:type="dxa"/>
            <w:tcBorders>
              <w:top w:val="single" w:sz="4" w:space="0" w:color="auto"/>
              <w:left w:val="single" w:sz="4" w:space="0" w:color="auto"/>
              <w:bottom w:val="single" w:sz="4" w:space="0" w:color="auto"/>
              <w:right w:val="single" w:sz="4" w:space="0" w:color="auto"/>
            </w:tcBorders>
          </w:tcPr>
          <w:p w:rsidR="00B13787" w:rsidRPr="00BC2583" w:rsidRDefault="00B13787" w:rsidP="000C3937">
            <w:pPr>
              <w:pStyle w:val="af1"/>
              <w:jc w:val="both"/>
              <w:rPr>
                <w:color w:val="000000"/>
                <w:sz w:val="20"/>
                <w:szCs w:val="20"/>
              </w:rPr>
            </w:pPr>
            <w:r w:rsidRPr="00BC2583">
              <w:rPr>
                <w:color w:val="000000"/>
                <w:sz w:val="20"/>
                <w:szCs w:val="20"/>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rsidR="00B13787" w:rsidRPr="00BC2583" w:rsidRDefault="00B13787" w:rsidP="000C3937">
            <w:pPr>
              <w:pStyle w:val="af1"/>
              <w:jc w:val="both"/>
              <w:rPr>
                <w:color w:val="000000"/>
                <w:sz w:val="20"/>
                <w:szCs w:val="20"/>
              </w:rPr>
            </w:pPr>
          </w:p>
        </w:tc>
      </w:tr>
      <w:tr w:rsidR="00B13787" w:rsidRPr="00BC2583" w:rsidTr="00B25BE6">
        <w:trPr>
          <w:cantSplit/>
        </w:trPr>
        <w:tc>
          <w:tcPr>
            <w:tcW w:w="686" w:type="dxa"/>
            <w:tcBorders>
              <w:top w:val="single" w:sz="4" w:space="0" w:color="auto"/>
              <w:left w:val="single" w:sz="4" w:space="0" w:color="auto"/>
              <w:bottom w:val="single" w:sz="4" w:space="0" w:color="auto"/>
              <w:right w:val="single" w:sz="4" w:space="0" w:color="auto"/>
            </w:tcBorders>
          </w:tcPr>
          <w:p w:rsidR="00B13787" w:rsidRPr="00BC2583" w:rsidRDefault="00B13787" w:rsidP="00EC72E7">
            <w:pPr>
              <w:numPr>
                <w:ilvl w:val="0"/>
                <w:numId w:val="21"/>
              </w:numPr>
              <w:spacing w:after="60"/>
              <w:jc w:val="both"/>
              <w:rPr>
                <w:color w:val="000000"/>
                <w:sz w:val="20"/>
                <w:szCs w:val="20"/>
              </w:rPr>
            </w:pPr>
          </w:p>
        </w:tc>
        <w:tc>
          <w:tcPr>
            <w:tcW w:w="5410" w:type="dxa"/>
            <w:tcBorders>
              <w:top w:val="single" w:sz="4" w:space="0" w:color="auto"/>
              <w:left w:val="single" w:sz="4" w:space="0" w:color="auto"/>
              <w:bottom w:val="single" w:sz="4" w:space="0" w:color="auto"/>
              <w:right w:val="single" w:sz="4" w:space="0" w:color="auto"/>
            </w:tcBorders>
          </w:tcPr>
          <w:p w:rsidR="00B13787" w:rsidRPr="00BC2583" w:rsidRDefault="00B13787" w:rsidP="000C3937">
            <w:pPr>
              <w:pStyle w:val="af1"/>
              <w:jc w:val="both"/>
              <w:rPr>
                <w:color w:val="000000"/>
                <w:sz w:val="20"/>
                <w:szCs w:val="20"/>
              </w:rPr>
            </w:pPr>
            <w:r w:rsidRPr="00BC2583">
              <w:rPr>
                <w:color w:val="000000"/>
                <w:sz w:val="20"/>
                <w:szCs w:val="20"/>
              </w:rPr>
              <w:t>Фамилия, Имя и Отчество главного бухгалтера Участника</w:t>
            </w:r>
          </w:p>
        </w:tc>
        <w:tc>
          <w:tcPr>
            <w:tcW w:w="3969" w:type="dxa"/>
            <w:tcBorders>
              <w:top w:val="single" w:sz="4" w:space="0" w:color="auto"/>
              <w:left w:val="single" w:sz="4" w:space="0" w:color="auto"/>
              <w:bottom w:val="single" w:sz="4" w:space="0" w:color="auto"/>
              <w:right w:val="single" w:sz="4" w:space="0" w:color="auto"/>
            </w:tcBorders>
          </w:tcPr>
          <w:p w:rsidR="00B13787" w:rsidRPr="00BC2583" w:rsidRDefault="00B13787" w:rsidP="000C3937">
            <w:pPr>
              <w:pStyle w:val="af1"/>
              <w:jc w:val="both"/>
              <w:rPr>
                <w:color w:val="000000"/>
                <w:sz w:val="20"/>
                <w:szCs w:val="20"/>
              </w:rPr>
            </w:pPr>
          </w:p>
        </w:tc>
      </w:tr>
      <w:tr w:rsidR="00B13787" w:rsidRPr="00BC2583" w:rsidTr="00B25BE6">
        <w:trPr>
          <w:cantSplit/>
        </w:trPr>
        <w:tc>
          <w:tcPr>
            <w:tcW w:w="686" w:type="dxa"/>
          </w:tcPr>
          <w:p w:rsidR="00B13787" w:rsidRPr="00BC2583" w:rsidRDefault="00B13787" w:rsidP="00EC72E7">
            <w:pPr>
              <w:numPr>
                <w:ilvl w:val="0"/>
                <w:numId w:val="21"/>
              </w:numPr>
              <w:spacing w:after="60"/>
              <w:jc w:val="both"/>
              <w:rPr>
                <w:sz w:val="20"/>
                <w:szCs w:val="20"/>
              </w:rPr>
            </w:pPr>
          </w:p>
        </w:tc>
        <w:tc>
          <w:tcPr>
            <w:tcW w:w="5410" w:type="dxa"/>
          </w:tcPr>
          <w:p w:rsidR="00B13787" w:rsidRPr="00BC2583" w:rsidRDefault="00B13787" w:rsidP="000C3937">
            <w:pPr>
              <w:pStyle w:val="af1"/>
              <w:jc w:val="both"/>
              <w:rPr>
                <w:sz w:val="20"/>
                <w:szCs w:val="20"/>
              </w:rPr>
            </w:pPr>
            <w:r w:rsidRPr="00BC2583">
              <w:rPr>
                <w:sz w:val="20"/>
                <w:szCs w:val="20"/>
              </w:rPr>
              <w:t>Фамилия, Имя и Отчество ответственного лица Участника с указанием должности и контактного телефона</w:t>
            </w:r>
          </w:p>
        </w:tc>
        <w:tc>
          <w:tcPr>
            <w:tcW w:w="3969" w:type="dxa"/>
          </w:tcPr>
          <w:p w:rsidR="00B13787" w:rsidRPr="00BC2583" w:rsidRDefault="00B13787" w:rsidP="000C3937">
            <w:pPr>
              <w:pStyle w:val="af1"/>
              <w:jc w:val="both"/>
              <w:rPr>
                <w:sz w:val="20"/>
                <w:szCs w:val="20"/>
              </w:rPr>
            </w:pPr>
          </w:p>
        </w:tc>
      </w:tr>
    </w:tbl>
    <w:p w:rsidR="00B13787" w:rsidRPr="00BC2583" w:rsidRDefault="00B13787" w:rsidP="000C3937">
      <w:pPr>
        <w:jc w:val="both"/>
        <w:rPr>
          <w:sz w:val="20"/>
          <w:szCs w:val="20"/>
        </w:rPr>
      </w:pPr>
      <w:r w:rsidRPr="00BC2583">
        <w:rPr>
          <w:sz w:val="20"/>
          <w:szCs w:val="20"/>
        </w:rPr>
        <w:t>____________________________________</w:t>
      </w:r>
    </w:p>
    <w:p w:rsidR="00B13787" w:rsidRPr="00BC2583" w:rsidRDefault="00B13787" w:rsidP="000C3937">
      <w:pPr>
        <w:ind w:right="3684"/>
        <w:jc w:val="both"/>
        <w:rPr>
          <w:sz w:val="20"/>
          <w:szCs w:val="20"/>
          <w:vertAlign w:val="superscript"/>
        </w:rPr>
      </w:pPr>
      <w:r w:rsidRPr="00BC2583">
        <w:rPr>
          <w:sz w:val="20"/>
          <w:szCs w:val="20"/>
          <w:vertAlign w:val="superscript"/>
        </w:rPr>
        <w:t>(подпись, М.П.)</w:t>
      </w:r>
    </w:p>
    <w:p w:rsidR="00B13787" w:rsidRPr="00BC2583" w:rsidRDefault="00B13787" w:rsidP="000C3937">
      <w:pPr>
        <w:jc w:val="both"/>
        <w:rPr>
          <w:sz w:val="20"/>
          <w:szCs w:val="20"/>
        </w:rPr>
      </w:pPr>
      <w:r w:rsidRPr="00BC2583">
        <w:rPr>
          <w:sz w:val="20"/>
          <w:szCs w:val="20"/>
        </w:rPr>
        <w:t>____________________________________</w:t>
      </w:r>
    </w:p>
    <w:p w:rsidR="00B13787" w:rsidRPr="00BC2583" w:rsidRDefault="00B13787" w:rsidP="000C3937">
      <w:pPr>
        <w:ind w:right="3684"/>
        <w:jc w:val="both"/>
        <w:rPr>
          <w:b/>
          <w:sz w:val="20"/>
          <w:szCs w:val="20"/>
        </w:rPr>
      </w:pPr>
      <w:r w:rsidRPr="00BC2583">
        <w:rPr>
          <w:sz w:val="20"/>
          <w:szCs w:val="20"/>
          <w:vertAlign w:val="superscript"/>
        </w:rPr>
        <w:t xml:space="preserve">(фамилия, имя, отчество </w:t>
      </w:r>
      <w:proofErr w:type="gramStart"/>
      <w:r w:rsidRPr="00BC2583">
        <w:rPr>
          <w:sz w:val="20"/>
          <w:szCs w:val="20"/>
          <w:vertAlign w:val="superscript"/>
        </w:rPr>
        <w:t>подписавшего</w:t>
      </w:r>
      <w:proofErr w:type="gramEnd"/>
      <w:r w:rsidRPr="00BC2583">
        <w:rPr>
          <w:sz w:val="20"/>
          <w:szCs w:val="20"/>
          <w:vertAlign w:val="superscript"/>
        </w:rPr>
        <w:t>, должность)</w:t>
      </w:r>
    </w:p>
    <w:p w:rsidR="00B13787" w:rsidRPr="00BC2583" w:rsidRDefault="00B13787" w:rsidP="000C3937">
      <w:pPr>
        <w:pStyle w:val="af8"/>
        <w:tabs>
          <w:tab w:val="clear" w:pos="3119"/>
        </w:tabs>
        <w:spacing w:line="240" w:lineRule="auto"/>
        <w:ind w:left="741" w:firstLine="0"/>
        <w:rPr>
          <w:sz w:val="20"/>
        </w:rPr>
      </w:pPr>
    </w:p>
    <w:p w:rsidR="00B13787" w:rsidRPr="00BC2583" w:rsidRDefault="00B13787" w:rsidP="00B25BE6">
      <w:pPr>
        <w:pStyle w:val="af8"/>
        <w:tabs>
          <w:tab w:val="clear" w:pos="3119"/>
          <w:tab w:val="num" w:pos="2880"/>
        </w:tabs>
        <w:spacing w:line="240" w:lineRule="auto"/>
        <w:ind w:left="0" w:firstLine="0"/>
        <w:rPr>
          <w:b/>
          <w:sz w:val="20"/>
        </w:rPr>
      </w:pPr>
      <w:r w:rsidRPr="00BC2583">
        <w:rPr>
          <w:b/>
          <w:sz w:val="20"/>
        </w:rPr>
        <w:t>У</w:t>
      </w:r>
      <w:r w:rsidR="004F4413" w:rsidRPr="00BC2583">
        <w:rPr>
          <w:b/>
          <w:sz w:val="20"/>
        </w:rPr>
        <w:t xml:space="preserve">частник указывает дату и номер Заявки </w:t>
      </w:r>
      <w:r w:rsidRPr="00BC2583">
        <w:rPr>
          <w:b/>
          <w:sz w:val="20"/>
        </w:rPr>
        <w:t>в соответствии с письмом о подаче оферты</w:t>
      </w:r>
      <w:r w:rsidR="00027963" w:rsidRPr="00BC2583">
        <w:rPr>
          <w:b/>
          <w:sz w:val="20"/>
        </w:rPr>
        <w:t xml:space="preserve"> (заявка)</w:t>
      </w:r>
      <w:r w:rsidR="00A137FC" w:rsidRPr="00BC2583">
        <w:rPr>
          <w:b/>
          <w:sz w:val="20"/>
        </w:rPr>
        <w:t xml:space="preserve"> (форма 8.2.)</w:t>
      </w:r>
    </w:p>
    <w:p w:rsidR="00B13787" w:rsidRPr="00BC2583" w:rsidRDefault="00B13787" w:rsidP="00B25BE6">
      <w:pPr>
        <w:pStyle w:val="af8"/>
        <w:tabs>
          <w:tab w:val="clear" w:pos="3119"/>
          <w:tab w:val="num" w:pos="2880"/>
        </w:tabs>
        <w:spacing w:line="240" w:lineRule="auto"/>
        <w:ind w:left="0" w:firstLine="0"/>
        <w:rPr>
          <w:b/>
          <w:sz w:val="20"/>
        </w:rPr>
      </w:pPr>
      <w:r w:rsidRPr="00BC2583">
        <w:rPr>
          <w:b/>
          <w:sz w:val="20"/>
        </w:rPr>
        <w:t xml:space="preserve">Участник указывает свое фирменное наименование (в </w:t>
      </w:r>
      <w:proofErr w:type="spellStart"/>
      <w:r w:rsidRPr="00BC2583">
        <w:rPr>
          <w:b/>
          <w:sz w:val="20"/>
        </w:rPr>
        <w:t>т.ч</w:t>
      </w:r>
      <w:proofErr w:type="spellEnd"/>
      <w:r w:rsidRPr="00BC2583">
        <w:rPr>
          <w:b/>
          <w:sz w:val="20"/>
        </w:rPr>
        <w:t>. организационно-правовую форму) и свой адрес.</w:t>
      </w:r>
    </w:p>
    <w:p w:rsidR="00B13787" w:rsidRPr="00BC2583" w:rsidRDefault="00B13787" w:rsidP="00B25BE6">
      <w:pPr>
        <w:pStyle w:val="af8"/>
        <w:tabs>
          <w:tab w:val="clear" w:pos="3119"/>
          <w:tab w:val="num" w:pos="2880"/>
        </w:tabs>
        <w:spacing w:line="240" w:lineRule="auto"/>
        <w:ind w:left="0" w:firstLine="0"/>
        <w:rPr>
          <w:b/>
          <w:sz w:val="20"/>
        </w:rPr>
      </w:pPr>
      <w:r w:rsidRPr="00BC2583">
        <w:rPr>
          <w:b/>
          <w:sz w:val="20"/>
        </w:rPr>
        <w:t>Участники должны заполнить приведенную выше таблицу по всем позициям. В случае отсутствия каких-либо данных указать слово «нет».</w:t>
      </w:r>
    </w:p>
    <w:p w:rsidR="00B13787" w:rsidRPr="00BC2583" w:rsidRDefault="00B13787" w:rsidP="00B25BE6">
      <w:pPr>
        <w:pStyle w:val="af8"/>
        <w:tabs>
          <w:tab w:val="clear" w:pos="3119"/>
          <w:tab w:val="num" w:pos="2880"/>
        </w:tabs>
        <w:spacing w:line="240" w:lineRule="auto"/>
        <w:ind w:left="0" w:firstLine="0"/>
        <w:rPr>
          <w:b/>
          <w:sz w:val="20"/>
        </w:rPr>
      </w:pPr>
      <w:r w:rsidRPr="00BC2583">
        <w:rPr>
          <w:b/>
          <w:sz w:val="20"/>
        </w:rPr>
        <w:t>В графе 8 «Банковские реквизиты» указываются реквизиты, которые будут использованы при заключении Договора.</w:t>
      </w:r>
    </w:p>
    <w:p w:rsidR="00027FC3" w:rsidRPr="00BC2583" w:rsidRDefault="00027FC3" w:rsidP="000C3937">
      <w:pPr>
        <w:pStyle w:val="af6"/>
        <w:spacing w:line="240" w:lineRule="auto"/>
        <w:rPr>
          <w:b/>
          <w:sz w:val="20"/>
          <w:szCs w:val="20"/>
        </w:rPr>
      </w:pPr>
    </w:p>
    <w:p w:rsidR="004E3EA4" w:rsidRPr="00BC2583" w:rsidRDefault="004E3EA4" w:rsidP="003A597A">
      <w:pPr>
        <w:pStyle w:val="af6"/>
        <w:jc w:val="right"/>
        <w:rPr>
          <w:sz w:val="20"/>
          <w:szCs w:val="20"/>
        </w:rPr>
      </w:pPr>
    </w:p>
    <w:p w:rsidR="00C92FA0" w:rsidRDefault="00C92FA0" w:rsidP="000C3937">
      <w:pPr>
        <w:pStyle w:val="af8"/>
        <w:tabs>
          <w:tab w:val="clear" w:pos="3119"/>
        </w:tabs>
        <w:spacing w:line="240" w:lineRule="auto"/>
        <w:ind w:left="0" w:firstLine="0"/>
        <w:rPr>
          <w:sz w:val="20"/>
          <w:szCs w:val="20"/>
        </w:rPr>
      </w:pPr>
      <w:bookmarkStart w:id="132" w:name="_Ref55335823"/>
      <w:bookmarkStart w:id="133" w:name="_Ref55336359"/>
      <w:bookmarkStart w:id="134" w:name="_Toc57314675"/>
      <w:bookmarkEnd w:id="122"/>
      <w:bookmarkEnd w:id="123"/>
      <w:bookmarkEnd w:id="124"/>
      <w:bookmarkEnd w:id="125"/>
      <w:bookmarkEnd w:id="127"/>
      <w:bookmarkEnd w:id="128"/>
      <w:bookmarkEnd w:id="129"/>
      <w:bookmarkEnd w:id="130"/>
      <w:bookmarkEnd w:id="131"/>
    </w:p>
    <w:p w:rsidR="00C92FA0" w:rsidRDefault="00C92FA0" w:rsidP="000C3937">
      <w:pPr>
        <w:pStyle w:val="af8"/>
        <w:tabs>
          <w:tab w:val="clear" w:pos="3119"/>
        </w:tabs>
        <w:spacing w:line="240" w:lineRule="auto"/>
        <w:ind w:left="0" w:firstLine="0"/>
        <w:rPr>
          <w:b/>
          <w:sz w:val="20"/>
        </w:rPr>
      </w:pPr>
    </w:p>
    <w:p w:rsidR="00737752" w:rsidRDefault="00737752" w:rsidP="000C3937">
      <w:pPr>
        <w:pStyle w:val="af8"/>
        <w:tabs>
          <w:tab w:val="clear" w:pos="3119"/>
        </w:tabs>
        <w:spacing w:line="240" w:lineRule="auto"/>
        <w:ind w:left="0" w:firstLine="0"/>
        <w:rPr>
          <w:b/>
          <w:sz w:val="20"/>
        </w:rPr>
      </w:pPr>
    </w:p>
    <w:p w:rsidR="00737752" w:rsidRDefault="00737752" w:rsidP="000C3937">
      <w:pPr>
        <w:pStyle w:val="af8"/>
        <w:tabs>
          <w:tab w:val="clear" w:pos="3119"/>
        </w:tabs>
        <w:spacing w:line="240" w:lineRule="auto"/>
        <w:ind w:left="0" w:firstLine="0"/>
        <w:rPr>
          <w:b/>
          <w:sz w:val="20"/>
        </w:rPr>
      </w:pPr>
    </w:p>
    <w:p w:rsidR="00737752" w:rsidRDefault="00737752" w:rsidP="000C3937">
      <w:pPr>
        <w:pStyle w:val="af8"/>
        <w:tabs>
          <w:tab w:val="clear" w:pos="3119"/>
        </w:tabs>
        <w:spacing w:line="240" w:lineRule="auto"/>
        <w:ind w:left="0" w:firstLine="0"/>
        <w:rPr>
          <w:b/>
          <w:sz w:val="20"/>
        </w:rPr>
      </w:pPr>
    </w:p>
    <w:p w:rsidR="00737752" w:rsidRDefault="00737752" w:rsidP="000C3937">
      <w:pPr>
        <w:pStyle w:val="af8"/>
        <w:tabs>
          <w:tab w:val="clear" w:pos="3119"/>
        </w:tabs>
        <w:spacing w:line="240" w:lineRule="auto"/>
        <w:ind w:left="0" w:firstLine="0"/>
        <w:rPr>
          <w:b/>
          <w:sz w:val="20"/>
        </w:rPr>
      </w:pPr>
    </w:p>
    <w:p w:rsidR="00737752" w:rsidRDefault="00737752" w:rsidP="000C3937">
      <w:pPr>
        <w:pStyle w:val="af8"/>
        <w:tabs>
          <w:tab w:val="clear" w:pos="3119"/>
        </w:tabs>
        <w:spacing w:line="240" w:lineRule="auto"/>
        <w:ind w:left="0" w:firstLine="0"/>
        <w:rPr>
          <w:b/>
          <w:sz w:val="20"/>
        </w:rPr>
      </w:pPr>
    </w:p>
    <w:p w:rsidR="00737752" w:rsidRDefault="00737752" w:rsidP="000C3937">
      <w:pPr>
        <w:pStyle w:val="af8"/>
        <w:tabs>
          <w:tab w:val="clear" w:pos="3119"/>
        </w:tabs>
        <w:spacing w:line="240" w:lineRule="auto"/>
        <w:ind w:left="0" w:firstLine="0"/>
        <w:rPr>
          <w:b/>
          <w:sz w:val="20"/>
        </w:rPr>
      </w:pPr>
    </w:p>
    <w:p w:rsidR="00737752" w:rsidRDefault="00737752" w:rsidP="000C3937">
      <w:pPr>
        <w:pStyle w:val="af8"/>
        <w:tabs>
          <w:tab w:val="clear" w:pos="3119"/>
        </w:tabs>
        <w:spacing w:line="240" w:lineRule="auto"/>
        <w:ind w:left="0" w:firstLine="0"/>
        <w:rPr>
          <w:b/>
          <w:sz w:val="20"/>
        </w:rPr>
      </w:pPr>
    </w:p>
    <w:p w:rsidR="00C92FA0" w:rsidRDefault="00C92FA0" w:rsidP="00C92FA0">
      <w:pPr>
        <w:pStyle w:val="af6"/>
        <w:jc w:val="right"/>
        <w:rPr>
          <w:sz w:val="20"/>
          <w:szCs w:val="20"/>
        </w:rPr>
      </w:pPr>
      <w:r>
        <w:rPr>
          <w:sz w:val="20"/>
          <w:szCs w:val="20"/>
        </w:rPr>
        <w:t>8.4. Форма 4. Форма конкурсного предложения</w:t>
      </w:r>
    </w:p>
    <w:p w:rsidR="00C92FA0" w:rsidRDefault="00C92FA0" w:rsidP="00C92FA0">
      <w:pPr>
        <w:pStyle w:val="af6"/>
        <w:jc w:val="right"/>
        <w:rPr>
          <w:sz w:val="20"/>
          <w:szCs w:val="20"/>
        </w:rPr>
      </w:pPr>
      <w:r>
        <w:rPr>
          <w:sz w:val="20"/>
          <w:szCs w:val="20"/>
        </w:rPr>
        <w:t xml:space="preserve">Приложение №__ к письму </w:t>
      </w:r>
    </w:p>
    <w:p w:rsidR="00C92FA0" w:rsidRDefault="00C92FA0" w:rsidP="00C92FA0">
      <w:pPr>
        <w:pStyle w:val="af6"/>
        <w:spacing w:line="240" w:lineRule="auto"/>
        <w:jc w:val="right"/>
        <w:rPr>
          <w:sz w:val="20"/>
          <w:szCs w:val="20"/>
        </w:rPr>
      </w:pPr>
      <w:r>
        <w:rPr>
          <w:sz w:val="20"/>
          <w:szCs w:val="20"/>
        </w:rPr>
        <w:t xml:space="preserve">от «____»_____________ </w:t>
      </w:r>
      <w:proofErr w:type="gramStart"/>
      <w:r>
        <w:rPr>
          <w:sz w:val="20"/>
          <w:szCs w:val="20"/>
        </w:rPr>
        <w:t>г</w:t>
      </w:r>
      <w:proofErr w:type="gramEnd"/>
      <w:r>
        <w:rPr>
          <w:sz w:val="20"/>
          <w:szCs w:val="20"/>
        </w:rPr>
        <w:t>. №__________</w:t>
      </w:r>
    </w:p>
    <w:p w:rsidR="00C92FA0" w:rsidRDefault="00C92FA0" w:rsidP="00C92FA0">
      <w:pPr>
        <w:pStyle w:val="af6"/>
        <w:spacing w:line="240" w:lineRule="auto"/>
        <w:jc w:val="center"/>
        <w:rPr>
          <w:b/>
          <w:sz w:val="20"/>
          <w:szCs w:val="20"/>
        </w:rPr>
      </w:pPr>
    </w:p>
    <w:p w:rsidR="00C92FA0" w:rsidRDefault="00C92FA0" w:rsidP="00C92FA0">
      <w:pPr>
        <w:pStyle w:val="af6"/>
        <w:spacing w:line="240" w:lineRule="auto"/>
        <w:jc w:val="center"/>
        <w:rPr>
          <w:b/>
          <w:sz w:val="20"/>
          <w:szCs w:val="20"/>
        </w:rPr>
      </w:pPr>
    </w:p>
    <w:p w:rsidR="00C92FA0" w:rsidRDefault="00C92FA0" w:rsidP="00C92FA0">
      <w:pPr>
        <w:pStyle w:val="af6"/>
        <w:spacing w:line="240" w:lineRule="auto"/>
        <w:jc w:val="center"/>
        <w:rPr>
          <w:b/>
          <w:sz w:val="20"/>
          <w:szCs w:val="20"/>
        </w:rPr>
      </w:pPr>
      <w:r>
        <w:rPr>
          <w:b/>
          <w:sz w:val="20"/>
          <w:szCs w:val="20"/>
        </w:rPr>
        <w:t>КОНКУРСНОЕ ПРЕДЛОЖЕНИЕ</w:t>
      </w:r>
    </w:p>
    <w:p w:rsidR="00C92FA0" w:rsidRDefault="00C92FA0" w:rsidP="00C92FA0">
      <w:pPr>
        <w:pStyle w:val="af6"/>
        <w:spacing w:line="240" w:lineRule="auto"/>
        <w:jc w:val="center"/>
        <w:rPr>
          <w:sz w:val="20"/>
          <w:szCs w:val="20"/>
        </w:rPr>
      </w:pPr>
      <w:r>
        <w:rPr>
          <w:sz w:val="20"/>
          <w:szCs w:val="20"/>
        </w:rPr>
        <w:t>при проведении ____________________</w:t>
      </w:r>
    </w:p>
    <w:p w:rsidR="00C92FA0" w:rsidRDefault="00C92FA0" w:rsidP="00C92FA0">
      <w:pPr>
        <w:pStyle w:val="af6"/>
        <w:spacing w:line="240" w:lineRule="auto"/>
        <w:jc w:val="center"/>
        <w:rPr>
          <w:sz w:val="20"/>
          <w:szCs w:val="20"/>
        </w:rPr>
      </w:pPr>
      <w:r>
        <w:rPr>
          <w:sz w:val="20"/>
          <w:szCs w:val="20"/>
        </w:rPr>
        <w:t>по выбору поставщика продукции (работ, услуг)</w:t>
      </w:r>
    </w:p>
    <w:p w:rsidR="00C92FA0" w:rsidRDefault="00C92FA0" w:rsidP="00C92FA0">
      <w:pPr>
        <w:pStyle w:val="af6"/>
        <w:spacing w:line="240" w:lineRule="auto"/>
        <w:rPr>
          <w:sz w:val="20"/>
          <w:szCs w:val="20"/>
        </w:rPr>
      </w:pPr>
    </w:p>
    <w:p w:rsidR="00C92FA0" w:rsidRDefault="00C92FA0" w:rsidP="00C92FA0">
      <w:pPr>
        <w:pStyle w:val="af6"/>
        <w:spacing w:line="240" w:lineRule="auto"/>
        <w:ind w:firstLine="0"/>
        <w:rPr>
          <w:sz w:val="20"/>
          <w:szCs w:val="20"/>
        </w:rPr>
      </w:pPr>
      <w:r>
        <w:rPr>
          <w:sz w:val="20"/>
          <w:szCs w:val="20"/>
        </w:rPr>
        <w:t xml:space="preserve">Изучив конкурсную документацию </w:t>
      </w:r>
      <w:proofErr w:type="gramStart"/>
      <w:r>
        <w:rPr>
          <w:sz w:val="20"/>
          <w:szCs w:val="20"/>
        </w:rPr>
        <w:t>на</w:t>
      </w:r>
      <w:proofErr w:type="gramEnd"/>
      <w:r>
        <w:rPr>
          <w:sz w:val="20"/>
          <w:szCs w:val="20"/>
        </w:rPr>
        <w:t xml:space="preserve"> ___________________________________________________________________</w:t>
      </w:r>
    </w:p>
    <w:p w:rsidR="00C92FA0" w:rsidRDefault="00C92FA0" w:rsidP="00C92FA0">
      <w:pPr>
        <w:pStyle w:val="af6"/>
        <w:spacing w:line="240" w:lineRule="auto"/>
        <w:jc w:val="center"/>
        <w:rPr>
          <w:sz w:val="16"/>
          <w:szCs w:val="16"/>
        </w:rPr>
      </w:pPr>
      <w:r>
        <w:rPr>
          <w:sz w:val="16"/>
          <w:szCs w:val="16"/>
        </w:rPr>
        <w:t>(объект заказа)</w:t>
      </w:r>
    </w:p>
    <w:p w:rsidR="00C92FA0" w:rsidRDefault="00C92FA0" w:rsidP="00C92FA0">
      <w:pPr>
        <w:pStyle w:val="af6"/>
        <w:spacing w:line="240" w:lineRule="auto"/>
        <w:ind w:firstLine="0"/>
        <w:rPr>
          <w:sz w:val="20"/>
          <w:szCs w:val="20"/>
        </w:rPr>
      </w:pPr>
      <w:r>
        <w:rPr>
          <w:sz w:val="20"/>
          <w:szCs w:val="20"/>
        </w:rPr>
        <w:t>а также условия и порядок проведения настоящего _____________________, проект контракта (договора) на выполнение вышеуказанного заказа, мы _________________________________________________________________</w:t>
      </w:r>
    </w:p>
    <w:p w:rsidR="00C92FA0" w:rsidRDefault="00C92FA0" w:rsidP="00C92FA0">
      <w:pPr>
        <w:pStyle w:val="af6"/>
        <w:spacing w:line="240" w:lineRule="auto"/>
        <w:ind w:firstLine="0"/>
        <w:rPr>
          <w:sz w:val="20"/>
          <w:szCs w:val="20"/>
        </w:rPr>
      </w:pPr>
      <w:r>
        <w:rPr>
          <w:sz w:val="20"/>
          <w:szCs w:val="20"/>
        </w:rPr>
        <w:t>________________________________________________________________________________________________</w:t>
      </w:r>
    </w:p>
    <w:p w:rsidR="00C92FA0" w:rsidRDefault="00C92FA0" w:rsidP="00C92FA0">
      <w:pPr>
        <w:pStyle w:val="af6"/>
        <w:spacing w:line="240" w:lineRule="auto"/>
        <w:jc w:val="center"/>
        <w:rPr>
          <w:sz w:val="16"/>
          <w:szCs w:val="16"/>
        </w:rPr>
      </w:pPr>
      <w:r>
        <w:rPr>
          <w:sz w:val="16"/>
          <w:szCs w:val="16"/>
        </w:rPr>
        <w:t>(полное наименование организации – Участника конкурса по учредительным документам)</w:t>
      </w:r>
    </w:p>
    <w:p w:rsidR="00C92FA0" w:rsidRDefault="00C92FA0" w:rsidP="00C92FA0">
      <w:pPr>
        <w:pStyle w:val="af6"/>
        <w:spacing w:line="240" w:lineRule="auto"/>
        <w:rPr>
          <w:sz w:val="20"/>
          <w:szCs w:val="20"/>
        </w:rPr>
      </w:pPr>
      <w:r>
        <w:rPr>
          <w:sz w:val="20"/>
          <w:szCs w:val="20"/>
        </w:rPr>
        <w:t>в лице ________________________________________________________________</w:t>
      </w:r>
    </w:p>
    <w:p w:rsidR="00C92FA0" w:rsidRDefault="00C92FA0" w:rsidP="00C92FA0">
      <w:pPr>
        <w:pStyle w:val="af6"/>
        <w:spacing w:line="240" w:lineRule="auto"/>
        <w:jc w:val="center"/>
        <w:rPr>
          <w:sz w:val="16"/>
          <w:szCs w:val="16"/>
        </w:rPr>
      </w:pPr>
      <w:r>
        <w:rPr>
          <w:sz w:val="20"/>
          <w:szCs w:val="20"/>
        </w:rPr>
        <w:t>(</w:t>
      </w:r>
      <w:r>
        <w:rPr>
          <w:sz w:val="16"/>
          <w:szCs w:val="16"/>
        </w:rPr>
        <w:t>наименование должности руководителя, его Ф.И.О.)</w:t>
      </w:r>
    </w:p>
    <w:p w:rsidR="00C92FA0" w:rsidRDefault="00C92FA0" w:rsidP="00C92FA0">
      <w:pPr>
        <w:pStyle w:val="af6"/>
        <w:spacing w:line="240" w:lineRule="auto"/>
        <w:rPr>
          <w:sz w:val="20"/>
          <w:szCs w:val="20"/>
        </w:rPr>
      </w:pPr>
      <w:r>
        <w:rPr>
          <w:sz w:val="20"/>
          <w:szCs w:val="20"/>
        </w:rPr>
        <w:t>уполномоченного в случае признания нас победителями _____________________ подписать контракт (договор), согласны выполнить предусмотренные ________________ функции в соответствии с требованиями конкурсной документации и на условиях, которые мы представили в настоящем предложении:</w:t>
      </w:r>
    </w:p>
    <w:tbl>
      <w:tblPr>
        <w:tblW w:w="10440" w:type="dxa"/>
        <w:tblInd w:w="108" w:type="dxa"/>
        <w:tblLayout w:type="fixed"/>
        <w:tblLook w:val="04A0" w:firstRow="1" w:lastRow="0" w:firstColumn="1" w:lastColumn="0" w:noHBand="0" w:noVBand="1"/>
      </w:tblPr>
      <w:tblGrid>
        <w:gridCol w:w="535"/>
        <w:gridCol w:w="4685"/>
        <w:gridCol w:w="1440"/>
        <w:gridCol w:w="791"/>
        <w:gridCol w:w="1189"/>
        <w:gridCol w:w="540"/>
        <w:gridCol w:w="360"/>
        <w:gridCol w:w="900"/>
      </w:tblGrid>
      <w:tr w:rsidR="00C92FA0" w:rsidTr="00C92FA0">
        <w:trPr>
          <w:gridAfter w:val="2"/>
          <w:wAfter w:w="1260" w:type="dxa"/>
          <w:trHeight w:val="322"/>
        </w:trPr>
        <w:tc>
          <w:tcPr>
            <w:tcW w:w="9180" w:type="dxa"/>
            <w:gridSpan w:val="6"/>
            <w:noWrap/>
            <w:vAlign w:val="bottom"/>
            <w:hideMark/>
          </w:tcPr>
          <w:p w:rsidR="00C92FA0" w:rsidRDefault="00C92FA0">
            <w:pPr>
              <w:jc w:val="center"/>
              <w:rPr>
                <w:b/>
                <w:bCs/>
                <w:sz w:val="24"/>
                <w:szCs w:val="24"/>
              </w:rPr>
            </w:pPr>
            <w:r>
              <w:rPr>
                <w:b/>
                <w:i/>
                <w:sz w:val="24"/>
                <w:szCs w:val="24"/>
              </w:rPr>
              <w:t xml:space="preserve">ЛОТ №  на поставку </w:t>
            </w:r>
          </w:p>
        </w:tc>
      </w:tr>
      <w:tr w:rsidR="00C92FA0" w:rsidTr="00C92FA0">
        <w:trPr>
          <w:trHeight w:val="307"/>
        </w:trPr>
        <w:tc>
          <w:tcPr>
            <w:tcW w:w="535" w:type="dxa"/>
            <w:vMerge w:val="restart"/>
            <w:tcBorders>
              <w:top w:val="single" w:sz="4" w:space="0" w:color="auto"/>
              <w:left w:val="single" w:sz="4" w:space="0" w:color="auto"/>
              <w:bottom w:val="single" w:sz="4" w:space="0" w:color="auto"/>
              <w:right w:val="single" w:sz="4" w:space="0" w:color="auto"/>
            </w:tcBorders>
            <w:noWrap/>
            <w:vAlign w:val="center"/>
            <w:hideMark/>
          </w:tcPr>
          <w:p w:rsidR="00C92FA0" w:rsidRDefault="00C92FA0">
            <w:pPr>
              <w:jc w:val="center"/>
              <w:rPr>
                <w:b/>
                <w:bCs/>
                <w:sz w:val="20"/>
                <w:szCs w:val="20"/>
              </w:rPr>
            </w:pPr>
            <w:r>
              <w:rPr>
                <w:b/>
                <w:bCs/>
                <w:sz w:val="20"/>
                <w:szCs w:val="20"/>
              </w:rPr>
              <w:t xml:space="preserve">№ </w:t>
            </w:r>
            <w:proofErr w:type="gramStart"/>
            <w:r>
              <w:rPr>
                <w:b/>
                <w:bCs/>
                <w:sz w:val="20"/>
                <w:szCs w:val="20"/>
              </w:rPr>
              <w:t>п</w:t>
            </w:r>
            <w:proofErr w:type="gramEnd"/>
            <w:r>
              <w:rPr>
                <w:b/>
                <w:bCs/>
                <w:sz w:val="20"/>
                <w:szCs w:val="20"/>
              </w:rPr>
              <w:t>/п</w:t>
            </w:r>
          </w:p>
        </w:tc>
        <w:tc>
          <w:tcPr>
            <w:tcW w:w="4685" w:type="dxa"/>
            <w:vMerge w:val="restart"/>
            <w:tcBorders>
              <w:top w:val="single" w:sz="4" w:space="0" w:color="auto"/>
              <w:left w:val="single" w:sz="4" w:space="0" w:color="auto"/>
              <w:bottom w:val="single" w:sz="4" w:space="0" w:color="auto"/>
              <w:right w:val="single" w:sz="4" w:space="0" w:color="auto"/>
            </w:tcBorders>
            <w:noWrap/>
            <w:vAlign w:val="center"/>
            <w:hideMark/>
          </w:tcPr>
          <w:p w:rsidR="00C92FA0" w:rsidRDefault="00C92FA0">
            <w:pPr>
              <w:jc w:val="center"/>
              <w:rPr>
                <w:b/>
                <w:bCs/>
                <w:sz w:val="20"/>
                <w:szCs w:val="20"/>
              </w:rPr>
            </w:pPr>
            <w:r>
              <w:rPr>
                <w:b/>
                <w:bCs/>
                <w:sz w:val="20"/>
                <w:szCs w:val="20"/>
              </w:rPr>
              <w:t>Наименование МТР</w:t>
            </w:r>
          </w:p>
        </w:tc>
        <w:tc>
          <w:tcPr>
            <w:tcW w:w="1440" w:type="dxa"/>
            <w:vMerge w:val="restart"/>
            <w:tcBorders>
              <w:top w:val="single" w:sz="4" w:space="0" w:color="auto"/>
              <w:left w:val="single" w:sz="4" w:space="0" w:color="auto"/>
              <w:bottom w:val="single" w:sz="4" w:space="0" w:color="auto"/>
              <w:right w:val="single" w:sz="4" w:space="0" w:color="auto"/>
            </w:tcBorders>
            <w:noWrap/>
            <w:vAlign w:val="center"/>
            <w:hideMark/>
          </w:tcPr>
          <w:p w:rsidR="00C92FA0" w:rsidRDefault="00C92FA0">
            <w:pPr>
              <w:jc w:val="center"/>
              <w:rPr>
                <w:b/>
                <w:bCs/>
                <w:sz w:val="20"/>
                <w:szCs w:val="20"/>
              </w:rPr>
            </w:pPr>
            <w:r>
              <w:rPr>
                <w:b/>
                <w:bCs/>
                <w:sz w:val="20"/>
                <w:szCs w:val="20"/>
              </w:rPr>
              <w:t>Параметры</w:t>
            </w:r>
          </w:p>
        </w:tc>
        <w:tc>
          <w:tcPr>
            <w:tcW w:w="791" w:type="dxa"/>
            <w:vMerge w:val="restart"/>
            <w:tcBorders>
              <w:top w:val="single" w:sz="4" w:space="0" w:color="auto"/>
              <w:left w:val="single" w:sz="4" w:space="0" w:color="auto"/>
              <w:bottom w:val="single" w:sz="4" w:space="0" w:color="auto"/>
              <w:right w:val="nil"/>
            </w:tcBorders>
            <w:noWrap/>
            <w:vAlign w:val="center"/>
            <w:hideMark/>
          </w:tcPr>
          <w:p w:rsidR="00C92FA0" w:rsidRDefault="00C92FA0">
            <w:pPr>
              <w:jc w:val="center"/>
              <w:rPr>
                <w:b/>
                <w:bCs/>
                <w:sz w:val="20"/>
                <w:szCs w:val="20"/>
              </w:rPr>
            </w:pPr>
            <w:proofErr w:type="spellStart"/>
            <w:r>
              <w:rPr>
                <w:b/>
                <w:bCs/>
                <w:sz w:val="20"/>
                <w:szCs w:val="20"/>
              </w:rPr>
              <w:t>Ед</w:t>
            </w:r>
            <w:proofErr w:type="gramStart"/>
            <w:r>
              <w:rPr>
                <w:b/>
                <w:bCs/>
                <w:sz w:val="20"/>
                <w:szCs w:val="20"/>
              </w:rPr>
              <w:t>.и</w:t>
            </w:r>
            <w:proofErr w:type="gramEnd"/>
            <w:r>
              <w:rPr>
                <w:b/>
                <w:bCs/>
                <w:sz w:val="20"/>
                <w:szCs w:val="20"/>
              </w:rPr>
              <w:t>зм</w:t>
            </w:r>
            <w:proofErr w:type="spellEnd"/>
          </w:p>
        </w:tc>
        <w:tc>
          <w:tcPr>
            <w:tcW w:w="1189" w:type="dxa"/>
            <w:vMerge w:val="restart"/>
            <w:tcBorders>
              <w:top w:val="single" w:sz="4" w:space="0" w:color="auto"/>
              <w:left w:val="single" w:sz="4" w:space="0" w:color="auto"/>
              <w:bottom w:val="single" w:sz="4" w:space="0" w:color="auto"/>
              <w:right w:val="single" w:sz="4" w:space="0" w:color="auto"/>
            </w:tcBorders>
            <w:noWrap/>
            <w:vAlign w:val="center"/>
            <w:hideMark/>
          </w:tcPr>
          <w:p w:rsidR="00C92FA0" w:rsidRDefault="00C92FA0">
            <w:pPr>
              <w:jc w:val="center"/>
              <w:rPr>
                <w:b/>
                <w:bCs/>
                <w:sz w:val="20"/>
                <w:szCs w:val="20"/>
              </w:rPr>
            </w:pPr>
            <w:r>
              <w:rPr>
                <w:b/>
                <w:bCs/>
                <w:sz w:val="20"/>
                <w:szCs w:val="20"/>
              </w:rPr>
              <w:t>Кол-во</w:t>
            </w:r>
          </w:p>
        </w:tc>
        <w:tc>
          <w:tcPr>
            <w:tcW w:w="900" w:type="dxa"/>
            <w:gridSpan w:val="2"/>
            <w:vMerge w:val="restart"/>
            <w:tcBorders>
              <w:top w:val="single" w:sz="4" w:space="0" w:color="auto"/>
              <w:left w:val="single" w:sz="4" w:space="0" w:color="auto"/>
              <w:bottom w:val="single" w:sz="4" w:space="0" w:color="auto"/>
              <w:right w:val="single" w:sz="4" w:space="0" w:color="auto"/>
            </w:tcBorders>
            <w:noWrap/>
            <w:vAlign w:val="center"/>
            <w:hideMark/>
          </w:tcPr>
          <w:p w:rsidR="00C92FA0" w:rsidRDefault="00C92FA0">
            <w:pPr>
              <w:jc w:val="center"/>
              <w:rPr>
                <w:b/>
                <w:bCs/>
                <w:sz w:val="20"/>
                <w:szCs w:val="20"/>
              </w:rPr>
            </w:pPr>
            <w:r>
              <w:rPr>
                <w:b/>
                <w:bCs/>
                <w:sz w:val="20"/>
                <w:szCs w:val="20"/>
              </w:rPr>
              <w:t>Цена</w:t>
            </w:r>
          </w:p>
        </w:tc>
        <w:tc>
          <w:tcPr>
            <w:tcW w:w="900" w:type="dxa"/>
            <w:vMerge w:val="restart"/>
            <w:tcBorders>
              <w:top w:val="single" w:sz="4" w:space="0" w:color="auto"/>
              <w:left w:val="single" w:sz="4" w:space="0" w:color="auto"/>
              <w:bottom w:val="single" w:sz="4" w:space="0" w:color="auto"/>
              <w:right w:val="single" w:sz="4" w:space="0" w:color="auto"/>
            </w:tcBorders>
            <w:noWrap/>
            <w:vAlign w:val="center"/>
            <w:hideMark/>
          </w:tcPr>
          <w:p w:rsidR="00C92FA0" w:rsidRDefault="00C92FA0">
            <w:pPr>
              <w:jc w:val="center"/>
              <w:rPr>
                <w:b/>
                <w:bCs/>
                <w:sz w:val="20"/>
                <w:szCs w:val="20"/>
              </w:rPr>
            </w:pPr>
            <w:r>
              <w:rPr>
                <w:b/>
                <w:bCs/>
                <w:sz w:val="20"/>
                <w:szCs w:val="20"/>
              </w:rPr>
              <w:t>Сумма</w:t>
            </w:r>
          </w:p>
        </w:tc>
      </w:tr>
      <w:tr w:rsidR="00C92FA0" w:rsidTr="00C92FA0">
        <w:trPr>
          <w:trHeight w:val="261"/>
        </w:trPr>
        <w:tc>
          <w:tcPr>
            <w:tcW w:w="535" w:type="dxa"/>
            <w:vMerge/>
            <w:tcBorders>
              <w:top w:val="single" w:sz="4" w:space="0" w:color="auto"/>
              <w:left w:val="single" w:sz="4" w:space="0" w:color="auto"/>
              <w:bottom w:val="single" w:sz="4" w:space="0" w:color="auto"/>
              <w:right w:val="single" w:sz="4" w:space="0" w:color="auto"/>
            </w:tcBorders>
            <w:vAlign w:val="center"/>
            <w:hideMark/>
          </w:tcPr>
          <w:p w:rsidR="00C92FA0" w:rsidRDefault="00C92FA0">
            <w:pPr>
              <w:rPr>
                <w:b/>
                <w:bCs/>
                <w:sz w:val="20"/>
                <w:szCs w:val="20"/>
              </w:rPr>
            </w:pPr>
          </w:p>
        </w:tc>
        <w:tc>
          <w:tcPr>
            <w:tcW w:w="4685" w:type="dxa"/>
            <w:vMerge/>
            <w:tcBorders>
              <w:top w:val="single" w:sz="4" w:space="0" w:color="auto"/>
              <w:left w:val="single" w:sz="4" w:space="0" w:color="auto"/>
              <w:bottom w:val="single" w:sz="4" w:space="0" w:color="auto"/>
              <w:right w:val="single" w:sz="4" w:space="0" w:color="auto"/>
            </w:tcBorders>
            <w:vAlign w:val="center"/>
            <w:hideMark/>
          </w:tcPr>
          <w:p w:rsidR="00C92FA0" w:rsidRDefault="00C92FA0">
            <w:pPr>
              <w:rPr>
                <w:b/>
                <w:bCs/>
                <w:sz w:val="20"/>
                <w:szCs w:val="20"/>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C92FA0" w:rsidRDefault="00C92FA0">
            <w:pPr>
              <w:rPr>
                <w:b/>
                <w:bCs/>
                <w:sz w:val="20"/>
                <w:szCs w:val="20"/>
              </w:rPr>
            </w:pPr>
          </w:p>
        </w:tc>
        <w:tc>
          <w:tcPr>
            <w:tcW w:w="791" w:type="dxa"/>
            <w:vMerge/>
            <w:tcBorders>
              <w:top w:val="single" w:sz="4" w:space="0" w:color="auto"/>
              <w:left w:val="single" w:sz="4" w:space="0" w:color="auto"/>
              <w:bottom w:val="single" w:sz="4" w:space="0" w:color="auto"/>
              <w:right w:val="nil"/>
            </w:tcBorders>
            <w:vAlign w:val="center"/>
            <w:hideMark/>
          </w:tcPr>
          <w:p w:rsidR="00C92FA0" w:rsidRDefault="00C92FA0">
            <w:pPr>
              <w:rPr>
                <w:b/>
                <w:bCs/>
                <w:sz w:val="20"/>
                <w:szCs w:val="20"/>
              </w:rPr>
            </w:pPr>
          </w:p>
        </w:tc>
        <w:tc>
          <w:tcPr>
            <w:tcW w:w="1189" w:type="dxa"/>
            <w:vMerge/>
            <w:tcBorders>
              <w:top w:val="single" w:sz="4" w:space="0" w:color="auto"/>
              <w:left w:val="single" w:sz="4" w:space="0" w:color="auto"/>
              <w:bottom w:val="single" w:sz="4" w:space="0" w:color="auto"/>
              <w:right w:val="single" w:sz="4" w:space="0" w:color="auto"/>
            </w:tcBorders>
            <w:vAlign w:val="center"/>
            <w:hideMark/>
          </w:tcPr>
          <w:p w:rsidR="00C92FA0" w:rsidRDefault="00C92FA0">
            <w:pPr>
              <w:rPr>
                <w:b/>
                <w:bCs/>
                <w:sz w:val="20"/>
                <w:szCs w:val="20"/>
              </w:rPr>
            </w:pPr>
          </w:p>
        </w:tc>
        <w:tc>
          <w:tcPr>
            <w:tcW w:w="900" w:type="dxa"/>
            <w:gridSpan w:val="2"/>
            <w:vMerge/>
            <w:tcBorders>
              <w:top w:val="single" w:sz="4" w:space="0" w:color="auto"/>
              <w:left w:val="single" w:sz="4" w:space="0" w:color="auto"/>
              <w:bottom w:val="single" w:sz="4" w:space="0" w:color="auto"/>
              <w:right w:val="single" w:sz="4" w:space="0" w:color="auto"/>
            </w:tcBorders>
            <w:vAlign w:val="center"/>
            <w:hideMark/>
          </w:tcPr>
          <w:p w:rsidR="00C92FA0" w:rsidRDefault="00C92FA0">
            <w:pPr>
              <w:rPr>
                <w:b/>
                <w:bCs/>
                <w:sz w:val="20"/>
                <w:szCs w:val="20"/>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C92FA0" w:rsidRDefault="00C92FA0">
            <w:pPr>
              <w:rPr>
                <w:b/>
                <w:bCs/>
                <w:sz w:val="20"/>
                <w:szCs w:val="20"/>
              </w:rPr>
            </w:pPr>
          </w:p>
        </w:tc>
      </w:tr>
      <w:tr w:rsidR="00C92FA0" w:rsidTr="00C92FA0">
        <w:trPr>
          <w:trHeight w:val="261"/>
        </w:trPr>
        <w:tc>
          <w:tcPr>
            <w:tcW w:w="535" w:type="dxa"/>
            <w:tcBorders>
              <w:top w:val="single" w:sz="4" w:space="0" w:color="auto"/>
              <w:left w:val="single" w:sz="4" w:space="0" w:color="auto"/>
              <w:bottom w:val="single" w:sz="4" w:space="0" w:color="auto"/>
              <w:right w:val="nil"/>
            </w:tcBorders>
            <w:vAlign w:val="center"/>
            <w:hideMark/>
          </w:tcPr>
          <w:p w:rsidR="00C92FA0" w:rsidRDefault="00C92FA0">
            <w:pPr>
              <w:jc w:val="center"/>
              <w:rPr>
                <w:sz w:val="20"/>
                <w:szCs w:val="20"/>
              </w:rPr>
            </w:pPr>
            <w:r>
              <w:rPr>
                <w:sz w:val="20"/>
                <w:szCs w:val="20"/>
              </w:rPr>
              <w:t>1</w:t>
            </w:r>
          </w:p>
        </w:tc>
        <w:tc>
          <w:tcPr>
            <w:tcW w:w="4685" w:type="dxa"/>
            <w:tcBorders>
              <w:top w:val="single" w:sz="4" w:space="0" w:color="auto"/>
              <w:left w:val="single" w:sz="4" w:space="0" w:color="auto"/>
              <w:bottom w:val="single" w:sz="4" w:space="0" w:color="auto"/>
              <w:right w:val="single" w:sz="4" w:space="0" w:color="auto"/>
            </w:tcBorders>
            <w:vAlign w:val="center"/>
          </w:tcPr>
          <w:p w:rsidR="00C92FA0" w:rsidRDefault="00C92FA0">
            <w:pPr>
              <w:rPr>
                <w:bCs/>
                <w:sz w:val="20"/>
                <w:szCs w:val="20"/>
              </w:rPr>
            </w:pPr>
          </w:p>
        </w:tc>
        <w:tc>
          <w:tcPr>
            <w:tcW w:w="1440" w:type="dxa"/>
            <w:tcBorders>
              <w:top w:val="single" w:sz="4" w:space="0" w:color="auto"/>
              <w:left w:val="nil"/>
              <w:bottom w:val="single" w:sz="4" w:space="0" w:color="auto"/>
              <w:right w:val="single" w:sz="4" w:space="0" w:color="auto"/>
            </w:tcBorders>
            <w:vAlign w:val="center"/>
          </w:tcPr>
          <w:p w:rsidR="00C92FA0" w:rsidRDefault="00C92FA0">
            <w:pPr>
              <w:jc w:val="center"/>
              <w:rPr>
                <w:bCs/>
                <w:sz w:val="20"/>
                <w:szCs w:val="20"/>
              </w:rPr>
            </w:pPr>
          </w:p>
        </w:tc>
        <w:tc>
          <w:tcPr>
            <w:tcW w:w="791" w:type="dxa"/>
            <w:tcBorders>
              <w:top w:val="single" w:sz="4" w:space="0" w:color="auto"/>
              <w:left w:val="nil"/>
              <w:bottom w:val="single" w:sz="4" w:space="0" w:color="auto"/>
              <w:right w:val="single" w:sz="4" w:space="0" w:color="auto"/>
            </w:tcBorders>
            <w:vAlign w:val="center"/>
          </w:tcPr>
          <w:p w:rsidR="00C92FA0" w:rsidRDefault="00C92FA0">
            <w:pPr>
              <w:jc w:val="center"/>
              <w:rPr>
                <w:bCs/>
                <w:sz w:val="20"/>
                <w:szCs w:val="20"/>
              </w:rPr>
            </w:pPr>
          </w:p>
        </w:tc>
        <w:tc>
          <w:tcPr>
            <w:tcW w:w="1189" w:type="dxa"/>
            <w:tcBorders>
              <w:top w:val="single" w:sz="4" w:space="0" w:color="auto"/>
              <w:left w:val="nil"/>
              <w:bottom w:val="single" w:sz="4" w:space="0" w:color="auto"/>
              <w:right w:val="single" w:sz="4" w:space="0" w:color="auto"/>
            </w:tcBorders>
            <w:vAlign w:val="center"/>
          </w:tcPr>
          <w:p w:rsidR="00C92FA0" w:rsidRDefault="00C92FA0">
            <w:pPr>
              <w:jc w:val="center"/>
              <w:rPr>
                <w:bCs/>
                <w:sz w:val="20"/>
                <w:szCs w:val="20"/>
              </w:rPr>
            </w:pPr>
          </w:p>
        </w:tc>
        <w:tc>
          <w:tcPr>
            <w:tcW w:w="900" w:type="dxa"/>
            <w:gridSpan w:val="2"/>
            <w:tcBorders>
              <w:top w:val="single" w:sz="4" w:space="0" w:color="auto"/>
              <w:left w:val="nil"/>
              <w:bottom w:val="single" w:sz="4" w:space="0" w:color="auto"/>
              <w:right w:val="single" w:sz="4" w:space="0" w:color="auto"/>
            </w:tcBorders>
            <w:noWrap/>
            <w:vAlign w:val="center"/>
          </w:tcPr>
          <w:p w:rsidR="00C92FA0" w:rsidRDefault="00C92FA0">
            <w:pPr>
              <w:jc w:val="center"/>
              <w:rPr>
                <w:bCs/>
                <w:sz w:val="20"/>
                <w:szCs w:val="20"/>
              </w:rPr>
            </w:pPr>
          </w:p>
        </w:tc>
        <w:tc>
          <w:tcPr>
            <w:tcW w:w="900" w:type="dxa"/>
            <w:tcBorders>
              <w:top w:val="single" w:sz="4" w:space="0" w:color="auto"/>
              <w:left w:val="single" w:sz="4" w:space="0" w:color="auto"/>
              <w:bottom w:val="single" w:sz="4" w:space="0" w:color="auto"/>
              <w:right w:val="single" w:sz="4" w:space="0" w:color="auto"/>
            </w:tcBorders>
            <w:noWrap/>
            <w:vAlign w:val="center"/>
          </w:tcPr>
          <w:p w:rsidR="00C92FA0" w:rsidRDefault="00C92FA0">
            <w:pPr>
              <w:rPr>
                <w:bCs/>
                <w:sz w:val="20"/>
                <w:szCs w:val="20"/>
              </w:rPr>
            </w:pPr>
          </w:p>
        </w:tc>
      </w:tr>
      <w:tr w:rsidR="00C92FA0" w:rsidTr="00C92FA0">
        <w:trPr>
          <w:trHeight w:val="261"/>
        </w:trPr>
        <w:tc>
          <w:tcPr>
            <w:tcW w:w="535" w:type="dxa"/>
            <w:tcBorders>
              <w:top w:val="single" w:sz="4" w:space="0" w:color="auto"/>
              <w:left w:val="single" w:sz="4" w:space="0" w:color="auto"/>
              <w:bottom w:val="single" w:sz="4" w:space="0" w:color="auto"/>
              <w:right w:val="nil"/>
            </w:tcBorders>
            <w:vAlign w:val="center"/>
          </w:tcPr>
          <w:p w:rsidR="00C92FA0" w:rsidRDefault="00C92FA0">
            <w:pPr>
              <w:jc w:val="center"/>
              <w:rPr>
                <w:sz w:val="20"/>
                <w:szCs w:val="20"/>
              </w:rPr>
            </w:pPr>
          </w:p>
        </w:tc>
        <w:tc>
          <w:tcPr>
            <w:tcW w:w="4685" w:type="dxa"/>
            <w:tcBorders>
              <w:top w:val="single" w:sz="4" w:space="0" w:color="auto"/>
              <w:left w:val="single" w:sz="4" w:space="0" w:color="auto"/>
              <w:bottom w:val="single" w:sz="4" w:space="0" w:color="auto"/>
              <w:right w:val="single" w:sz="4" w:space="0" w:color="auto"/>
            </w:tcBorders>
            <w:vAlign w:val="center"/>
          </w:tcPr>
          <w:p w:rsidR="00C92FA0" w:rsidRDefault="00C92FA0">
            <w:pPr>
              <w:rPr>
                <w:bCs/>
                <w:sz w:val="20"/>
                <w:szCs w:val="20"/>
              </w:rPr>
            </w:pPr>
          </w:p>
        </w:tc>
        <w:tc>
          <w:tcPr>
            <w:tcW w:w="1440" w:type="dxa"/>
            <w:tcBorders>
              <w:top w:val="single" w:sz="4" w:space="0" w:color="auto"/>
              <w:left w:val="nil"/>
              <w:bottom w:val="single" w:sz="4" w:space="0" w:color="auto"/>
              <w:right w:val="single" w:sz="4" w:space="0" w:color="auto"/>
            </w:tcBorders>
            <w:vAlign w:val="center"/>
          </w:tcPr>
          <w:p w:rsidR="00C92FA0" w:rsidRDefault="00C92FA0">
            <w:pPr>
              <w:jc w:val="center"/>
              <w:rPr>
                <w:bCs/>
                <w:sz w:val="20"/>
                <w:szCs w:val="20"/>
              </w:rPr>
            </w:pPr>
          </w:p>
        </w:tc>
        <w:tc>
          <w:tcPr>
            <w:tcW w:w="791" w:type="dxa"/>
            <w:tcBorders>
              <w:top w:val="single" w:sz="4" w:space="0" w:color="auto"/>
              <w:left w:val="nil"/>
              <w:bottom w:val="single" w:sz="4" w:space="0" w:color="auto"/>
              <w:right w:val="single" w:sz="4" w:space="0" w:color="auto"/>
            </w:tcBorders>
            <w:vAlign w:val="center"/>
          </w:tcPr>
          <w:p w:rsidR="00C92FA0" w:rsidRDefault="00C92FA0">
            <w:pPr>
              <w:jc w:val="center"/>
              <w:rPr>
                <w:bCs/>
                <w:sz w:val="20"/>
                <w:szCs w:val="20"/>
              </w:rPr>
            </w:pPr>
          </w:p>
        </w:tc>
        <w:tc>
          <w:tcPr>
            <w:tcW w:w="1189" w:type="dxa"/>
            <w:tcBorders>
              <w:top w:val="single" w:sz="4" w:space="0" w:color="auto"/>
              <w:left w:val="nil"/>
              <w:bottom w:val="single" w:sz="4" w:space="0" w:color="auto"/>
              <w:right w:val="single" w:sz="4" w:space="0" w:color="auto"/>
            </w:tcBorders>
            <w:vAlign w:val="center"/>
          </w:tcPr>
          <w:p w:rsidR="00C92FA0" w:rsidRDefault="00C92FA0">
            <w:pPr>
              <w:jc w:val="center"/>
              <w:rPr>
                <w:bCs/>
                <w:sz w:val="20"/>
                <w:szCs w:val="20"/>
              </w:rPr>
            </w:pPr>
          </w:p>
        </w:tc>
        <w:tc>
          <w:tcPr>
            <w:tcW w:w="900" w:type="dxa"/>
            <w:gridSpan w:val="2"/>
            <w:tcBorders>
              <w:top w:val="single" w:sz="4" w:space="0" w:color="auto"/>
              <w:left w:val="nil"/>
              <w:bottom w:val="single" w:sz="4" w:space="0" w:color="auto"/>
              <w:right w:val="single" w:sz="4" w:space="0" w:color="auto"/>
            </w:tcBorders>
            <w:noWrap/>
            <w:vAlign w:val="center"/>
          </w:tcPr>
          <w:p w:rsidR="00C92FA0" w:rsidRDefault="00C92FA0">
            <w:pPr>
              <w:jc w:val="center"/>
              <w:rPr>
                <w:bCs/>
                <w:sz w:val="20"/>
                <w:szCs w:val="20"/>
              </w:rPr>
            </w:pPr>
          </w:p>
        </w:tc>
        <w:tc>
          <w:tcPr>
            <w:tcW w:w="900" w:type="dxa"/>
            <w:tcBorders>
              <w:top w:val="single" w:sz="4" w:space="0" w:color="auto"/>
              <w:left w:val="single" w:sz="4" w:space="0" w:color="auto"/>
              <w:bottom w:val="single" w:sz="4" w:space="0" w:color="auto"/>
              <w:right w:val="single" w:sz="4" w:space="0" w:color="auto"/>
            </w:tcBorders>
            <w:noWrap/>
            <w:vAlign w:val="center"/>
          </w:tcPr>
          <w:p w:rsidR="00C92FA0" w:rsidRDefault="00C92FA0">
            <w:pPr>
              <w:rPr>
                <w:bCs/>
                <w:sz w:val="20"/>
                <w:szCs w:val="20"/>
              </w:rPr>
            </w:pPr>
          </w:p>
        </w:tc>
      </w:tr>
      <w:tr w:rsidR="00C92FA0" w:rsidTr="00C92FA0">
        <w:trPr>
          <w:trHeight w:val="261"/>
        </w:trPr>
        <w:tc>
          <w:tcPr>
            <w:tcW w:w="535" w:type="dxa"/>
            <w:tcBorders>
              <w:top w:val="single" w:sz="4" w:space="0" w:color="auto"/>
              <w:left w:val="single" w:sz="4" w:space="0" w:color="auto"/>
              <w:bottom w:val="single" w:sz="4" w:space="0" w:color="auto"/>
              <w:right w:val="nil"/>
            </w:tcBorders>
            <w:vAlign w:val="center"/>
          </w:tcPr>
          <w:p w:rsidR="00C92FA0" w:rsidRDefault="00C92FA0">
            <w:pPr>
              <w:jc w:val="center"/>
              <w:rPr>
                <w:sz w:val="20"/>
                <w:szCs w:val="20"/>
              </w:rPr>
            </w:pPr>
          </w:p>
        </w:tc>
        <w:tc>
          <w:tcPr>
            <w:tcW w:w="4685" w:type="dxa"/>
            <w:tcBorders>
              <w:top w:val="single" w:sz="4" w:space="0" w:color="auto"/>
              <w:left w:val="single" w:sz="4" w:space="0" w:color="auto"/>
              <w:bottom w:val="single" w:sz="4" w:space="0" w:color="auto"/>
              <w:right w:val="single" w:sz="4" w:space="0" w:color="auto"/>
            </w:tcBorders>
            <w:vAlign w:val="center"/>
          </w:tcPr>
          <w:p w:rsidR="00C92FA0" w:rsidRDefault="00C92FA0">
            <w:pPr>
              <w:rPr>
                <w:bCs/>
                <w:sz w:val="20"/>
                <w:szCs w:val="20"/>
              </w:rPr>
            </w:pPr>
          </w:p>
        </w:tc>
        <w:tc>
          <w:tcPr>
            <w:tcW w:w="1440" w:type="dxa"/>
            <w:tcBorders>
              <w:top w:val="single" w:sz="4" w:space="0" w:color="auto"/>
              <w:left w:val="nil"/>
              <w:bottom w:val="single" w:sz="4" w:space="0" w:color="auto"/>
              <w:right w:val="single" w:sz="4" w:space="0" w:color="auto"/>
            </w:tcBorders>
            <w:vAlign w:val="center"/>
          </w:tcPr>
          <w:p w:rsidR="00C92FA0" w:rsidRDefault="00C92FA0">
            <w:pPr>
              <w:jc w:val="center"/>
              <w:rPr>
                <w:bCs/>
                <w:sz w:val="20"/>
                <w:szCs w:val="20"/>
              </w:rPr>
            </w:pPr>
          </w:p>
        </w:tc>
        <w:tc>
          <w:tcPr>
            <w:tcW w:w="791" w:type="dxa"/>
            <w:tcBorders>
              <w:top w:val="single" w:sz="4" w:space="0" w:color="auto"/>
              <w:left w:val="nil"/>
              <w:bottom w:val="single" w:sz="4" w:space="0" w:color="auto"/>
              <w:right w:val="single" w:sz="4" w:space="0" w:color="auto"/>
            </w:tcBorders>
            <w:vAlign w:val="center"/>
          </w:tcPr>
          <w:p w:rsidR="00C92FA0" w:rsidRDefault="00C92FA0">
            <w:pPr>
              <w:jc w:val="center"/>
              <w:rPr>
                <w:bCs/>
                <w:sz w:val="20"/>
                <w:szCs w:val="20"/>
              </w:rPr>
            </w:pPr>
          </w:p>
        </w:tc>
        <w:tc>
          <w:tcPr>
            <w:tcW w:w="1189" w:type="dxa"/>
            <w:tcBorders>
              <w:top w:val="single" w:sz="4" w:space="0" w:color="auto"/>
              <w:left w:val="nil"/>
              <w:bottom w:val="single" w:sz="4" w:space="0" w:color="auto"/>
              <w:right w:val="single" w:sz="4" w:space="0" w:color="auto"/>
            </w:tcBorders>
            <w:vAlign w:val="center"/>
          </w:tcPr>
          <w:p w:rsidR="00C92FA0" w:rsidRDefault="00C92FA0">
            <w:pPr>
              <w:jc w:val="center"/>
              <w:rPr>
                <w:bCs/>
                <w:sz w:val="20"/>
                <w:szCs w:val="20"/>
              </w:rPr>
            </w:pPr>
          </w:p>
        </w:tc>
        <w:tc>
          <w:tcPr>
            <w:tcW w:w="900" w:type="dxa"/>
            <w:gridSpan w:val="2"/>
            <w:tcBorders>
              <w:top w:val="single" w:sz="4" w:space="0" w:color="auto"/>
              <w:left w:val="nil"/>
              <w:bottom w:val="single" w:sz="4" w:space="0" w:color="auto"/>
              <w:right w:val="single" w:sz="4" w:space="0" w:color="auto"/>
            </w:tcBorders>
            <w:noWrap/>
            <w:vAlign w:val="center"/>
          </w:tcPr>
          <w:p w:rsidR="00C92FA0" w:rsidRDefault="00C92FA0">
            <w:pPr>
              <w:jc w:val="center"/>
              <w:rPr>
                <w:bCs/>
                <w:sz w:val="20"/>
                <w:szCs w:val="20"/>
              </w:rPr>
            </w:pPr>
          </w:p>
        </w:tc>
        <w:tc>
          <w:tcPr>
            <w:tcW w:w="900" w:type="dxa"/>
            <w:tcBorders>
              <w:top w:val="single" w:sz="4" w:space="0" w:color="auto"/>
              <w:left w:val="single" w:sz="4" w:space="0" w:color="auto"/>
              <w:bottom w:val="single" w:sz="4" w:space="0" w:color="auto"/>
              <w:right w:val="single" w:sz="4" w:space="0" w:color="auto"/>
            </w:tcBorders>
            <w:noWrap/>
            <w:vAlign w:val="center"/>
          </w:tcPr>
          <w:p w:rsidR="00C92FA0" w:rsidRDefault="00C92FA0">
            <w:pPr>
              <w:rPr>
                <w:bCs/>
                <w:sz w:val="20"/>
                <w:szCs w:val="20"/>
              </w:rPr>
            </w:pPr>
          </w:p>
        </w:tc>
      </w:tr>
      <w:tr w:rsidR="00C92FA0" w:rsidTr="00C92FA0">
        <w:trPr>
          <w:trHeight w:val="261"/>
        </w:trPr>
        <w:tc>
          <w:tcPr>
            <w:tcW w:w="535" w:type="dxa"/>
            <w:tcBorders>
              <w:top w:val="single" w:sz="4" w:space="0" w:color="auto"/>
              <w:left w:val="single" w:sz="4" w:space="0" w:color="auto"/>
              <w:bottom w:val="single" w:sz="4" w:space="0" w:color="auto"/>
              <w:right w:val="nil"/>
            </w:tcBorders>
            <w:vAlign w:val="center"/>
          </w:tcPr>
          <w:p w:rsidR="00C92FA0" w:rsidRDefault="00C92FA0">
            <w:pPr>
              <w:jc w:val="center"/>
              <w:rPr>
                <w:bCs/>
                <w:sz w:val="20"/>
                <w:szCs w:val="20"/>
              </w:rPr>
            </w:pPr>
          </w:p>
        </w:tc>
        <w:tc>
          <w:tcPr>
            <w:tcW w:w="4685" w:type="dxa"/>
            <w:tcBorders>
              <w:top w:val="single" w:sz="4" w:space="0" w:color="auto"/>
              <w:left w:val="single" w:sz="4" w:space="0" w:color="auto"/>
              <w:bottom w:val="single" w:sz="4" w:space="0" w:color="auto"/>
              <w:right w:val="single" w:sz="4" w:space="0" w:color="auto"/>
            </w:tcBorders>
            <w:vAlign w:val="center"/>
          </w:tcPr>
          <w:p w:rsidR="00C92FA0" w:rsidRDefault="00C92FA0">
            <w:pPr>
              <w:rPr>
                <w:bCs/>
                <w:sz w:val="20"/>
                <w:szCs w:val="20"/>
              </w:rPr>
            </w:pPr>
          </w:p>
        </w:tc>
        <w:tc>
          <w:tcPr>
            <w:tcW w:w="1440" w:type="dxa"/>
            <w:tcBorders>
              <w:top w:val="single" w:sz="4" w:space="0" w:color="auto"/>
              <w:left w:val="nil"/>
              <w:bottom w:val="single" w:sz="4" w:space="0" w:color="auto"/>
              <w:right w:val="single" w:sz="4" w:space="0" w:color="auto"/>
            </w:tcBorders>
            <w:vAlign w:val="center"/>
          </w:tcPr>
          <w:p w:rsidR="00C92FA0" w:rsidRDefault="00C92FA0">
            <w:pPr>
              <w:jc w:val="center"/>
              <w:rPr>
                <w:bCs/>
                <w:sz w:val="20"/>
                <w:szCs w:val="20"/>
              </w:rPr>
            </w:pPr>
          </w:p>
        </w:tc>
        <w:tc>
          <w:tcPr>
            <w:tcW w:w="791" w:type="dxa"/>
            <w:tcBorders>
              <w:top w:val="single" w:sz="4" w:space="0" w:color="auto"/>
              <w:left w:val="nil"/>
              <w:bottom w:val="single" w:sz="4" w:space="0" w:color="auto"/>
              <w:right w:val="single" w:sz="4" w:space="0" w:color="auto"/>
            </w:tcBorders>
            <w:vAlign w:val="center"/>
          </w:tcPr>
          <w:p w:rsidR="00C92FA0" w:rsidRDefault="00C92FA0">
            <w:pPr>
              <w:jc w:val="center"/>
              <w:rPr>
                <w:bCs/>
                <w:sz w:val="20"/>
                <w:szCs w:val="20"/>
              </w:rPr>
            </w:pPr>
          </w:p>
        </w:tc>
        <w:tc>
          <w:tcPr>
            <w:tcW w:w="1189" w:type="dxa"/>
            <w:tcBorders>
              <w:top w:val="single" w:sz="4" w:space="0" w:color="auto"/>
              <w:left w:val="nil"/>
              <w:bottom w:val="single" w:sz="4" w:space="0" w:color="auto"/>
              <w:right w:val="single" w:sz="4" w:space="0" w:color="auto"/>
            </w:tcBorders>
            <w:vAlign w:val="center"/>
          </w:tcPr>
          <w:p w:rsidR="00C92FA0" w:rsidRDefault="00C92FA0">
            <w:pPr>
              <w:jc w:val="center"/>
              <w:rPr>
                <w:bCs/>
                <w:sz w:val="20"/>
                <w:szCs w:val="20"/>
              </w:rPr>
            </w:pPr>
          </w:p>
        </w:tc>
        <w:tc>
          <w:tcPr>
            <w:tcW w:w="900" w:type="dxa"/>
            <w:gridSpan w:val="2"/>
            <w:tcBorders>
              <w:top w:val="single" w:sz="4" w:space="0" w:color="auto"/>
              <w:left w:val="nil"/>
              <w:bottom w:val="single" w:sz="4" w:space="0" w:color="auto"/>
              <w:right w:val="single" w:sz="4" w:space="0" w:color="auto"/>
            </w:tcBorders>
            <w:noWrap/>
            <w:vAlign w:val="center"/>
          </w:tcPr>
          <w:p w:rsidR="00C92FA0" w:rsidRDefault="00C92FA0">
            <w:pPr>
              <w:rPr>
                <w:sz w:val="20"/>
                <w:szCs w:val="20"/>
              </w:rPr>
            </w:pPr>
          </w:p>
        </w:tc>
        <w:tc>
          <w:tcPr>
            <w:tcW w:w="900" w:type="dxa"/>
            <w:tcBorders>
              <w:top w:val="single" w:sz="4" w:space="0" w:color="auto"/>
              <w:left w:val="single" w:sz="4" w:space="0" w:color="auto"/>
              <w:bottom w:val="single" w:sz="4" w:space="0" w:color="auto"/>
              <w:right w:val="single" w:sz="4" w:space="0" w:color="auto"/>
            </w:tcBorders>
            <w:noWrap/>
            <w:vAlign w:val="center"/>
          </w:tcPr>
          <w:p w:rsidR="00C92FA0" w:rsidRDefault="00C92FA0">
            <w:pPr>
              <w:rPr>
                <w:sz w:val="20"/>
                <w:szCs w:val="20"/>
              </w:rPr>
            </w:pPr>
          </w:p>
        </w:tc>
      </w:tr>
      <w:tr w:rsidR="00C92FA0" w:rsidTr="00C92FA0">
        <w:trPr>
          <w:trHeight w:val="261"/>
        </w:trPr>
        <w:tc>
          <w:tcPr>
            <w:tcW w:w="535" w:type="dxa"/>
            <w:tcBorders>
              <w:top w:val="single" w:sz="4" w:space="0" w:color="auto"/>
              <w:left w:val="single" w:sz="4" w:space="0" w:color="auto"/>
              <w:bottom w:val="single" w:sz="4" w:space="0" w:color="auto"/>
              <w:right w:val="nil"/>
            </w:tcBorders>
            <w:vAlign w:val="center"/>
          </w:tcPr>
          <w:p w:rsidR="00C92FA0" w:rsidRDefault="00C92FA0">
            <w:pPr>
              <w:jc w:val="center"/>
              <w:rPr>
                <w:bCs/>
                <w:sz w:val="20"/>
                <w:szCs w:val="20"/>
              </w:rPr>
            </w:pPr>
          </w:p>
        </w:tc>
        <w:tc>
          <w:tcPr>
            <w:tcW w:w="4685" w:type="dxa"/>
            <w:tcBorders>
              <w:top w:val="single" w:sz="4" w:space="0" w:color="auto"/>
              <w:left w:val="single" w:sz="4" w:space="0" w:color="auto"/>
              <w:bottom w:val="single" w:sz="4" w:space="0" w:color="auto"/>
              <w:right w:val="single" w:sz="4" w:space="0" w:color="auto"/>
            </w:tcBorders>
            <w:vAlign w:val="center"/>
            <w:hideMark/>
          </w:tcPr>
          <w:p w:rsidR="00C92FA0" w:rsidRDefault="00C92FA0">
            <w:pPr>
              <w:rPr>
                <w:b/>
                <w:bCs/>
                <w:sz w:val="20"/>
                <w:szCs w:val="20"/>
              </w:rPr>
            </w:pPr>
            <w:r>
              <w:rPr>
                <w:b/>
                <w:bCs/>
                <w:sz w:val="20"/>
                <w:szCs w:val="20"/>
              </w:rPr>
              <w:t>Итого (без транспортных расходов):</w:t>
            </w:r>
          </w:p>
        </w:tc>
        <w:tc>
          <w:tcPr>
            <w:tcW w:w="1440" w:type="dxa"/>
            <w:tcBorders>
              <w:top w:val="single" w:sz="4" w:space="0" w:color="auto"/>
              <w:left w:val="nil"/>
              <w:bottom w:val="single" w:sz="4" w:space="0" w:color="auto"/>
              <w:right w:val="single" w:sz="4" w:space="0" w:color="auto"/>
            </w:tcBorders>
            <w:vAlign w:val="center"/>
          </w:tcPr>
          <w:p w:rsidR="00C92FA0" w:rsidRDefault="00C92FA0">
            <w:pPr>
              <w:jc w:val="center"/>
              <w:rPr>
                <w:bCs/>
                <w:sz w:val="20"/>
                <w:szCs w:val="20"/>
              </w:rPr>
            </w:pPr>
          </w:p>
        </w:tc>
        <w:tc>
          <w:tcPr>
            <w:tcW w:w="791" w:type="dxa"/>
            <w:tcBorders>
              <w:top w:val="single" w:sz="4" w:space="0" w:color="auto"/>
              <w:left w:val="nil"/>
              <w:bottom w:val="single" w:sz="4" w:space="0" w:color="auto"/>
              <w:right w:val="single" w:sz="4" w:space="0" w:color="auto"/>
            </w:tcBorders>
            <w:vAlign w:val="center"/>
          </w:tcPr>
          <w:p w:rsidR="00C92FA0" w:rsidRDefault="00C92FA0">
            <w:pPr>
              <w:jc w:val="center"/>
              <w:rPr>
                <w:bCs/>
                <w:sz w:val="20"/>
                <w:szCs w:val="20"/>
              </w:rPr>
            </w:pPr>
          </w:p>
        </w:tc>
        <w:tc>
          <w:tcPr>
            <w:tcW w:w="1189" w:type="dxa"/>
            <w:tcBorders>
              <w:top w:val="single" w:sz="4" w:space="0" w:color="auto"/>
              <w:left w:val="nil"/>
              <w:bottom w:val="single" w:sz="4" w:space="0" w:color="auto"/>
              <w:right w:val="single" w:sz="4" w:space="0" w:color="auto"/>
            </w:tcBorders>
            <w:vAlign w:val="center"/>
          </w:tcPr>
          <w:p w:rsidR="00C92FA0" w:rsidRDefault="00C92FA0">
            <w:pPr>
              <w:jc w:val="center"/>
              <w:rPr>
                <w:bCs/>
                <w:sz w:val="20"/>
                <w:szCs w:val="20"/>
              </w:rPr>
            </w:pPr>
          </w:p>
        </w:tc>
        <w:tc>
          <w:tcPr>
            <w:tcW w:w="900" w:type="dxa"/>
            <w:gridSpan w:val="2"/>
            <w:tcBorders>
              <w:top w:val="single" w:sz="4" w:space="0" w:color="auto"/>
              <w:left w:val="nil"/>
              <w:bottom w:val="single" w:sz="4" w:space="0" w:color="auto"/>
              <w:right w:val="single" w:sz="4" w:space="0" w:color="auto"/>
            </w:tcBorders>
            <w:noWrap/>
            <w:vAlign w:val="center"/>
          </w:tcPr>
          <w:p w:rsidR="00C92FA0" w:rsidRDefault="00C92FA0">
            <w:pPr>
              <w:rPr>
                <w:sz w:val="20"/>
                <w:szCs w:val="20"/>
              </w:rPr>
            </w:pPr>
          </w:p>
        </w:tc>
        <w:tc>
          <w:tcPr>
            <w:tcW w:w="900" w:type="dxa"/>
            <w:tcBorders>
              <w:top w:val="single" w:sz="4" w:space="0" w:color="auto"/>
              <w:left w:val="single" w:sz="4" w:space="0" w:color="auto"/>
              <w:bottom w:val="single" w:sz="4" w:space="0" w:color="auto"/>
              <w:right w:val="single" w:sz="4" w:space="0" w:color="auto"/>
            </w:tcBorders>
            <w:noWrap/>
            <w:vAlign w:val="center"/>
          </w:tcPr>
          <w:p w:rsidR="00C92FA0" w:rsidRDefault="00C92FA0">
            <w:pPr>
              <w:rPr>
                <w:sz w:val="20"/>
                <w:szCs w:val="20"/>
              </w:rPr>
            </w:pPr>
          </w:p>
        </w:tc>
      </w:tr>
      <w:tr w:rsidR="00C92FA0" w:rsidTr="00C92FA0">
        <w:trPr>
          <w:trHeight w:val="261"/>
        </w:trPr>
        <w:tc>
          <w:tcPr>
            <w:tcW w:w="10440" w:type="dxa"/>
            <w:gridSpan w:val="8"/>
            <w:tcBorders>
              <w:top w:val="single" w:sz="4" w:space="0" w:color="auto"/>
              <w:left w:val="single" w:sz="4" w:space="0" w:color="auto"/>
              <w:bottom w:val="single" w:sz="4" w:space="0" w:color="auto"/>
              <w:right w:val="single" w:sz="4" w:space="0" w:color="auto"/>
            </w:tcBorders>
            <w:vAlign w:val="center"/>
            <w:hideMark/>
          </w:tcPr>
          <w:p w:rsidR="00C92FA0" w:rsidRDefault="00C92FA0">
            <w:pPr>
              <w:rPr>
                <w:b/>
                <w:bCs/>
                <w:sz w:val="20"/>
                <w:szCs w:val="20"/>
              </w:rPr>
            </w:pPr>
            <w:r>
              <w:rPr>
                <w:b/>
                <w:bCs/>
                <w:sz w:val="20"/>
                <w:szCs w:val="20"/>
              </w:rPr>
              <w:t>Место поставки:</w:t>
            </w:r>
          </w:p>
        </w:tc>
      </w:tr>
      <w:tr w:rsidR="00C92FA0" w:rsidTr="00C92FA0">
        <w:trPr>
          <w:trHeight w:val="219"/>
        </w:trPr>
        <w:tc>
          <w:tcPr>
            <w:tcW w:w="10440" w:type="dxa"/>
            <w:gridSpan w:val="8"/>
            <w:tcBorders>
              <w:top w:val="single" w:sz="4" w:space="0" w:color="auto"/>
              <w:left w:val="single" w:sz="4" w:space="0" w:color="auto"/>
              <w:bottom w:val="single" w:sz="4" w:space="0" w:color="auto"/>
              <w:right w:val="single" w:sz="4" w:space="0" w:color="000000"/>
            </w:tcBorders>
            <w:vAlign w:val="center"/>
            <w:hideMark/>
          </w:tcPr>
          <w:p w:rsidR="00C92FA0" w:rsidRDefault="00C92FA0">
            <w:pPr>
              <w:rPr>
                <w:b/>
                <w:bCs/>
                <w:sz w:val="20"/>
                <w:szCs w:val="20"/>
              </w:rPr>
            </w:pPr>
            <w:r>
              <w:rPr>
                <w:b/>
                <w:bCs/>
                <w:sz w:val="20"/>
                <w:szCs w:val="20"/>
              </w:rPr>
              <w:t>Срок поставки:</w:t>
            </w:r>
          </w:p>
        </w:tc>
      </w:tr>
      <w:tr w:rsidR="00C92FA0" w:rsidTr="00C92FA0">
        <w:trPr>
          <w:trHeight w:val="261"/>
        </w:trPr>
        <w:tc>
          <w:tcPr>
            <w:tcW w:w="10440" w:type="dxa"/>
            <w:gridSpan w:val="8"/>
            <w:tcBorders>
              <w:top w:val="single" w:sz="4" w:space="0" w:color="auto"/>
              <w:left w:val="single" w:sz="4" w:space="0" w:color="auto"/>
              <w:bottom w:val="single" w:sz="4" w:space="0" w:color="auto"/>
              <w:right w:val="single" w:sz="4" w:space="0" w:color="000000"/>
            </w:tcBorders>
            <w:vAlign w:val="center"/>
            <w:hideMark/>
          </w:tcPr>
          <w:p w:rsidR="00C92FA0" w:rsidRDefault="00C92FA0">
            <w:pPr>
              <w:rPr>
                <w:b/>
                <w:bCs/>
                <w:sz w:val="20"/>
                <w:szCs w:val="20"/>
                <w:lang w:val="en-US"/>
              </w:rPr>
            </w:pPr>
            <w:r>
              <w:rPr>
                <w:b/>
                <w:sz w:val="20"/>
                <w:szCs w:val="20"/>
              </w:rPr>
              <w:t>Срок готовности к отгрузке</w:t>
            </w:r>
            <w:r>
              <w:rPr>
                <w:b/>
                <w:sz w:val="20"/>
                <w:szCs w:val="20"/>
                <w:lang w:val="en-US"/>
              </w:rPr>
              <w:t xml:space="preserve">: </w:t>
            </w:r>
          </w:p>
        </w:tc>
      </w:tr>
      <w:tr w:rsidR="00C92FA0" w:rsidTr="00C92FA0">
        <w:trPr>
          <w:trHeight w:val="261"/>
        </w:trPr>
        <w:tc>
          <w:tcPr>
            <w:tcW w:w="10440" w:type="dxa"/>
            <w:gridSpan w:val="8"/>
            <w:tcBorders>
              <w:top w:val="single" w:sz="4" w:space="0" w:color="auto"/>
              <w:left w:val="single" w:sz="4" w:space="0" w:color="auto"/>
              <w:bottom w:val="single" w:sz="4" w:space="0" w:color="auto"/>
              <w:right w:val="single" w:sz="4" w:space="0" w:color="000000"/>
            </w:tcBorders>
            <w:vAlign w:val="center"/>
            <w:hideMark/>
          </w:tcPr>
          <w:p w:rsidR="00C92FA0" w:rsidRDefault="00C92FA0">
            <w:pPr>
              <w:rPr>
                <w:b/>
                <w:bCs/>
                <w:sz w:val="20"/>
                <w:szCs w:val="20"/>
              </w:rPr>
            </w:pPr>
            <w:r>
              <w:rPr>
                <w:b/>
                <w:bCs/>
                <w:sz w:val="20"/>
                <w:szCs w:val="20"/>
              </w:rPr>
              <w:t xml:space="preserve">Условия оплаты:  </w:t>
            </w:r>
          </w:p>
        </w:tc>
      </w:tr>
      <w:tr w:rsidR="00C92FA0" w:rsidTr="00C92FA0">
        <w:trPr>
          <w:trHeight w:val="261"/>
        </w:trPr>
        <w:tc>
          <w:tcPr>
            <w:tcW w:w="10440" w:type="dxa"/>
            <w:gridSpan w:val="8"/>
            <w:tcBorders>
              <w:top w:val="single" w:sz="4" w:space="0" w:color="auto"/>
              <w:left w:val="single" w:sz="4" w:space="0" w:color="auto"/>
              <w:bottom w:val="single" w:sz="4" w:space="0" w:color="auto"/>
              <w:right w:val="single" w:sz="4" w:space="0" w:color="000000"/>
            </w:tcBorders>
            <w:vAlign w:val="center"/>
            <w:hideMark/>
          </w:tcPr>
          <w:p w:rsidR="00C92FA0" w:rsidRDefault="00C92FA0">
            <w:pPr>
              <w:rPr>
                <w:b/>
                <w:bCs/>
                <w:sz w:val="20"/>
                <w:szCs w:val="20"/>
              </w:rPr>
            </w:pPr>
            <w:r>
              <w:rPr>
                <w:b/>
                <w:bCs/>
                <w:sz w:val="20"/>
                <w:szCs w:val="20"/>
              </w:rPr>
              <w:t>Включение транспортных расходов в стоимость МТР:</w:t>
            </w:r>
          </w:p>
        </w:tc>
      </w:tr>
      <w:tr w:rsidR="00C92FA0" w:rsidTr="00C92FA0">
        <w:trPr>
          <w:trHeight w:val="261"/>
        </w:trPr>
        <w:tc>
          <w:tcPr>
            <w:tcW w:w="10440" w:type="dxa"/>
            <w:gridSpan w:val="8"/>
            <w:tcBorders>
              <w:top w:val="single" w:sz="4" w:space="0" w:color="auto"/>
              <w:left w:val="single" w:sz="4" w:space="0" w:color="auto"/>
              <w:bottom w:val="single" w:sz="4" w:space="0" w:color="auto"/>
              <w:right w:val="single" w:sz="4" w:space="0" w:color="000000"/>
            </w:tcBorders>
            <w:vAlign w:val="center"/>
            <w:hideMark/>
          </w:tcPr>
          <w:p w:rsidR="00C92FA0" w:rsidRDefault="00C92FA0">
            <w:pPr>
              <w:rPr>
                <w:b/>
                <w:bCs/>
                <w:sz w:val="20"/>
                <w:szCs w:val="20"/>
              </w:rPr>
            </w:pPr>
            <w:r>
              <w:rPr>
                <w:b/>
                <w:bCs/>
                <w:sz w:val="20"/>
                <w:szCs w:val="20"/>
              </w:rPr>
              <w:t>Стоимость транспортных расходов (без НДС) с доставкой до места назначения:</w:t>
            </w:r>
          </w:p>
        </w:tc>
      </w:tr>
      <w:tr w:rsidR="00C92FA0" w:rsidTr="00C92FA0">
        <w:trPr>
          <w:trHeight w:val="261"/>
        </w:trPr>
        <w:tc>
          <w:tcPr>
            <w:tcW w:w="10440" w:type="dxa"/>
            <w:gridSpan w:val="8"/>
            <w:tcBorders>
              <w:top w:val="single" w:sz="4" w:space="0" w:color="auto"/>
              <w:left w:val="single" w:sz="4" w:space="0" w:color="auto"/>
              <w:bottom w:val="single" w:sz="4" w:space="0" w:color="auto"/>
              <w:right w:val="single" w:sz="4" w:space="0" w:color="000000"/>
            </w:tcBorders>
            <w:hideMark/>
          </w:tcPr>
          <w:p w:rsidR="00C92FA0" w:rsidRDefault="00C92FA0">
            <w:pPr>
              <w:rPr>
                <w:b/>
                <w:sz w:val="20"/>
                <w:szCs w:val="20"/>
              </w:rPr>
            </w:pPr>
            <w:r>
              <w:rPr>
                <w:b/>
                <w:sz w:val="20"/>
                <w:szCs w:val="20"/>
              </w:rPr>
              <w:t xml:space="preserve">Общая стоимость с транспортными расходами (без НДС) </w:t>
            </w:r>
            <w:r>
              <w:rPr>
                <w:b/>
                <w:bCs/>
                <w:sz w:val="20"/>
                <w:szCs w:val="20"/>
              </w:rPr>
              <w:t>с доставкой до места назначения</w:t>
            </w:r>
            <w:r>
              <w:rPr>
                <w:b/>
                <w:sz w:val="20"/>
                <w:szCs w:val="20"/>
              </w:rPr>
              <w:t>:</w:t>
            </w:r>
          </w:p>
        </w:tc>
      </w:tr>
      <w:tr w:rsidR="00C92FA0" w:rsidTr="00C92FA0">
        <w:trPr>
          <w:trHeight w:val="261"/>
        </w:trPr>
        <w:tc>
          <w:tcPr>
            <w:tcW w:w="10440" w:type="dxa"/>
            <w:gridSpan w:val="8"/>
            <w:tcBorders>
              <w:top w:val="single" w:sz="4" w:space="0" w:color="auto"/>
              <w:left w:val="single" w:sz="4" w:space="0" w:color="auto"/>
              <w:bottom w:val="single" w:sz="4" w:space="0" w:color="auto"/>
              <w:right w:val="single" w:sz="4" w:space="0" w:color="000000"/>
            </w:tcBorders>
            <w:hideMark/>
          </w:tcPr>
          <w:p w:rsidR="00C92FA0" w:rsidRDefault="00C92FA0">
            <w:pPr>
              <w:rPr>
                <w:b/>
                <w:sz w:val="20"/>
                <w:szCs w:val="20"/>
              </w:rPr>
            </w:pPr>
            <w:r>
              <w:rPr>
                <w:b/>
                <w:sz w:val="20"/>
                <w:szCs w:val="20"/>
              </w:rPr>
              <w:t xml:space="preserve">Общая стоимость с транспортными расходами (с НДС) </w:t>
            </w:r>
            <w:r>
              <w:rPr>
                <w:b/>
                <w:bCs/>
                <w:sz w:val="20"/>
                <w:szCs w:val="20"/>
              </w:rPr>
              <w:t>с доставкой до места назначения</w:t>
            </w:r>
            <w:r>
              <w:rPr>
                <w:b/>
                <w:sz w:val="20"/>
                <w:szCs w:val="20"/>
              </w:rPr>
              <w:t>:</w:t>
            </w:r>
          </w:p>
        </w:tc>
      </w:tr>
      <w:tr w:rsidR="00C92FA0" w:rsidTr="00C92FA0">
        <w:trPr>
          <w:trHeight w:val="261"/>
        </w:trPr>
        <w:tc>
          <w:tcPr>
            <w:tcW w:w="10440" w:type="dxa"/>
            <w:gridSpan w:val="8"/>
            <w:tcBorders>
              <w:top w:val="single" w:sz="4" w:space="0" w:color="auto"/>
              <w:left w:val="single" w:sz="4" w:space="0" w:color="auto"/>
              <w:bottom w:val="single" w:sz="4" w:space="0" w:color="auto"/>
              <w:right w:val="single" w:sz="4" w:space="0" w:color="000000"/>
            </w:tcBorders>
            <w:hideMark/>
          </w:tcPr>
          <w:p w:rsidR="00C92FA0" w:rsidRDefault="00C92FA0">
            <w:pPr>
              <w:rPr>
                <w:b/>
                <w:sz w:val="20"/>
                <w:szCs w:val="20"/>
              </w:rPr>
            </w:pPr>
            <w:r>
              <w:rPr>
                <w:b/>
                <w:sz w:val="20"/>
                <w:szCs w:val="20"/>
              </w:rPr>
              <w:t>Гарантийные обязательства:</w:t>
            </w:r>
          </w:p>
        </w:tc>
      </w:tr>
      <w:tr w:rsidR="00C92FA0" w:rsidTr="00C92FA0">
        <w:trPr>
          <w:trHeight w:val="261"/>
        </w:trPr>
        <w:tc>
          <w:tcPr>
            <w:tcW w:w="10440" w:type="dxa"/>
            <w:gridSpan w:val="8"/>
            <w:tcBorders>
              <w:top w:val="single" w:sz="4" w:space="0" w:color="auto"/>
              <w:left w:val="single" w:sz="4" w:space="0" w:color="auto"/>
              <w:bottom w:val="single" w:sz="4" w:space="0" w:color="auto"/>
              <w:right w:val="single" w:sz="4" w:space="0" w:color="000000"/>
            </w:tcBorders>
            <w:hideMark/>
          </w:tcPr>
          <w:p w:rsidR="00C92FA0" w:rsidRDefault="00C92FA0">
            <w:pPr>
              <w:rPr>
                <w:b/>
                <w:sz w:val="20"/>
                <w:szCs w:val="20"/>
              </w:rPr>
            </w:pPr>
            <w:r>
              <w:rPr>
                <w:b/>
                <w:sz w:val="20"/>
                <w:szCs w:val="20"/>
              </w:rPr>
              <w:t>Статус (производитель, представитель, дилер и т.д.):</w:t>
            </w:r>
          </w:p>
        </w:tc>
      </w:tr>
    </w:tbl>
    <w:p w:rsidR="00C92FA0" w:rsidRDefault="00C92FA0" w:rsidP="00C92FA0">
      <w:pPr>
        <w:pStyle w:val="af6"/>
        <w:spacing w:line="240" w:lineRule="auto"/>
        <w:ind w:firstLine="0"/>
        <w:rPr>
          <w:sz w:val="20"/>
          <w:szCs w:val="20"/>
        </w:rPr>
      </w:pPr>
      <w:r>
        <w:rPr>
          <w:sz w:val="20"/>
          <w:szCs w:val="20"/>
        </w:rPr>
        <w:t xml:space="preserve">   </w:t>
      </w:r>
      <w:r>
        <w:rPr>
          <w:sz w:val="20"/>
          <w:szCs w:val="20"/>
        </w:rPr>
        <w:tab/>
        <w:t>Следуя праву, предоставленному нам условиями и порядком проведения _______________, мы предлагаем на Ваше рассмотрение дополнительные предложения: ________________________________________________________</w:t>
      </w:r>
    </w:p>
    <w:p w:rsidR="00C92FA0" w:rsidRDefault="00C92FA0" w:rsidP="00C92FA0">
      <w:pPr>
        <w:pStyle w:val="af6"/>
        <w:spacing w:line="240" w:lineRule="auto"/>
        <w:rPr>
          <w:sz w:val="20"/>
          <w:szCs w:val="20"/>
        </w:rPr>
      </w:pPr>
      <w:proofErr w:type="gramStart"/>
      <w:r>
        <w:rPr>
          <w:sz w:val="20"/>
          <w:szCs w:val="20"/>
        </w:rPr>
        <w:t>Если наши предложения, изложенные выше, будут приняты, мы берем на себя обязательство выполнить заказ в соответствии с требованиями конкурсной документации и согласно нашим предложениям, которые мы просим включить в контракт (договор), а также подписать контракт (договор) на принятых условиях не позднее 10 дней с момента официального направления предложения заключить договор, поступившего от Заказчика.</w:t>
      </w:r>
      <w:proofErr w:type="gramEnd"/>
    </w:p>
    <w:p w:rsidR="00C92FA0" w:rsidRDefault="00C92FA0" w:rsidP="00C92FA0">
      <w:pPr>
        <w:pStyle w:val="af6"/>
        <w:spacing w:line="240" w:lineRule="auto"/>
        <w:rPr>
          <w:sz w:val="20"/>
          <w:szCs w:val="20"/>
        </w:rPr>
      </w:pPr>
      <w:r>
        <w:rPr>
          <w:sz w:val="20"/>
          <w:szCs w:val="20"/>
        </w:rPr>
        <w:t>Мы объявляем, что до подписания контракта (договора) на выполнение заказа настоящее предложение и Ваше уведомление о нашей победе не будут считаться как имеющие силу договора между нами.</w:t>
      </w:r>
    </w:p>
    <w:p w:rsidR="00C92FA0" w:rsidRDefault="00C92FA0" w:rsidP="00C92FA0">
      <w:pPr>
        <w:pStyle w:val="af6"/>
        <w:spacing w:line="240" w:lineRule="auto"/>
        <w:rPr>
          <w:sz w:val="20"/>
          <w:szCs w:val="20"/>
        </w:rPr>
      </w:pPr>
      <w:r>
        <w:rPr>
          <w:sz w:val="20"/>
          <w:szCs w:val="20"/>
        </w:rPr>
        <w:t>Мы согласны с условием, что Вы не обязаны принимать предложение с самой низкой стоимостью работ и минимальными сроками выполнения заказа по объекту конкурса.</w:t>
      </w:r>
    </w:p>
    <w:p w:rsidR="00C92FA0" w:rsidRDefault="00C92FA0" w:rsidP="00C92FA0">
      <w:pPr>
        <w:pStyle w:val="af6"/>
        <w:spacing w:line="240" w:lineRule="auto"/>
        <w:rPr>
          <w:sz w:val="20"/>
          <w:szCs w:val="20"/>
        </w:rPr>
      </w:pPr>
      <w:r>
        <w:rPr>
          <w:sz w:val="20"/>
          <w:szCs w:val="20"/>
        </w:rPr>
        <w:t>Контактные телефоны, должности, Ф.И.О. лиц (полностью), уполномоченных для контактов ____________________________________________________________________________________________________</w:t>
      </w:r>
    </w:p>
    <w:p w:rsidR="00C92FA0" w:rsidRDefault="00C92FA0" w:rsidP="00C92FA0">
      <w:pPr>
        <w:pStyle w:val="af6"/>
        <w:spacing w:line="240" w:lineRule="auto"/>
        <w:ind w:firstLine="0"/>
        <w:rPr>
          <w:sz w:val="20"/>
          <w:szCs w:val="20"/>
        </w:rPr>
      </w:pPr>
      <w:r>
        <w:rPr>
          <w:sz w:val="20"/>
          <w:szCs w:val="20"/>
        </w:rPr>
        <w:t>________________________________________________________________________________________________</w:t>
      </w:r>
    </w:p>
    <w:p w:rsidR="00C92FA0" w:rsidRDefault="00C92FA0" w:rsidP="00C92FA0">
      <w:pPr>
        <w:pStyle w:val="af6"/>
        <w:spacing w:line="240" w:lineRule="auto"/>
        <w:rPr>
          <w:sz w:val="20"/>
          <w:szCs w:val="20"/>
        </w:rPr>
      </w:pPr>
      <w:r>
        <w:rPr>
          <w:sz w:val="20"/>
          <w:szCs w:val="20"/>
        </w:rPr>
        <w:t>Адрес электронной почты __________________________________________</w:t>
      </w:r>
    </w:p>
    <w:p w:rsidR="00C92FA0" w:rsidRDefault="00C92FA0" w:rsidP="00C92FA0">
      <w:pPr>
        <w:pStyle w:val="af6"/>
        <w:spacing w:line="240" w:lineRule="auto"/>
        <w:ind w:firstLine="0"/>
        <w:rPr>
          <w:sz w:val="20"/>
          <w:szCs w:val="20"/>
        </w:rPr>
      </w:pPr>
    </w:p>
    <w:p w:rsidR="00C92FA0" w:rsidRDefault="00C92FA0" w:rsidP="00C92FA0">
      <w:pPr>
        <w:pStyle w:val="af6"/>
        <w:spacing w:line="240" w:lineRule="auto"/>
        <w:rPr>
          <w:sz w:val="20"/>
          <w:szCs w:val="20"/>
        </w:rPr>
      </w:pPr>
      <w:r>
        <w:rPr>
          <w:sz w:val="20"/>
          <w:szCs w:val="20"/>
        </w:rPr>
        <w:t>Руководитель _____________________ (подпись, Ф.И.О.)</w:t>
      </w:r>
    </w:p>
    <w:p w:rsidR="00C92FA0" w:rsidRDefault="00C92FA0" w:rsidP="00C92FA0">
      <w:pPr>
        <w:pStyle w:val="af6"/>
        <w:spacing w:line="240" w:lineRule="auto"/>
        <w:rPr>
          <w:sz w:val="20"/>
          <w:szCs w:val="20"/>
        </w:rPr>
      </w:pPr>
    </w:p>
    <w:p w:rsidR="00C92FA0" w:rsidRDefault="00C92FA0" w:rsidP="00C92FA0">
      <w:pPr>
        <w:pStyle w:val="af6"/>
        <w:spacing w:line="240" w:lineRule="auto"/>
        <w:rPr>
          <w:sz w:val="20"/>
          <w:szCs w:val="20"/>
        </w:rPr>
      </w:pPr>
      <w:r>
        <w:rPr>
          <w:sz w:val="20"/>
          <w:szCs w:val="20"/>
        </w:rPr>
        <w:t>Главный бухгалтер ______________________ (подпись, Ф.И.О.)</w:t>
      </w:r>
    </w:p>
    <w:p w:rsidR="00C92FA0" w:rsidRDefault="00C92FA0" w:rsidP="00C92FA0">
      <w:pPr>
        <w:pStyle w:val="af6"/>
        <w:spacing w:line="240" w:lineRule="auto"/>
        <w:ind w:firstLine="0"/>
        <w:rPr>
          <w:sz w:val="20"/>
          <w:szCs w:val="20"/>
        </w:rPr>
      </w:pPr>
      <w:r>
        <w:rPr>
          <w:sz w:val="20"/>
          <w:szCs w:val="20"/>
        </w:rPr>
        <w:t xml:space="preserve">                      М.П.</w:t>
      </w:r>
    </w:p>
    <w:p w:rsidR="00C92FA0" w:rsidRPr="00C92FA0" w:rsidRDefault="00C92FA0" w:rsidP="00C92FA0">
      <w:pPr>
        <w:pStyle w:val="af8"/>
        <w:tabs>
          <w:tab w:val="left" w:pos="708"/>
        </w:tabs>
        <w:spacing w:line="240" w:lineRule="auto"/>
        <w:ind w:left="0" w:firstLine="0"/>
        <w:rPr>
          <w:b/>
          <w:sz w:val="20"/>
        </w:rPr>
      </w:pPr>
      <w:r>
        <w:rPr>
          <w:b/>
          <w:sz w:val="20"/>
        </w:rPr>
        <w:t>Письмо следует оформить на официальном бланке Участника. Участник указывает дату и номер Предложения в соответствии с письмом о подаче оферты (заявка) (форма 8.2.)</w:t>
      </w:r>
      <w:bookmarkEnd w:id="132"/>
      <w:bookmarkEnd w:id="133"/>
      <w:bookmarkEnd w:id="134"/>
    </w:p>
    <w:p w:rsidR="00C92FA0" w:rsidRDefault="00C92FA0" w:rsidP="000C3937">
      <w:pPr>
        <w:pStyle w:val="af6"/>
        <w:spacing w:line="240" w:lineRule="auto"/>
        <w:rPr>
          <w:sz w:val="20"/>
          <w:szCs w:val="20"/>
        </w:rPr>
      </w:pPr>
    </w:p>
    <w:p w:rsidR="00737752" w:rsidRDefault="00737752" w:rsidP="000C3937">
      <w:pPr>
        <w:pStyle w:val="af6"/>
        <w:spacing w:line="240" w:lineRule="auto"/>
        <w:rPr>
          <w:sz w:val="20"/>
          <w:szCs w:val="20"/>
        </w:rPr>
      </w:pPr>
    </w:p>
    <w:p w:rsidR="00737752" w:rsidRPr="00BC2583" w:rsidRDefault="00737752" w:rsidP="000C3937">
      <w:pPr>
        <w:pStyle w:val="af6"/>
        <w:spacing w:line="240" w:lineRule="auto"/>
        <w:rPr>
          <w:sz w:val="20"/>
          <w:szCs w:val="20"/>
        </w:rPr>
      </w:pPr>
    </w:p>
    <w:p w:rsidR="00027963" w:rsidRPr="00BC2583" w:rsidRDefault="00027963" w:rsidP="009877BB">
      <w:pPr>
        <w:suppressAutoHyphens/>
        <w:jc w:val="right"/>
        <w:rPr>
          <w:color w:val="000000"/>
          <w:sz w:val="20"/>
          <w:szCs w:val="24"/>
        </w:rPr>
      </w:pPr>
      <w:r w:rsidRPr="00BC2583">
        <w:rPr>
          <w:color w:val="000000"/>
          <w:sz w:val="20"/>
          <w:szCs w:val="24"/>
        </w:rPr>
        <w:t>8.5. Форма 5. Форма графика выполнения работ</w:t>
      </w:r>
    </w:p>
    <w:p w:rsidR="00027963" w:rsidRPr="00BC2583" w:rsidRDefault="00027963" w:rsidP="003A597A">
      <w:pPr>
        <w:suppressAutoHyphens/>
        <w:jc w:val="right"/>
        <w:rPr>
          <w:b/>
          <w:color w:val="000000"/>
          <w:sz w:val="20"/>
          <w:szCs w:val="24"/>
        </w:rPr>
      </w:pPr>
      <w:r w:rsidRPr="00BC2583">
        <w:rPr>
          <w:b/>
          <w:color w:val="000000"/>
          <w:sz w:val="20"/>
          <w:szCs w:val="24"/>
        </w:rPr>
        <w:t xml:space="preserve">Приложение №__ к письму </w:t>
      </w:r>
    </w:p>
    <w:p w:rsidR="00027963" w:rsidRPr="00BC2583" w:rsidRDefault="00027963" w:rsidP="003A597A">
      <w:pPr>
        <w:suppressAutoHyphens/>
        <w:jc w:val="right"/>
        <w:rPr>
          <w:color w:val="000000"/>
          <w:sz w:val="20"/>
          <w:szCs w:val="24"/>
        </w:rPr>
      </w:pPr>
      <w:r w:rsidRPr="00BC2583">
        <w:rPr>
          <w:b/>
          <w:color w:val="000000"/>
          <w:sz w:val="20"/>
          <w:szCs w:val="24"/>
        </w:rPr>
        <w:t xml:space="preserve">от «____»_____________ </w:t>
      </w:r>
      <w:proofErr w:type="gramStart"/>
      <w:r w:rsidRPr="00BC2583">
        <w:rPr>
          <w:b/>
          <w:color w:val="000000"/>
          <w:sz w:val="20"/>
          <w:szCs w:val="24"/>
        </w:rPr>
        <w:t>г</w:t>
      </w:r>
      <w:proofErr w:type="gramEnd"/>
      <w:r w:rsidRPr="00BC2583">
        <w:rPr>
          <w:b/>
          <w:color w:val="000000"/>
          <w:sz w:val="20"/>
          <w:szCs w:val="24"/>
        </w:rPr>
        <w:t>. №__________</w:t>
      </w:r>
    </w:p>
    <w:p w:rsidR="00027963" w:rsidRPr="00BC2583" w:rsidRDefault="00027963" w:rsidP="003A597A">
      <w:pPr>
        <w:suppressAutoHyphens/>
        <w:jc w:val="center"/>
        <w:rPr>
          <w:b/>
          <w:sz w:val="24"/>
          <w:szCs w:val="24"/>
        </w:rPr>
      </w:pPr>
      <w:r w:rsidRPr="00BC2583">
        <w:rPr>
          <w:b/>
          <w:sz w:val="24"/>
          <w:szCs w:val="24"/>
        </w:rPr>
        <w:t>График выполнения работ</w:t>
      </w:r>
    </w:p>
    <w:p w:rsidR="00027963" w:rsidRPr="00BC2583" w:rsidRDefault="00027963" w:rsidP="000C3937">
      <w:pPr>
        <w:jc w:val="both"/>
        <w:rPr>
          <w:color w:val="000000"/>
          <w:sz w:val="24"/>
          <w:szCs w:val="24"/>
        </w:rPr>
      </w:pPr>
    </w:p>
    <w:p w:rsidR="00027963" w:rsidRPr="00BC2583" w:rsidRDefault="00027963" w:rsidP="000C3937">
      <w:pPr>
        <w:jc w:val="both"/>
        <w:rPr>
          <w:color w:val="000000"/>
          <w:sz w:val="24"/>
          <w:szCs w:val="24"/>
        </w:rPr>
      </w:pPr>
      <w:r w:rsidRPr="00BC2583">
        <w:rPr>
          <w:color w:val="000000"/>
          <w:sz w:val="24"/>
          <w:szCs w:val="24"/>
        </w:rPr>
        <w:t>Наименование и адрес Участника: _________________________________</w:t>
      </w:r>
    </w:p>
    <w:p w:rsidR="00027963" w:rsidRPr="00BC2583" w:rsidRDefault="00027963" w:rsidP="000C3937">
      <w:pPr>
        <w:jc w:val="both"/>
        <w:rPr>
          <w:color w:val="000000"/>
          <w:sz w:val="24"/>
          <w:szCs w:val="24"/>
        </w:rPr>
      </w:pPr>
      <w:r w:rsidRPr="00BC2583">
        <w:rPr>
          <w:color w:val="000000"/>
          <w:sz w:val="24"/>
          <w:szCs w:val="24"/>
        </w:rPr>
        <w:lastRenderedPageBreak/>
        <w:t xml:space="preserve">Начало </w:t>
      </w:r>
      <w:r w:rsidRPr="00BC2583">
        <w:rPr>
          <w:sz w:val="24"/>
          <w:szCs w:val="24"/>
        </w:rPr>
        <w:t>выполнения работ</w:t>
      </w:r>
      <w:r w:rsidRPr="00BC2583">
        <w:rPr>
          <w:color w:val="000000"/>
          <w:sz w:val="24"/>
          <w:szCs w:val="24"/>
        </w:rPr>
        <w:t>: «___»____________________года.</w:t>
      </w:r>
    </w:p>
    <w:p w:rsidR="00027963" w:rsidRPr="00BC2583" w:rsidRDefault="00027963" w:rsidP="000C3937">
      <w:pPr>
        <w:jc w:val="both"/>
        <w:rPr>
          <w:color w:val="000000"/>
          <w:sz w:val="24"/>
          <w:szCs w:val="24"/>
        </w:rPr>
      </w:pPr>
      <w:r w:rsidRPr="00BC2583">
        <w:rPr>
          <w:color w:val="000000"/>
          <w:sz w:val="24"/>
          <w:szCs w:val="24"/>
        </w:rPr>
        <w:t xml:space="preserve">Окончание </w:t>
      </w:r>
      <w:r w:rsidRPr="00BC2583">
        <w:rPr>
          <w:sz w:val="24"/>
          <w:szCs w:val="24"/>
        </w:rPr>
        <w:t>выполнения работ</w:t>
      </w:r>
      <w:r w:rsidRPr="00BC2583">
        <w:rPr>
          <w:color w:val="000000"/>
          <w:sz w:val="24"/>
          <w:szCs w:val="24"/>
        </w:rPr>
        <w:t>: «___»____________________года.</w:t>
      </w:r>
    </w:p>
    <w:tbl>
      <w:tblPr>
        <w:tblpPr w:leftFromText="180" w:rightFromText="180" w:vertAnchor="text" w:horzAnchor="margin" w:tblpXSpec="center" w:tblpY="199"/>
        <w:tblW w:w="10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2478"/>
        <w:gridCol w:w="588"/>
        <w:gridCol w:w="658"/>
        <w:gridCol w:w="630"/>
        <w:gridCol w:w="728"/>
        <w:gridCol w:w="783"/>
        <w:gridCol w:w="864"/>
        <w:gridCol w:w="846"/>
        <w:gridCol w:w="846"/>
        <w:gridCol w:w="1028"/>
      </w:tblGrid>
      <w:tr w:rsidR="003A597A" w:rsidRPr="00BC2583" w:rsidTr="00C50FE9">
        <w:trPr>
          <w:cantSplit/>
        </w:trPr>
        <w:tc>
          <w:tcPr>
            <w:tcW w:w="654" w:type="dxa"/>
            <w:vMerge w:val="restart"/>
            <w:tcBorders>
              <w:top w:val="single" w:sz="4" w:space="0" w:color="auto"/>
              <w:left w:val="single" w:sz="4" w:space="0" w:color="auto"/>
              <w:bottom w:val="single" w:sz="4" w:space="0" w:color="auto"/>
              <w:right w:val="single" w:sz="4" w:space="0" w:color="auto"/>
            </w:tcBorders>
          </w:tcPr>
          <w:p w:rsidR="003A597A" w:rsidRPr="00BC2583" w:rsidRDefault="003A597A" w:rsidP="003A597A">
            <w:pPr>
              <w:pStyle w:val="ae"/>
              <w:jc w:val="both"/>
              <w:rPr>
                <w:color w:val="000000"/>
              </w:rPr>
            </w:pPr>
            <w:r w:rsidRPr="00BC2583">
              <w:rPr>
                <w:color w:val="000000"/>
              </w:rPr>
              <w:t xml:space="preserve">№ </w:t>
            </w:r>
            <w:proofErr w:type="gramStart"/>
            <w:r w:rsidRPr="00BC2583">
              <w:rPr>
                <w:color w:val="000000"/>
              </w:rPr>
              <w:t>п</w:t>
            </w:r>
            <w:proofErr w:type="gramEnd"/>
            <w:r w:rsidRPr="00BC2583">
              <w:rPr>
                <w:color w:val="000000"/>
              </w:rPr>
              <w:t>/п</w:t>
            </w:r>
          </w:p>
        </w:tc>
        <w:tc>
          <w:tcPr>
            <w:tcW w:w="2478" w:type="dxa"/>
            <w:vMerge w:val="restart"/>
            <w:tcBorders>
              <w:top w:val="single" w:sz="4" w:space="0" w:color="auto"/>
              <w:left w:val="single" w:sz="4" w:space="0" w:color="auto"/>
              <w:bottom w:val="single" w:sz="4" w:space="0" w:color="auto"/>
              <w:right w:val="single" w:sz="4" w:space="0" w:color="auto"/>
            </w:tcBorders>
          </w:tcPr>
          <w:p w:rsidR="003A597A" w:rsidRPr="00BC2583" w:rsidRDefault="003A597A" w:rsidP="003A597A">
            <w:pPr>
              <w:pStyle w:val="ae"/>
              <w:jc w:val="both"/>
              <w:rPr>
                <w:color w:val="000000"/>
              </w:rPr>
            </w:pPr>
            <w:r w:rsidRPr="00BC2583">
              <w:rPr>
                <w:color w:val="000000"/>
              </w:rPr>
              <w:t>Наименование этапа</w:t>
            </w:r>
          </w:p>
        </w:tc>
        <w:tc>
          <w:tcPr>
            <w:tcW w:w="6971" w:type="dxa"/>
            <w:gridSpan w:val="9"/>
            <w:tcBorders>
              <w:top w:val="single" w:sz="4" w:space="0" w:color="auto"/>
              <w:left w:val="single" w:sz="4" w:space="0" w:color="auto"/>
              <w:bottom w:val="single" w:sz="4" w:space="0" w:color="auto"/>
              <w:right w:val="single" w:sz="4" w:space="0" w:color="auto"/>
            </w:tcBorders>
          </w:tcPr>
          <w:p w:rsidR="003A597A" w:rsidRPr="00BC2583" w:rsidRDefault="003A597A" w:rsidP="003A597A">
            <w:pPr>
              <w:pStyle w:val="ae"/>
              <w:jc w:val="both"/>
              <w:rPr>
                <w:color w:val="000000"/>
              </w:rPr>
            </w:pPr>
            <w:r w:rsidRPr="00BC2583">
              <w:rPr>
                <w:color w:val="000000"/>
              </w:rPr>
              <w:t>График выполнения, в неделях с момента подписания Договора</w:t>
            </w:r>
          </w:p>
        </w:tc>
      </w:tr>
      <w:tr w:rsidR="003A597A" w:rsidRPr="00BC2583" w:rsidTr="00C50FE9">
        <w:trPr>
          <w:cantSplit/>
        </w:trPr>
        <w:tc>
          <w:tcPr>
            <w:tcW w:w="654" w:type="dxa"/>
            <w:vMerge/>
            <w:tcBorders>
              <w:top w:val="single" w:sz="4" w:space="0" w:color="auto"/>
              <w:left w:val="single" w:sz="4" w:space="0" w:color="auto"/>
              <w:bottom w:val="single" w:sz="4" w:space="0" w:color="auto"/>
              <w:right w:val="single" w:sz="4" w:space="0" w:color="auto"/>
            </w:tcBorders>
          </w:tcPr>
          <w:p w:rsidR="003A597A" w:rsidRPr="00BC2583" w:rsidRDefault="003A597A" w:rsidP="003A597A">
            <w:pPr>
              <w:pStyle w:val="ae"/>
              <w:jc w:val="both"/>
              <w:rPr>
                <w:color w:val="000000"/>
              </w:rPr>
            </w:pPr>
          </w:p>
        </w:tc>
        <w:tc>
          <w:tcPr>
            <w:tcW w:w="2478" w:type="dxa"/>
            <w:vMerge/>
            <w:tcBorders>
              <w:top w:val="single" w:sz="4" w:space="0" w:color="auto"/>
              <w:left w:val="single" w:sz="4" w:space="0" w:color="auto"/>
              <w:bottom w:val="single" w:sz="4" w:space="0" w:color="auto"/>
              <w:right w:val="single" w:sz="4" w:space="0" w:color="auto"/>
            </w:tcBorders>
          </w:tcPr>
          <w:p w:rsidR="003A597A" w:rsidRPr="00BC2583" w:rsidRDefault="003A597A" w:rsidP="003A597A">
            <w:pPr>
              <w:pStyle w:val="ae"/>
              <w:jc w:val="both"/>
              <w:rPr>
                <w:color w:val="000000"/>
              </w:rPr>
            </w:pPr>
          </w:p>
        </w:tc>
        <w:tc>
          <w:tcPr>
            <w:tcW w:w="588" w:type="dxa"/>
            <w:tcBorders>
              <w:top w:val="single" w:sz="4" w:space="0" w:color="auto"/>
              <w:left w:val="single" w:sz="4" w:space="0" w:color="auto"/>
              <w:bottom w:val="single" w:sz="4" w:space="0" w:color="auto"/>
              <w:right w:val="single" w:sz="4" w:space="0" w:color="auto"/>
            </w:tcBorders>
          </w:tcPr>
          <w:p w:rsidR="003A597A" w:rsidRPr="00BC2583" w:rsidRDefault="003A597A" w:rsidP="003A597A">
            <w:pPr>
              <w:pStyle w:val="ae"/>
              <w:jc w:val="both"/>
              <w:rPr>
                <w:color w:val="000000"/>
              </w:rPr>
            </w:pPr>
            <w:r w:rsidRPr="00BC2583">
              <w:rPr>
                <w:color w:val="000000"/>
              </w:rPr>
              <w:t>1</w:t>
            </w:r>
          </w:p>
        </w:tc>
        <w:tc>
          <w:tcPr>
            <w:tcW w:w="658" w:type="dxa"/>
            <w:tcBorders>
              <w:top w:val="single" w:sz="4" w:space="0" w:color="auto"/>
              <w:left w:val="single" w:sz="4" w:space="0" w:color="auto"/>
              <w:bottom w:val="single" w:sz="4" w:space="0" w:color="auto"/>
              <w:right w:val="single" w:sz="4" w:space="0" w:color="auto"/>
            </w:tcBorders>
          </w:tcPr>
          <w:p w:rsidR="003A597A" w:rsidRPr="00BC2583" w:rsidRDefault="003A597A" w:rsidP="003A597A">
            <w:pPr>
              <w:pStyle w:val="ae"/>
              <w:jc w:val="both"/>
              <w:rPr>
                <w:color w:val="000000"/>
              </w:rPr>
            </w:pPr>
            <w:r w:rsidRPr="00BC2583">
              <w:rPr>
                <w:color w:val="000000"/>
              </w:rPr>
              <w:t>2</w:t>
            </w:r>
          </w:p>
        </w:tc>
        <w:tc>
          <w:tcPr>
            <w:tcW w:w="630" w:type="dxa"/>
            <w:tcBorders>
              <w:top w:val="single" w:sz="4" w:space="0" w:color="auto"/>
              <w:left w:val="single" w:sz="4" w:space="0" w:color="auto"/>
              <w:bottom w:val="single" w:sz="4" w:space="0" w:color="auto"/>
              <w:right w:val="single" w:sz="4" w:space="0" w:color="auto"/>
            </w:tcBorders>
          </w:tcPr>
          <w:p w:rsidR="003A597A" w:rsidRPr="00BC2583" w:rsidRDefault="003A597A" w:rsidP="003A597A">
            <w:pPr>
              <w:pStyle w:val="ae"/>
              <w:jc w:val="both"/>
              <w:rPr>
                <w:color w:val="000000"/>
              </w:rPr>
            </w:pPr>
            <w:r w:rsidRPr="00BC2583">
              <w:rPr>
                <w:color w:val="000000"/>
              </w:rPr>
              <w:t>3</w:t>
            </w:r>
          </w:p>
        </w:tc>
        <w:tc>
          <w:tcPr>
            <w:tcW w:w="728" w:type="dxa"/>
            <w:tcBorders>
              <w:top w:val="single" w:sz="4" w:space="0" w:color="auto"/>
              <w:left w:val="single" w:sz="4" w:space="0" w:color="auto"/>
              <w:bottom w:val="single" w:sz="4" w:space="0" w:color="auto"/>
              <w:right w:val="single" w:sz="4" w:space="0" w:color="auto"/>
            </w:tcBorders>
          </w:tcPr>
          <w:p w:rsidR="003A597A" w:rsidRPr="00BC2583" w:rsidRDefault="003A597A" w:rsidP="003A597A">
            <w:pPr>
              <w:pStyle w:val="ae"/>
              <w:jc w:val="both"/>
              <w:rPr>
                <w:color w:val="000000"/>
              </w:rPr>
            </w:pPr>
            <w:r w:rsidRPr="00BC2583">
              <w:rPr>
                <w:color w:val="000000"/>
              </w:rPr>
              <w:t>4</w:t>
            </w:r>
          </w:p>
        </w:tc>
        <w:tc>
          <w:tcPr>
            <w:tcW w:w="783" w:type="dxa"/>
            <w:tcBorders>
              <w:top w:val="single" w:sz="4" w:space="0" w:color="auto"/>
              <w:left w:val="single" w:sz="4" w:space="0" w:color="auto"/>
              <w:bottom w:val="single" w:sz="4" w:space="0" w:color="auto"/>
              <w:right w:val="single" w:sz="4" w:space="0" w:color="auto"/>
            </w:tcBorders>
          </w:tcPr>
          <w:p w:rsidR="003A597A" w:rsidRPr="00BC2583" w:rsidRDefault="003A597A" w:rsidP="003A597A">
            <w:pPr>
              <w:pStyle w:val="ae"/>
              <w:jc w:val="both"/>
              <w:rPr>
                <w:color w:val="000000"/>
              </w:rPr>
            </w:pPr>
            <w:r w:rsidRPr="00BC2583">
              <w:rPr>
                <w:color w:val="000000"/>
              </w:rPr>
              <w:t>5</w:t>
            </w:r>
          </w:p>
        </w:tc>
        <w:tc>
          <w:tcPr>
            <w:tcW w:w="864" w:type="dxa"/>
            <w:tcBorders>
              <w:top w:val="single" w:sz="4" w:space="0" w:color="auto"/>
              <w:left w:val="single" w:sz="4" w:space="0" w:color="auto"/>
              <w:bottom w:val="single" w:sz="4" w:space="0" w:color="auto"/>
              <w:right w:val="single" w:sz="4" w:space="0" w:color="auto"/>
            </w:tcBorders>
          </w:tcPr>
          <w:p w:rsidR="003A597A" w:rsidRPr="00BC2583" w:rsidRDefault="003A597A" w:rsidP="003A597A">
            <w:pPr>
              <w:pStyle w:val="ae"/>
              <w:jc w:val="both"/>
              <w:rPr>
                <w:color w:val="000000"/>
              </w:rPr>
            </w:pPr>
            <w:r w:rsidRPr="00BC2583">
              <w:rPr>
                <w:color w:val="000000"/>
              </w:rPr>
              <w:t>6</w:t>
            </w:r>
          </w:p>
        </w:tc>
        <w:tc>
          <w:tcPr>
            <w:tcW w:w="846" w:type="dxa"/>
            <w:tcBorders>
              <w:top w:val="single" w:sz="4" w:space="0" w:color="auto"/>
              <w:left w:val="single" w:sz="4" w:space="0" w:color="auto"/>
              <w:bottom w:val="single" w:sz="4" w:space="0" w:color="auto"/>
              <w:right w:val="single" w:sz="4" w:space="0" w:color="auto"/>
            </w:tcBorders>
          </w:tcPr>
          <w:p w:rsidR="003A597A" w:rsidRPr="00BC2583" w:rsidRDefault="003A597A" w:rsidP="003A597A">
            <w:pPr>
              <w:pStyle w:val="ae"/>
              <w:jc w:val="both"/>
              <w:rPr>
                <w:color w:val="000000"/>
              </w:rPr>
            </w:pPr>
            <w:r w:rsidRPr="00BC2583">
              <w:rPr>
                <w:color w:val="000000"/>
              </w:rPr>
              <w:t>7</w:t>
            </w:r>
          </w:p>
        </w:tc>
        <w:tc>
          <w:tcPr>
            <w:tcW w:w="846" w:type="dxa"/>
            <w:tcBorders>
              <w:top w:val="single" w:sz="4" w:space="0" w:color="auto"/>
              <w:left w:val="single" w:sz="4" w:space="0" w:color="auto"/>
              <w:bottom w:val="single" w:sz="4" w:space="0" w:color="auto"/>
              <w:right w:val="single" w:sz="4" w:space="0" w:color="auto"/>
            </w:tcBorders>
          </w:tcPr>
          <w:p w:rsidR="003A597A" w:rsidRPr="00BC2583" w:rsidRDefault="003A597A" w:rsidP="003A597A">
            <w:pPr>
              <w:pStyle w:val="ae"/>
              <w:jc w:val="both"/>
              <w:rPr>
                <w:color w:val="000000"/>
              </w:rPr>
            </w:pPr>
            <w:r w:rsidRPr="00BC2583">
              <w:rPr>
                <w:color w:val="000000"/>
              </w:rPr>
              <w:t>8</w:t>
            </w:r>
          </w:p>
        </w:tc>
        <w:tc>
          <w:tcPr>
            <w:tcW w:w="1028" w:type="dxa"/>
            <w:tcBorders>
              <w:top w:val="single" w:sz="4" w:space="0" w:color="auto"/>
              <w:left w:val="single" w:sz="4" w:space="0" w:color="auto"/>
              <w:bottom w:val="single" w:sz="4" w:space="0" w:color="auto"/>
              <w:right w:val="single" w:sz="4" w:space="0" w:color="auto"/>
            </w:tcBorders>
          </w:tcPr>
          <w:p w:rsidR="003A597A" w:rsidRPr="00BC2583" w:rsidRDefault="003A597A" w:rsidP="003A597A">
            <w:pPr>
              <w:pStyle w:val="ae"/>
              <w:jc w:val="both"/>
              <w:rPr>
                <w:color w:val="000000"/>
              </w:rPr>
            </w:pPr>
            <w:r w:rsidRPr="00BC2583">
              <w:rPr>
                <w:color w:val="000000"/>
              </w:rPr>
              <w:t>…</w:t>
            </w:r>
          </w:p>
        </w:tc>
      </w:tr>
      <w:tr w:rsidR="003A597A" w:rsidRPr="00BC2583" w:rsidTr="00C50FE9">
        <w:tc>
          <w:tcPr>
            <w:tcW w:w="654" w:type="dxa"/>
            <w:tcBorders>
              <w:top w:val="single" w:sz="4" w:space="0" w:color="auto"/>
              <w:left w:val="single" w:sz="4" w:space="0" w:color="auto"/>
              <w:bottom w:val="single" w:sz="4" w:space="0" w:color="auto"/>
              <w:right w:val="single" w:sz="4" w:space="0" w:color="auto"/>
            </w:tcBorders>
          </w:tcPr>
          <w:p w:rsidR="003A597A" w:rsidRPr="00BC2583" w:rsidRDefault="003A597A" w:rsidP="00EC72E7">
            <w:pPr>
              <w:pStyle w:val="af1"/>
              <w:numPr>
                <w:ilvl w:val="0"/>
                <w:numId w:val="22"/>
              </w:numPr>
              <w:ind w:left="0"/>
              <w:jc w:val="both"/>
              <w:rPr>
                <w:color w:val="000000"/>
                <w:szCs w:val="24"/>
              </w:rPr>
            </w:pPr>
          </w:p>
        </w:tc>
        <w:tc>
          <w:tcPr>
            <w:tcW w:w="2478" w:type="dxa"/>
            <w:tcBorders>
              <w:top w:val="single" w:sz="4" w:space="0" w:color="auto"/>
              <w:left w:val="single" w:sz="4" w:space="0" w:color="auto"/>
              <w:bottom w:val="single" w:sz="4" w:space="0" w:color="auto"/>
              <w:right w:val="single" w:sz="4" w:space="0" w:color="auto"/>
            </w:tcBorders>
          </w:tcPr>
          <w:p w:rsidR="003A597A" w:rsidRPr="00BC2583" w:rsidRDefault="003A597A" w:rsidP="003A597A">
            <w:pPr>
              <w:pStyle w:val="af1"/>
              <w:jc w:val="both"/>
              <w:rPr>
                <w:color w:val="000000"/>
                <w:szCs w:val="24"/>
              </w:rPr>
            </w:pPr>
          </w:p>
        </w:tc>
        <w:tc>
          <w:tcPr>
            <w:tcW w:w="588" w:type="dxa"/>
            <w:tcBorders>
              <w:top w:val="single" w:sz="4" w:space="0" w:color="auto"/>
              <w:left w:val="single" w:sz="4" w:space="0" w:color="auto"/>
              <w:bottom w:val="single" w:sz="4" w:space="0" w:color="auto"/>
              <w:right w:val="single" w:sz="4" w:space="0" w:color="auto"/>
            </w:tcBorders>
          </w:tcPr>
          <w:p w:rsidR="003A597A" w:rsidRPr="00BC2583" w:rsidRDefault="003A597A" w:rsidP="003A597A">
            <w:pPr>
              <w:pStyle w:val="af1"/>
              <w:jc w:val="both"/>
              <w:rPr>
                <w:color w:val="000000"/>
                <w:szCs w:val="24"/>
              </w:rPr>
            </w:pPr>
          </w:p>
        </w:tc>
        <w:tc>
          <w:tcPr>
            <w:tcW w:w="658" w:type="dxa"/>
            <w:tcBorders>
              <w:top w:val="single" w:sz="4" w:space="0" w:color="auto"/>
              <w:left w:val="single" w:sz="4" w:space="0" w:color="auto"/>
              <w:bottom w:val="single" w:sz="4" w:space="0" w:color="auto"/>
              <w:right w:val="single" w:sz="4" w:space="0" w:color="auto"/>
            </w:tcBorders>
          </w:tcPr>
          <w:p w:rsidR="003A597A" w:rsidRPr="00BC2583" w:rsidRDefault="003A597A" w:rsidP="003A597A">
            <w:pPr>
              <w:pStyle w:val="af1"/>
              <w:jc w:val="both"/>
              <w:rPr>
                <w:color w:val="000000"/>
                <w:szCs w:val="24"/>
              </w:rPr>
            </w:pPr>
          </w:p>
        </w:tc>
        <w:tc>
          <w:tcPr>
            <w:tcW w:w="630" w:type="dxa"/>
            <w:tcBorders>
              <w:top w:val="single" w:sz="4" w:space="0" w:color="auto"/>
              <w:left w:val="single" w:sz="4" w:space="0" w:color="auto"/>
              <w:bottom w:val="single" w:sz="4" w:space="0" w:color="auto"/>
              <w:right w:val="single" w:sz="4" w:space="0" w:color="auto"/>
            </w:tcBorders>
          </w:tcPr>
          <w:p w:rsidR="003A597A" w:rsidRPr="00BC2583" w:rsidRDefault="003A597A" w:rsidP="003A597A">
            <w:pPr>
              <w:pStyle w:val="af1"/>
              <w:jc w:val="both"/>
              <w:rPr>
                <w:color w:val="000000"/>
                <w:szCs w:val="24"/>
              </w:rPr>
            </w:pPr>
          </w:p>
        </w:tc>
        <w:tc>
          <w:tcPr>
            <w:tcW w:w="728" w:type="dxa"/>
            <w:tcBorders>
              <w:top w:val="single" w:sz="4" w:space="0" w:color="auto"/>
              <w:left w:val="single" w:sz="4" w:space="0" w:color="auto"/>
              <w:bottom w:val="single" w:sz="4" w:space="0" w:color="auto"/>
              <w:right w:val="single" w:sz="4" w:space="0" w:color="auto"/>
            </w:tcBorders>
          </w:tcPr>
          <w:p w:rsidR="003A597A" w:rsidRPr="00BC2583" w:rsidRDefault="003A597A" w:rsidP="003A597A">
            <w:pPr>
              <w:pStyle w:val="af1"/>
              <w:jc w:val="both"/>
              <w:rPr>
                <w:color w:val="000000"/>
                <w:szCs w:val="24"/>
              </w:rPr>
            </w:pPr>
          </w:p>
        </w:tc>
        <w:tc>
          <w:tcPr>
            <w:tcW w:w="783" w:type="dxa"/>
            <w:tcBorders>
              <w:top w:val="single" w:sz="4" w:space="0" w:color="auto"/>
              <w:left w:val="single" w:sz="4" w:space="0" w:color="auto"/>
              <w:bottom w:val="single" w:sz="4" w:space="0" w:color="auto"/>
              <w:right w:val="single" w:sz="4" w:space="0" w:color="auto"/>
            </w:tcBorders>
          </w:tcPr>
          <w:p w:rsidR="003A597A" w:rsidRPr="00BC2583" w:rsidRDefault="003A597A" w:rsidP="003A597A">
            <w:pPr>
              <w:pStyle w:val="af1"/>
              <w:jc w:val="both"/>
              <w:rPr>
                <w:color w:val="000000"/>
                <w:szCs w:val="24"/>
              </w:rPr>
            </w:pPr>
          </w:p>
        </w:tc>
        <w:tc>
          <w:tcPr>
            <w:tcW w:w="864" w:type="dxa"/>
            <w:tcBorders>
              <w:top w:val="single" w:sz="4" w:space="0" w:color="auto"/>
              <w:left w:val="single" w:sz="4" w:space="0" w:color="auto"/>
              <w:bottom w:val="single" w:sz="4" w:space="0" w:color="auto"/>
              <w:right w:val="single" w:sz="4" w:space="0" w:color="auto"/>
            </w:tcBorders>
          </w:tcPr>
          <w:p w:rsidR="003A597A" w:rsidRPr="00BC2583" w:rsidRDefault="003A597A" w:rsidP="003A597A">
            <w:pPr>
              <w:pStyle w:val="af1"/>
              <w:jc w:val="both"/>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3A597A" w:rsidRPr="00BC2583" w:rsidRDefault="003A597A" w:rsidP="003A597A">
            <w:pPr>
              <w:pStyle w:val="af1"/>
              <w:jc w:val="both"/>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3A597A" w:rsidRPr="00BC2583" w:rsidRDefault="003A597A" w:rsidP="003A597A">
            <w:pPr>
              <w:pStyle w:val="af1"/>
              <w:jc w:val="both"/>
              <w:rPr>
                <w:color w:val="000000"/>
                <w:szCs w:val="24"/>
              </w:rPr>
            </w:pPr>
          </w:p>
        </w:tc>
        <w:tc>
          <w:tcPr>
            <w:tcW w:w="1028" w:type="dxa"/>
            <w:tcBorders>
              <w:top w:val="single" w:sz="4" w:space="0" w:color="auto"/>
              <w:left w:val="single" w:sz="4" w:space="0" w:color="auto"/>
              <w:bottom w:val="single" w:sz="4" w:space="0" w:color="auto"/>
              <w:right w:val="single" w:sz="4" w:space="0" w:color="auto"/>
            </w:tcBorders>
          </w:tcPr>
          <w:p w:rsidR="003A597A" w:rsidRPr="00BC2583" w:rsidRDefault="003A597A" w:rsidP="003A597A">
            <w:pPr>
              <w:pStyle w:val="af1"/>
              <w:jc w:val="both"/>
              <w:rPr>
                <w:color w:val="000000"/>
                <w:szCs w:val="24"/>
              </w:rPr>
            </w:pPr>
          </w:p>
        </w:tc>
      </w:tr>
      <w:tr w:rsidR="003A597A" w:rsidRPr="00BC2583" w:rsidTr="00C50FE9">
        <w:tc>
          <w:tcPr>
            <w:tcW w:w="654" w:type="dxa"/>
            <w:tcBorders>
              <w:top w:val="single" w:sz="4" w:space="0" w:color="auto"/>
              <w:left w:val="single" w:sz="4" w:space="0" w:color="auto"/>
              <w:bottom w:val="single" w:sz="4" w:space="0" w:color="auto"/>
              <w:right w:val="single" w:sz="4" w:space="0" w:color="auto"/>
            </w:tcBorders>
          </w:tcPr>
          <w:p w:rsidR="003A597A" w:rsidRPr="00BC2583" w:rsidRDefault="003A597A" w:rsidP="00EC72E7">
            <w:pPr>
              <w:pStyle w:val="af1"/>
              <w:numPr>
                <w:ilvl w:val="0"/>
                <w:numId w:val="22"/>
              </w:numPr>
              <w:ind w:left="0"/>
              <w:jc w:val="both"/>
              <w:rPr>
                <w:color w:val="000000"/>
                <w:szCs w:val="24"/>
              </w:rPr>
            </w:pPr>
          </w:p>
        </w:tc>
        <w:tc>
          <w:tcPr>
            <w:tcW w:w="2478" w:type="dxa"/>
            <w:tcBorders>
              <w:top w:val="single" w:sz="4" w:space="0" w:color="auto"/>
              <w:left w:val="single" w:sz="4" w:space="0" w:color="auto"/>
              <w:bottom w:val="single" w:sz="4" w:space="0" w:color="auto"/>
              <w:right w:val="single" w:sz="4" w:space="0" w:color="auto"/>
            </w:tcBorders>
          </w:tcPr>
          <w:p w:rsidR="003A597A" w:rsidRPr="00BC2583" w:rsidRDefault="003A597A" w:rsidP="003A597A">
            <w:pPr>
              <w:pStyle w:val="af1"/>
              <w:jc w:val="both"/>
              <w:rPr>
                <w:color w:val="000000"/>
                <w:szCs w:val="24"/>
              </w:rPr>
            </w:pPr>
          </w:p>
        </w:tc>
        <w:tc>
          <w:tcPr>
            <w:tcW w:w="588" w:type="dxa"/>
            <w:tcBorders>
              <w:top w:val="single" w:sz="4" w:space="0" w:color="auto"/>
              <w:left w:val="single" w:sz="4" w:space="0" w:color="auto"/>
              <w:bottom w:val="single" w:sz="4" w:space="0" w:color="auto"/>
              <w:right w:val="single" w:sz="4" w:space="0" w:color="auto"/>
            </w:tcBorders>
          </w:tcPr>
          <w:p w:rsidR="003A597A" w:rsidRPr="00BC2583" w:rsidRDefault="003A597A" w:rsidP="003A597A">
            <w:pPr>
              <w:pStyle w:val="af1"/>
              <w:jc w:val="both"/>
              <w:rPr>
                <w:color w:val="000000"/>
                <w:szCs w:val="24"/>
              </w:rPr>
            </w:pPr>
          </w:p>
        </w:tc>
        <w:tc>
          <w:tcPr>
            <w:tcW w:w="658" w:type="dxa"/>
            <w:tcBorders>
              <w:top w:val="single" w:sz="4" w:space="0" w:color="auto"/>
              <w:left w:val="single" w:sz="4" w:space="0" w:color="auto"/>
              <w:bottom w:val="single" w:sz="4" w:space="0" w:color="auto"/>
              <w:right w:val="single" w:sz="4" w:space="0" w:color="auto"/>
            </w:tcBorders>
          </w:tcPr>
          <w:p w:rsidR="003A597A" w:rsidRPr="00BC2583" w:rsidRDefault="003A597A" w:rsidP="003A597A">
            <w:pPr>
              <w:pStyle w:val="af1"/>
              <w:jc w:val="both"/>
              <w:rPr>
                <w:color w:val="000000"/>
                <w:szCs w:val="24"/>
              </w:rPr>
            </w:pPr>
          </w:p>
        </w:tc>
        <w:tc>
          <w:tcPr>
            <w:tcW w:w="630" w:type="dxa"/>
            <w:tcBorders>
              <w:top w:val="single" w:sz="4" w:space="0" w:color="auto"/>
              <w:left w:val="single" w:sz="4" w:space="0" w:color="auto"/>
              <w:bottom w:val="single" w:sz="4" w:space="0" w:color="auto"/>
              <w:right w:val="single" w:sz="4" w:space="0" w:color="auto"/>
            </w:tcBorders>
          </w:tcPr>
          <w:p w:rsidR="003A597A" w:rsidRPr="00BC2583" w:rsidRDefault="003A597A" w:rsidP="003A597A">
            <w:pPr>
              <w:pStyle w:val="af1"/>
              <w:jc w:val="both"/>
              <w:rPr>
                <w:color w:val="000000"/>
                <w:szCs w:val="24"/>
              </w:rPr>
            </w:pPr>
          </w:p>
        </w:tc>
        <w:tc>
          <w:tcPr>
            <w:tcW w:w="728" w:type="dxa"/>
            <w:tcBorders>
              <w:top w:val="single" w:sz="4" w:space="0" w:color="auto"/>
              <w:left w:val="single" w:sz="4" w:space="0" w:color="auto"/>
              <w:bottom w:val="single" w:sz="4" w:space="0" w:color="auto"/>
              <w:right w:val="single" w:sz="4" w:space="0" w:color="auto"/>
            </w:tcBorders>
          </w:tcPr>
          <w:p w:rsidR="003A597A" w:rsidRPr="00BC2583" w:rsidRDefault="003A597A" w:rsidP="003A597A">
            <w:pPr>
              <w:pStyle w:val="af1"/>
              <w:jc w:val="both"/>
              <w:rPr>
                <w:color w:val="000000"/>
                <w:szCs w:val="24"/>
              </w:rPr>
            </w:pPr>
          </w:p>
        </w:tc>
        <w:tc>
          <w:tcPr>
            <w:tcW w:w="783" w:type="dxa"/>
            <w:tcBorders>
              <w:top w:val="single" w:sz="4" w:space="0" w:color="auto"/>
              <w:left w:val="single" w:sz="4" w:space="0" w:color="auto"/>
              <w:bottom w:val="single" w:sz="4" w:space="0" w:color="auto"/>
              <w:right w:val="single" w:sz="4" w:space="0" w:color="auto"/>
            </w:tcBorders>
          </w:tcPr>
          <w:p w:rsidR="003A597A" w:rsidRPr="00BC2583" w:rsidRDefault="003A597A" w:rsidP="003A597A">
            <w:pPr>
              <w:pStyle w:val="af1"/>
              <w:jc w:val="both"/>
              <w:rPr>
                <w:color w:val="000000"/>
                <w:szCs w:val="24"/>
              </w:rPr>
            </w:pPr>
          </w:p>
        </w:tc>
        <w:tc>
          <w:tcPr>
            <w:tcW w:w="864" w:type="dxa"/>
            <w:tcBorders>
              <w:top w:val="single" w:sz="4" w:space="0" w:color="auto"/>
              <w:left w:val="single" w:sz="4" w:space="0" w:color="auto"/>
              <w:bottom w:val="single" w:sz="4" w:space="0" w:color="auto"/>
              <w:right w:val="single" w:sz="4" w:space="0" w:color="auto"/>
            </w:tcBorders>
          </w:tcPr>
          <w:p w:rsidR="003A597A" w:rsidRPr="00BC2583" w:rsidRDefault="003A597A" w:rsidP="003A597A">
            <w:pPr>
              <w:pStyle w:val="af1"/>
              <w:jc w:val="both"/>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3A597A" w:rsidRPr="00BC2583" w:rsidRDefault="003A597A" w:rsidP="003A597A">
            <w:pPr>
              <w:pStyle w:val="af1"/>
              <w:jc w:val="both"/>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3A597A" w:rsidRPr="00BC2583" w:rsidRDefault="003A597A" w:rsidP="003A597A">
            <w:pPr>
              <w:pStyle w:val="af1"/>
              <w:jc w:val="both"/>
              <w:rPr>
                <w:color w:val="000000"/>
                <w:szCs w:val="24"/>
              </w:rPr>
            </w:pPr>
          </w:p>
        </w:tc>
        <w:tc>
          <w:tcPr>
            <w:tcW w:w="1028" w:type="dxa"/>
            <w:tcBorders>
              <w:top w:val="single" w:sz="4" w:space="0" w:color="auto"/>
              <w:left w:val="single" w:sz="4" w:space="0" w:color="auto"/>
              <w:bottom w:val="single" w:sz="4" w:space="0" w:color="auto"/>
              <w:right w:val="single" w:sz="4" w:space="0" w:color="auto"/>
            </w:tcBorders>
          </w:tcPr>
          <w:p w:rsidR="003A597A" w:rsidRPr="00BC2583" w:rsidRDefault="003A597A" w:rsidP="003A597A">
            <w:pPr>
              <w:pStyle w:val="af1"/>
              <w:jc w:val="both"/>
              <w:rPr>
                <w:color w:val="000000"/>
                <w:szCs w:val="24"/>
              </w:rPr>
            </w:pPr>
          </w:p>
        </w:tc>
      </w:tr>
      <w:tr w:rsidR="003A597A" w:rsidRPr="00BC2583" w:rsidTr="00C50FE9">
        <w:tc>
          <w:tcPr>
            <w:tcW w:w="654" w:type="dxa"/>
            <w:tcBorders>
              <w:top w:val="single" w:sz="4" w:space="0" w:color="auto"/>
              <w:left w:val="single" w:sz="4" w:space="0" w:color="auto"/>
              <w:bottom w:val="single" w:sz="4" w:space="0" w:color="auto"/>
              <w:right w:val="single" w:sz="4" w:space="0" w:color="auto"/>
            </w:tcBorders>
          </w:tcPr>
          <w:p w:rsidR="003A597A" w:rsidRPr="00BC2583" w:rsidRDefault="003A597A" w:rsidP="00EC72E7">
            <w:pPr>
              <w:pStyle w:val="af1"/>
              <w:numPr>
                <w:ilvl w:val="0"/>
                <w:numId w:val="22"/>
              </w:numPr>
              <w:ind w:left="0"/>
              <w:jc w:val="both"/>
              <w:rPr>
                <w:color w:val="000000"/>
                <w:szCs w:val="24"/>
              </w:rPr>
            </w:pPr>
          </w:p>
        </w:tc>
        <w:tc>
          <w:tcPr>
            <w:tcW w:w="2478" w:type="dxa"/>
            <w:tcBorders>
              <w:top w:val="single" w:sz="4" w:space="0" w:color="auto"/>
              <w:left w:val="single" w:sz="4" w:space="0" w:color="auto"/>
              <w:bottom w:val="single" w:sz="4" w:space="0" w:color="auto"/>
              <w:right w:val="single" w:sz="4" w:space="0" w:color="auto"/>
            </w:tcBorders>
          </w:tcPr>
          <w:p w:rsidR="003A597A" w:rsidRPr="00BC2583" w:rsidRDefault="003A597A" w:rsidP="003A597A">
            <w:pPr>
              <w:pStyle w:val="af1"/>
              <w:jc w:val="both"/>
              <w:rPr>
                <w:color w:val="000000"/>
                <w:szCs w:val="24"/>
              </w:rPr>
            </w:pPr>
          </w:p>
        </w:tc>
        <w:tc>
          <w:tcPr>
            <w:tcW w:w="588" w:type="dxa"/>
            <w:tcBorders>
              <w:top w:val="single" w:sz="4" w:space="0" w:color="auto"/>
              <w:left w:val="single" w:sz="4" w:space="0" w:color="auto"/>
              <w:bottom w:val="single" w:sz="4" w:space="0" w:color="auto"/>
              <w:right w:val="single" w:sz="4" w:space="0" w:color="auto"/>
            </w:tcBorders>
          </w:tcPr>
          <w:p w:rsidR="003A597A" w:rsidRPr="00BC2583" w:rsidRDefault="003A597A" w:rsidP="003A597A">
            <w:pPr>
              <w:pStyle w:val="af1"/>
              <w:jc w:val="both"/>
              <w:rPr>
                <w:color w:val="000000"/>
                <w:szCs w:val="24"/>
              </w:rPr>
            </w:pPr>
          </w:p>
        </w:tc>
        <w:tc>
          <w:tcPr>
            <w:tcW w:w="658" w:type="dxa"/>
            <w:tcBorders>
              <w:top w:val="single" w:sz="4" w:space="0" w:color="auto"/>
              <w:left w:val="single" w:sz="4" w:space="0" w:color="auto"/>
              <w:bottom w:val="single" w:sz="4" w:space="0" w:color="auto"/>
              <w:right w:val="single" w:sz="4" w:space="0" w:color="auto"/>
            </w:tcBorders>
          </w:tcPr>
          <w:p w:rsidR="003A597A" w:rsidRPr="00BC2583" w:rsidRDefault="003A597A" w:rsidP="003A597A">
            <w:pPr>
              <w:pStyle w:val="af1"/>
              <w:jc w:val="both"/>
              <w:rPr>
                <w:color w:val="000000"/>
                <w:szCs w:val="24"/>
              </w:rPr>
            </w:pPr>
          </w:p>
        </w:tc>
        <w:tc>
          <w:tcPr>
            <w:tcW w:w="630" w:type="dxa"/>
            <w:tcBorders>
              <w:top w:val="single" w:sz="4" w:space="0" w:color="auto"/>
              <w:left w:val="single" w:sz="4" w:space="0" w:color="auto"/>
              <w:bottom w:val="single" w:sz="4" w:space="0" w:color="auto"/>
              <w:right w:val="single" w:sz="4" w:space="0" w:color="auto"/>
            </w:tcBorders>
          </w:tcPr>
          <w:p w:rsidR="003A597A" w:rsidRPr="00BC2583" w:rsidRDefault="003A597A" w:rsidP="003A597A">
            <w:pPr>
              <w:pStyle w:val="af1"/>
              <w:jc w:val="both"/>
              <w:rPr>
                <w:color w:val="000000"/>
                <w:szCs w:val="24"/>
              </w:rPr>
            </w:pPr>
          </w:p>
        </w:tc>
        <w:tc>
          <w:tcPr>
            <w:tcW w:w="728" w:type="dxa"/>
            <w:tcBorders>
              <w:top w:val="single" w:sz="4" w:space="0" w:color="auto"/>
              <w:left w:val="single" w:sz="4" w:space="0" w:color="auto"/>
              <w:bottom w:val="single" w:sz="4" w:space="0" w:color="auto"/>
              <w:right w:val="single" w:sz="4" w:space="0" w:color="auto"/>
            </w:tcBorders>
          </w:tcPr>
          <w:p w:rsidR="003A597A" w:rsidRPr="00BC2583" w:rsidRDefault="003A597A" w:rsidP="003A597A">
            <w:pPr>
              <w:pStyle w:val="af1"/>
              <w:jc w:val="both"/>
              <w:rPr>
                <w:color w:val="000000"/>
                <w:szCs w:val="24"/>
              </w:rPr>
            </w:pPr>
          </w:p>
        </w:tc>
        <w:tc>
          <w:tcPr>
            <w:tcW w:w="783" w:type="dxa"/>
            <w:tcBorders>
              <w:top w:val="single" w:sz="4" w:space="0" w:color="auto"/>
              <w:left w:val="single" w:sz="4" w:space="0" w:color="auto"/>
              <w:bottom w:val="single" w:sz="4" w:space="0" w:color="auto"/>
              <w:right w:val="single" w:sz="4" w:space="0" w:color="auto"/>
            </w:tcBorders>
          </w:tcPr>
          <w:p w:rsidR="003A597A" w:rsidRPr="00BC2583" w:rsidRDefault="003A597A" w:rsidP="003A597A">
            <w:pPr>
              <w:pStyle w:val="af1"/>
              <w:jc w:val="both"/>
              <w:rPr>
                <w:color w:val="000000"/>
                <w:szCs w:val="24"/>
              </w:rPr>
            </w:pPr>
          </w:p>
        </w:tc>
        <w:tc>
          <w:tcPr>
            <w:tcW w:w="864" w:type="dxa"/>
            <w:tcBorders>
              <w:top w:val="single" w:sz="4" w:space="0" w:color="auto"/>
              <w:left w:val="single" w:sz="4" w:space="0" w:color="auto"/>
              <w:bottom w:val="single" w:sz="4" w:space="0" w:color="auto"/>
              <w:right w:val="single" w:sz="4" w:space="0" w:color="auto"/>
            </w:tcBorders>
          </w:tcPr>
          <w:p w:rsidR="003A597A" w:rsidRPr="00BC2583" w:rsidRDefault="003A597A" w:rsidP="003A597A">
            <w:pPr>
              <w:pStyle w:val="af1"/>
              <w:jc w:val="both"/>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3A597A" w:rsidRPr="00BC2583" w:rsidRDefault="003A597A" w:rsidP="003A597A">
            <w:pPr>
              <w:pStyle w:val="af1"/>
              <w:jc w:val="both"/>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3A597A" w:rsidRPr="00BC2583" w:rsidRDefault="003A597A" w:rsidP="003A597A">
            <w:pPr>
              <w:pStyle w:val="af1"/>
              <w:jc w:val="both"/>
              <w:rPr>
                <w:color w:val="000000"/>
                <w:szCs w:val="24"/>
              </w:rPr>
            </w:pPr>
          </w:p>
        </w:tc>
        <w:tc>
          <w:tcPr>
            <w:tcW w:w="1028" w:type="dxa"/>
            <w:tcBorders>
              <w:top w:val="single" w:sz="4" w:space="0" w:color="auto"/>
              <w:left w:val="single" w:sz="4" w:space="0" w:color="auto"/>
              <w:bottom w:val="single" w:sz="4" w:space="0" w:color="auto"/>
              <w:right w:val="single" w:sz="4" w:space="0" w:color="auto"/>
            </w:tcBorders>
          </w:tcPr>
          <w:p w:rsidR="003A597A" w:rsidRPr="00BC2583" w:rsidRDefault="003A597A" w:rsidP="003A597A">
            <w:pPr>
              <w:pStyle w:val="af1"/>
              <w:jc w:val="both"/>
              <w:rPr>
                <w:color w:val="000000"/>
                <w:szCs w:val="24"/>
              </w:rPr>
            </w:pPr>
          </w:p>
        </w:tc>
      </w:tr>
      <w:tr w:rsidR="003A597A" w:rsidRPr="00BC2583" w:rsidTr="00C50FE9">
        <w:tc>
          <w:tcPr>
            <w:tcW w:w="654" w:type="dxa"/>
            <w:tcBorders>
              <w:top w:val="single" w:sz="4" w:space="0" w:color="auto"/>
              <w:left w:val="single" w:sz="4" w:space="0" w:color="auto"/>
              <w:bottom w:val="single" w:sz="4" w:space="0" w:color="auto"/>
              <w:right w:val="single" w:sz="4" w:space="0" w:color="auto"/>
            </w:tcBorders>
          </w:tcPr>
          <w:p w:rsidR="003A597A" w:rsidRPr="00BC2583" w:rsidRDefault="003A597A" w:rsidP="003A597A">
            <w:pPr>
              <w:pStyle w:val="af1"/>
              <w:jc w:val="both"/>
              <w:rPr>
                <w:color w:val="000000"/>
                <w:szCs w:val="24"/>
              </w:rPr>
            </w:pPr>
            <w:r w:rsidRPr="00BC2583">
              <w:rPr>
                <w:color w:val="000000"/>
                <w:szCs w:val="24"/>
              </w:rPr>
              <w:t>…</w:t>
            </w:r>
          </w:p>
        </w:tc>
        <w:tc>
          <w:tcPr>
            <w:tcW w:w="2478" w:type="dxa"/>
            <w:tcBorders>
              <w:top w:val="single" w:sz="4" w:space="0" w:color="auto"/>
              <w:left w:val="single" w:sz="4" w:space="0" w:color="auto"/>
              <w:bottom w:val="single" w:sz="4" w:space="0" w:color="auto"/>
              <w:right w:val="single" w:sz="4" w:space="0" w:color="auto"/>
            </w:tcBorders>
          </w:tcPr>
          <w:p w:rsidR="003A597A" w:rsidRPr="00BC2583" w:rsidRDefault="003A597A" w:rsidP="003A597A">
            <w:pPr>
              <w:pStyle w:val="af1"/>
              <w:jc w:val="both"/>
              <w:rPr>
                <w:color w:val="000000"/>
                <w:szCs w:val="24"/>
              </w:rPr>
            </w:pPr>
          </w:p>
        </w:tc>
        <w:tc>
          <w:tcPr>
            <w:tcW w:w="588" w:type="dxa"/>
            <w:tcBorders>
              <w:top w:val="single" w:sz="4" w:space="0" w:color="auto"/>
              <w:left w:val="single" w:sz="4" w:space="0" w:color="auto"/>
              <w:bottom w:val="single" w:sz="4" w:space="0" w:color="auto"/>
              <w:right w:val="single" w:sz="4" w:space="0" w:color="auto"/>
            </w:tcBorders>
          </w:tcPr>
          <w:p w:rsidR="003A597A" w:rsidRPr="00BC2583" w:rsidRDefault="003A597A" w:rsidP="003A597A">
            <w:pPr>
              <w:pStyle w:val="af1"/>
              <w:jc w:val="both"/>
              <w:rPr>
                <w:color w:val="000000"/>
                <w:szCs w:val="24"/>
              </w:rPr>
            </w:pPr>
          </w:p>
        </w:tc>
        <w:tc>
          <w:tcPr>
            <w:tcW w:w="658" w:type="dxa"/>
            <w:tcBorders>
              <w:top w:val="single" w:sz="4" w:space="0" w:color="auto"/>
              <w:left w:val="single" w:sz="4" w:space="0" w:color="auto"/>
              <w:bottom w:val="single" w:sz="4" w:space="0" w:color="auto"/>
              <w:right w:val="single" w:sz="4" w:space="0" w:color="auto"/>
            </w:tcBorders>
          </w:tcPr>
          <w:p w:rsidR="003A597A" w:rsidRPr="00BC2583" w:rsidRDefault="003A597A" w:rsidP="003A597A">
            <w:pPr>
              <w:pStyle w:val="af1"/>
              <w:jc w:val="both"/>
              <w:rPr>
                <w:color w:val="000000"/>
                <w:szCs w:val="24"/>
              </w:rPr>
            </w:pPr>
          </w:p>
        </w:tc>
        <w:tc>
          <w:tcPr>
            <w:tcW w:w="630" w:type="dxa"/>
            <w:tcBorders>
              <w:top w:val="single" w:sz="4" w:space="0" w:color="auto"/>
              <w:left w:val="single" w:sz="4" w:space="0" w:color="auto"/>
              <w:bottom w:val="single" w:sz="4" w:space="0" w:color="auto"/>
              <w:right w:val="single" w:sz="4" w:space="0" w:color="auto"/>
            </w:tcBorders>
          </w:tcPr>
          <w:p w:rsidR="003A597A" w:rsidRPr="00BC2583" w:rsidRDefault="003A597A" w:rsidP="003A597A">
            <w:pPr>
              <w:pStyle w:val="af1"/>
              <w:jc w:val="both"/>
              <w:rPr>
                <w:color w:val="000000"/>
                <w:szCs w:val="24"/>
              </w:rPr>
            </w:pPr>
          </w:p>
        </w:tc>
        <w:tc>
          <w:tcPr>
            <w:tcW w:w="728" w:type="dxa"/>
            <w:tcBorders>
              <w:top w:val="single" w:sz="4" w:space="0" w:color="auto"/>
              <w:left w:val="single" w:sz="4" w:space="0" w:color="auto"/>
              <w:bottom w:val="single" w:sz="4" w:space="0" w:color="auto"/>
              <w:right w:val="single" w:sz="4" w:space="0" w:color="auto"/>
            </w:tcBorders>
          </w:tcPr>
          <w:p w:rsidR="003A597A" w:rsidRPr="00BC2583" w:rsidRDefault="003A597A" w:rsidP="003A597A">
            <w:pPr>
              <w:pStyle w:val="af1"/>
              <w:jc w:val="both"/>
              <w:rPr>
                <w:color w:val="000000"/>
                <w:szCs w:val="24"/>
              </w:rPr>
            </w:pPr>
          </w:p>
        </w:tc>
        <w:tc>
          <w:tcPr>
            <w:tcW w:w="783" w:type="dxa"/>
            <w:tcBorders>
              <w:top w:val="single" w:sz="4" w:space="0" w:color="auto"/>
              <w:left w:val="single" w:sz="4" w:space="0" w:color="auto"/>
              <w:bottom w:val="single" w:sz="4" w:space="0" w:color="auto"/>
              <w:right w:val="single" w:sz="4" w:space="0" w:color="auto"/>
            </w:tcBorders>
          </w:tcPr>
          <w:p w:rsidR="003A597A" w:rsidRPr="00BC2583" w:rsidRDefault="003A597A" w:rsidP="003A597A">
            <w:pPr>
              <w:pStyle w:val="af1"/>
              <w:jc w:val="both"/>
              <w:rPr>
                <w:color w:val="000000"/>
                <w:szCs w:val="24"/>
              </w:rPr>
            </w:pPr>
          </w:p>
        </w:tc>
        <w:tc>
          <w:tcPr>
            <w:tcW w:w="864" w:type="dxa"/>
            <w:tcBorders>
              <w:top w:val="single" w:sz="4" w:space="0" w:color="auto"/>
              <w:left w:val="single" w:sz="4" w:space="0" w:color="auto"/>
              <w:bottom w:val="single" w:sz="4" w:space="0" w:color="auto"/>
              <w:right w:val="single" w:sz="4" w:space="0" w:color="auto"/>
            </w:tcBorders>
          </w:tcPr>
          <w:p w:rsidR="003A597A" w:rsidRPr="00BC2583" w:rsidRDefault="003A597A" w:rsidP="003A597A">
            <w:pPr>
              <w:pStyle w:val="af1"/>
              <w:jc w:val="both"/>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3A597A" w:rsidRPr="00BC2583" w:rsidRDefault="003A597A" w:rsidP="003A597A">
            <w:pPr>
              <w:pStyle w:val="af1"/>
              <w:jc w:val="both"/>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3A597A" w:rsidRPr="00BC2583" w:rsidRDefault="003A597A" w:rsidP="003A597A">
            <w:pPr>
              <w:pStyle w:val="af1"/>
              <w:jc w:val="both"/>
              <w:rPr>
                <w:color w:val="000000"/>
                <w:szCs w:val="24"/>
              </w:rPr>
            </w:pPr>
          </w:p>
        </w:tc>
        <w:tc>
          <w:tcPr>
            <w:tcW w:w="1028" w:type="dxa"/>
            <w:tcBorders>
              <w:top w:val="single" w:sz="4" w:space="0" w:color="auto"/>
              <w:left w:val="single" w:sz="4" w:space="0" w:color="auto"/>
              <w:bottom w:val="single" w:sz="4" w:space="0" w:color="auto"/>
              <w:right w:val="single" w:sz="4" w:space="0" w:color="auto"/>
            </w:tcBorders>
          </w:tcPr>
          <w:p w:rsidR="003A597A" w:rsidRPr="00BC2583" w:rsidRDefault="003A597A" w:rsidP="003A597A">
            <w:pPr>
              <w:pStyle w:val="af1"/>
              <w:jc w:val="both"/>
              <w:rPr>
                <w:color w:val="000000"/>
                <w:szCs w:val="24"/>
              </w:rPr>
            </w:pPr>
          </w:p>
        </w:tc>
      </w:tr>
    </w:tbl>
    <w:p w:rsidR="00027963" w:rsidRPr="00BC2583" w:rsidRDefault="00027963" w:rsidP="000C3937">
      <w:pPr>
        <w:jc w:val="both"/>
        <w:rPr>
          <w:color w:val="000000"/>
          <w:sz w:val="24"/>
          <w:szCs w:val="24"/>
        </w:rPr>
      </w:pPr>
    </w:p>
    <w:p w:rsidR="00027963" w:rsidRPr="00BC2583" w:rsidRDefault="00027963" w:rsidP="000C3937">
      <w:pPr>
        <w:jc w:val="both"/>
        <w:rPr>
          <w:color w:val="000000"/>
          <w:sz w:val="20"/>
          <w:szCs w:val="20"/>
        </w:rPr>
      </w:pPr>
      <w:r w:rsidRPr="00BC2583">
        <w:rPr>
          <w:color w:val="000000"/>
          <w:sz w:val="20"/>
          <w:szCs w:val="20"/>
        </w:rPr>
        <w:t>____________________________________</w:t>
      </w:r>
    </w:p>
    <w:p w:rsidR="00027963" w:rsidRPr="00BC2583" w:rsidRDefault="00027963" w:rsidP="000C3937">
      <w:pPr>
        <w:ind w:right="3684"/>
        <w:jc w:val="both"/>
        <w:rPr>
          <w:color w:val="000000"/>
          <w:sz w:val="20"/>
          <w:szCs w:val="20"/>
          <w:vertAlign w:val="superscript"/>
        </w:rPr>
      </w:pPr>
      <w:r w:rsidRPr="00BC2583">
        <w:rPr>
          <w:color w:val="000000"/>
          <w:sz w:val="20"/>
          <w:szCs w:val="20"/>
          <w:vertAlign w:val="superscript"/>
        </w:rPr>
        <w:t>(подпись, М.П.)</w:t>
      </w:r>
    </w:p>
    <w:p w:rsidR="00027963" w:rsidRPr="00BC2583" w:rsidRDefault="00027963" w:rsidP="000C3937">
      <w:pPr>
        <w:jc w:val="both"/>
        <w:rPr>
          <w:color w:val="000000"/>
          <w:sz w:val="20"/>
          <w:szCs w:val="20"/>
        </w:rPr>
      </w:pPr>
      <w:r w:rsidRPr="00BC2583">
        <w:rPr>
          <w:color w:val="000000"/>
          <w:sz w:val="20"/>
          <w:szCs w:val="20"/>
        </w:rPr>
        <w:t>____________________________________</w:t>
      </w:r>
    </w:p>
    <w:p w:rsidR="00027963" w:rsidRPr="00BC2583" w:rsidRDefault="00027963" w:rsidP="000C3937">
      <w:pPr>
        <w:ind w:right="3684"/>
        <w:jc w:val="both"/>
        <w:rPr>
          <w:color w:val="000000"/>
          <w:sz w:val="20"/>
          <w:szCs w:val="20"/>
          <w:vertAlign w:val="superscript"/>
        </w:rPr>
      </w:pPr>
      <w:r w:rsidRPr="00BC2583">
        <w:rPr>
          <w:color w:val="000000"/>
          <w:sz w:val="20"/>
          <w:szCs w:val="20"/>
          <w:vertAlign w:val="superscript"/>
        </w:rPr>
        <w:t xml:space="preserve">(фамилия, имя, отчество </w:t>
      </w:r>
      <w:proofErr w:type="gramStart"/>
      <w:r w:rsidRPr="00BC2583">
        <w:rPr>
          <w:color w:val="000000"/>
          <w:sz w:val="20"/>
          <w:szCs w:val="20"/>
          <w:vertAlign w:val="superscript"/>
        </w:rPr>
        <w:t>подписавшего</w:t>
      </w:r>
      <w:proofErr w:type="gramEnd"/>
      <w:r w:rsidRPr="00BC2583">
        <w:rPr>
          <w:color w:val="000000"/>
          <w:sz w:val="20"/>
          <w:szCs w:val="20"/>
          <w:vertAlign w:val="superscript"/>
        </w:rPr>
        <w:t>, должность)</w:t>
      </w:r>
    </w:p>
    <w:p w:rsidR="00A137FC" w:rsidRPr="00BC2583" w:rsidRDefault="00A137FC" w:rsidP="000C3937">
      <w:pPr>
        <w:keepNext/>
        <w:jc w:val="both"/>
        <w:rPr>
          <w:b/>
          <w:bCs/>
          <w:color w:val="000000"/>
          <w:sz w:val="20"/>
          <w:szCs w:val="20"/>
        </w:rPr>
      </w:pPr>
    </w:p>
    <w:p w:rsidR="00027963" w:rsidRPr="00BC2583" w:rsidRDefault="00027963" w:rsidP="000C3937">
      <w:pPr>
        <w:pBdr>
          <w:bottom w:val="single" w:sz="4" w:space="1" w:color="auto"/>
        </w:pBdr>
        <w:shd w:val="clear" w:color="auto" w:fill="E0E0E0"/>
        <w:ind w:right="21"/>
        <w:jc w:val="both"/>
        <w:rPr>
          <w:sz w:val="20"/>
          <w:szCs w:val="20"/>
        </w:rPr>
      </w:pPr>
      <w:bookmarkStart w:id="135" w:name="_Toc90385114"/>
      <w:bookmarkStart w:id="136" w:name="_Toc175749023"/>
      <w:r w:rsidRPr="00BC2583">
        <w:rPr>
          <w:sz w:val="20"/>
          <w:szCs w:val="20"/>
        </w:rPr>
        <w:t>Инструкция по заполнению</w:t>
      </w:r>
      <w:bookmarkEnd w:id="135"/>
      <w:bookmarkEnd w:id="136"/>
    </w:p>
    <w:p w:rsidR="00027963" w:rsidRPr="00BC2583" w:rsidRDefault="00027963" w:rsidP="000C3937">
      <w:pPr>
        <w:pStyle w:val="af8"/>
        <w:tabs>
          <w:tab w:val="clear" w:pos="3119"/>
        </w:tabs>
        <w:spacing w:line="240" w:lineRule="auto"/>
        <w:ind w:left="0" w:firstLine="0"/>
        <w:rPr>
          <w:sz w:val="20"/>
          <w:szCs w:val="20"/>
        </w:rPr>
      </w:pPr>
      <w:r w:rsidRPr="00BC2583">
        <w:rPr>
          <w:sz w:val="20"/>
          <w:szCs w:val="20"/>
        </w:rPr>
        <w:t xml:space="preserve">Участник указывает дату и номер </w:t>
      </w:r>
      <w:r w:rsidR="004F4413" w:rsidRPr="00BC2583">
        <w:rPr>
          <w:sz w:val="20"/>
          <w:szCs w:val="20"/>
        </w:rPr>
        <w:t>Заявки</w:t>
      </w:r>
      <w:r w:rsidRPr="00BC2583">
        <w:rPr>
          <w:sz w:val="20"/>
          <w:szCs w:val="20"/>
        </w:rPr>
        <w:t xml:space="preserve"> в соответствии с письмом о подаче оферты (подраздел </w:t>
      </w:r>
      <w:r w:rsidR="00A137FC" w:rsidRPr="00BC2583">
        <w:rPr>
          <w:sz w:val="20"/>
          <w:szCs w:val="20"/>
        </w:rPr>
        <w:t>8.2.</w:t>
      </w:r>
      <w:r w:rsidRPr="00BC2583">
        <w:rPr>
          <w:sz w:val="20"/>
          <w:szCs w:val="20"/>
        </w:rPr>
        <w:t>).</w:t>
      </w:r>
    </w:p>
    <w:p w:rsidR="00027963" w:rsidRPr="00BC2583" w:rsidRDefault="00027963" w:rsidP="000C3937">
      <w:pPr>
        <w:pStyle w:val="af8"/>
        <w:tabs>
          <w:tab w:val="clear" w:pos="3119"/>
        </w:tabs>
        <w:spacing w:line="240" w:lineRule="auto"/>
        <w:ind w:left="0" w:firstLine="0"/>
        <w:rPr>
          <w:sz w:val="20"/>
          <w:szCs w:val="20"/>
        </w:rPr>
      </w:pPr>
      <w:r w:rsidRPr="00BC2583">
        <w:rPr>
          <w:sz w:val="20"/>
          <w:szCs w:val="20"/>
        </w:rPr>
        <w:t xml:space="preserve">Участник указывает свое фирменное наименование (в </w:t>
      </w:r>
      <w:proofErr w:type="spellStart"/>
      <w:r w:rsidRPr="00BC2583">
        <w:rPr>
          <w:sz w:val="20"/>
          <w:szCs w:val="20"/>
        </w:rPr>
        <w:t>т.ч</w:t>
      </w:r>
      <w:proofErr w:type="spellEnd"/>
      <w:r w:rsidRPr="00BC2583">
        <w:rPr>
          <w:sz w:val="20"/>
          <w:szCs w:val="20"/>
        </w:rPr>
        <w:t>. организационно-правовую форму) и свой адрес.</w:t>
      </w:r>
    </w:p>
    <w:p w:rsidR="00027963" w:rsidRPr="00BC2583" w:rsidRDefault="00027963" w:rsidP="000C3937">
      <w:pPr>
        <w:pStyle w:val="af8"/>
        <w:tabs>
          <w:tab w:val="clear" w:pos="3119"/>
        </w:tabs>
        <w:spacing w:line="240" w:lineRule="auto"/>
        <w:ind w:left="0" w:firstLine="0"/>
        <w:rPr>
          <w:sz w:val="20"/>
          <w:szCs w:val="20"/>
        </w:rPr>
      </w:pPr>
      <w:r w:rsidRPr="00BC2583">
        <w:rPr>
          <w:sz w:val="20"/>
          <w:szCs w:val="20"/>
        </w:rPr>
        <w:t xml:space="preserve">В данном Графике выполнения работ приводятся расчетные сроки оказания всех видов работ в рамках Договора. </w:t>
      </w:r>
    </w:p>
    <w:p w:rsidR="00027963" w:rsidRPr="00BC2583" w:rsidRDefault="00027963" w:rsidP="000C3937">
      <w:pPr>
        <w:pStyle w:val="af8"/>
        <w:tabs>
          <w:tab w:val="clear" w:pos="3119"/>
        </w:tabs>
        <w:spacing w:line="240" w:lineRule="auto"/>
        <w:ind w:left="0" w:firstLine="0"/>
        <w:rPr>
          <w:sz w:val="20"/>
          <w:szCs w:val="20"/>
        </w:rPr>
      </w:pPr>
      <w:r w:rsidRPr="00BC2583">
        <w:rPr>
          <w:sz w:val="20"/>
          <w:szCs w:val="20"/>
        </w:rPr>
        <w:t xml:space="preserve">Для указания сроков против каждого этапа / </w:t>
      </w:r>
      <w:proofErr w:type="spellStart"/>
      <w:r w:rsidRPr="00BC2583">
        <w:rPr>
          <w:sz w:val="20"/>
          <w:szCs w:val="20"/>
        </w:rPr>
        <w:t>подэтапа</w:t>
      </w:r>
      <w:proofErr w:type="spellEnd"/>
      <w:r w:rsidRPr="00BC2583">
        <w:rPr>
          <w:sz w:val="20"/>
          <w:szCs w:val="20"/>
        </w:rPr>
        <w:t xml:space="preserve"> следует указать какой-либо знак или затемнить соответствующее число граф, например:</w:t>
      </w:r>
    </w:p>
    <w:tbl>
      <w:tblPr>
        <w:tblW w:w="101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980"/>
        <w:gridCol w:w="845"/>
        <w:gridCol w:w="846"/>
        <w:gridCol w:w="846"/>
        <w:gridCol w:w="846"/>
        <w:gridCol w:w="846"/>
        <w:gridCol w:w="846"/>
        <w:gridCol w:w="846"/>
        <w:gridCol w:w="846"/>
        <w:gridCol w:w="612"/>
      </w:tblGrid>
      <w:tr w:rsidR="00027963" w:rsidRPr="00BC2583" w:rsidTr="00B25BE6">
        <w:trPr>
          <w:cantSplit/>
          <w:tblHeader/>
        </w:trPr>
        <w:tc>
          <w:tcPr>
            <w:tcW w:w="828" w:type="dxa"/>
            <w:vMerge w:val="restart"/>
            <w:tcBorders>
              <w:top w:val="single" w:sz="4" w:space="0" w:color="auto"/>
              <w:left w:val="single" w:sz="4" w:space="0" w:color="auto"/>
              <w:bottom w:val="single" w:sz="4" w:space="0" w:color="auto"/>
              <w:right w:val="single" w:sz="4" w:space="0" w:color="auto"/>
            </w:tcBorders>
          </w:tcPr>
          <w:p w:rsidR="00027963" w:rsidRPr="00BC2583" w:rsidRDefault="00027963" w:rsidP="000C3937">
            <w:pPr>
              <w:pStyle w:val="ae"/>
              <w:jc w:val="both"/>
              <w:rPr>
                <w:color w:val="000000"/>
                <w:sz w:val="20"/>
                <w:szCs w:val="20"/>
              </w:rPr>
            </w:pPr>
            <w:r w:rsidRPr="00BC2583">
              <w:rPr>
                <w:color w:val="000000"/>
                <w:sz w:val="20"/>
                <w:szCs w:val="20"/>
              </w:rPr>
              <w:t xml:space="preserve">№ </w:t>
            </w:r>
            <w:proofErr w:type="gramStart"/>
            <w:r w:rsidRPr="00BC2583">
              <w:rPr>
                <w:color w:val="000000"/>
                <w:sz w:val="20"/>
                <w:szCs w:val="20"/>
              </w:rPr>
              <w:t>п</w:t>
            </w:r>
            <w:proofErr w:type="gramEnd"/>
            <w:r w:rsidRPr="00BC2583">
              <w:rPr>
                <w:color w:val="000000"/>
                <w:sz w:val="20"/>
                <w:szCs w:val="20"/>
              </w:rPr>
              <w:t>/п</w:t>
            </w:r>
          </w:p>
        </w:tc>
        <w:tc>
          <w:tcPr>
            <w:tcW w:w="1980" w:type="dxa"/>
            <w:vMerge w:val="restart"/>
            <w:tcBorders>
              <w:top w:val="single" w:sz="4" w:space="0" w:color="auto"/>
              <w:left w:val="single" w:sz="4" w:space="0" w:color="auto"/>
              <w:bottom w:val="single" w:sz="4" w:space="0" w:color="auto"/>
              <w:right w:val="single" w:sz="4" w:space="0" w:color="auto"/>
            </w:tcBorders>
          </w:tcPr>
          <w:p w:rsidR="00027963" w:rsidRPr="00BC2583" w:rsidRDefault="00027963" w:rsidP="000C3937">
            <w:pPr>
              <w:pStyle w:val="ae"/>
              <w:jc w:val="both"/>
              <w:rPr>
                <w:color w:val="000000"/>
                <w:sz w:val="20"/>
                <w:szCs w:val="20"/>
              </w:rPr>
            </w:pPr>
            <w:r w:rsidRPr="00BC2583">
              <w:rPr>
                <w:color w:val="000000"/>
                <w:sz w:val="20"/>
                <w:szCs w:val="20"/>
              </w:rPr>
              <w:t>Наименование этапа</w:t>
            </w:r>
          </w:p>
        </w:tc>
        <w:tc>
          <w:tcPr>
            <w:tcW w:w="7379" w:type="dxa"/>
            <w:gridSpan w:val="9"/>
            <w:tcBorders>
              <w:top w:val="single" w:sz="4" w:space="0" w:color="auto"/>
              <w:left w:val="single" w:sz="4" w:space="0" w:color="auto"/>
              <w:bottom w:val="single" w:sz="4" w:space="0" w:color="auto"/>
              <w:right w:val="single" w:sz="4" w:space="0" w:color="auto"/>
            </w:tcBorders>
          </w:tcPr>
          <w:p w:rsidR="00027963" w:rsidRPr="00BC2583" w:rsidRDefault="00027963" w:rsidP="000C3937">
            <w:pPr>
              <w:pStyle w:val="ae"/>
              <w:jc w:val="both"/>
              <w:rPr>
                <w:color w:val="000000"/>
                <w:sz w:val="20"/>
                <w:szCs w:val="20"/>
              </w:rPr>
            </w:pPr>
            <w:r w:rsidRPr="00BC2583">
              <w:rPr>
                <w:color w:val="000000"/>
                <w:sz w:val="20"/>
                <w:szCs w:val="20"/>
              </w:rPr>
              <w:t>График выполнения, в неделях с момента подписания Договора</w:t>
            </w:r>
          </w:p>
        </w:tc>
      </w:tr>
      <w:tr w:rsidR="00027963" w:rsidRPr="00BC2583" w:rsidTr="00B25BE6">
        <w:trPr>
          <w:cantSplit/>
          <w:tblHeader/>
        </w:trPr>
        <w:tc>
          <w:tcPr>
            <w:tcW w:w="828" w:type="dxa"/>
            <w:vMerge/>
            <w:tcBorders>
              <w:top w:val="single" w:sz="4" w:space="0" w:color="auto"/>
              <w:left w:val="single" w:sz="4" w:space="0" w:color="auto"/>
              <w:bottom w:val="single" w:sz="4" w:space="0" w:color="auto"/>
              <w:right w:val="single" w:sz="4" w:space="0" w:color="auto"/>
            </w:tcBorders>
          </w:tcPr>
          <w:p w:rsidR="00027963" w:rsidRPr="00BC2583" w:rsidRDefault="00027963" w:rsidP="000C3937">
            <w:pPr>
              <w:pStyle w:val="ae"/>
              <w:jc w:val="both"/>
              <w:rPr>
                <w:color w:val="000000"/>
                <w:sz w:val="20"/>
                <w:szCs w:val="20"/>
              </w:rPr>
            </w:pPr>
          </w:p>
        </w:tc>
        <w:tc>
          <w:tcPr>
            <w:tcW w:w="1980" w:type="dxa"/>
            <w:vMerge/>
            <w:tcBorders>
              <w:top w:val="single" w:sz="4" w:space="0" w:color="auto"/>
              <w:left w:val="single" w:sz="4" w:space="0" w:color="auto"/>
              <w:bottom w:val="single" w:sz="4" w:space="0" w:color="auto"/>
              <w:right w:val="single" w:sz="4" w:space="0" w:color="auto"/>
            </w:tcBorders>
          </w:tcPr>
          <w:p w:rsidR="00027963" w:rsidRPr="00BC2583" w:rsidRDefault="00027963" w:rsidP="000C3937">
            <w:pPr>
              <w:pStyle w:val="ae"/>
              <w:jc w:val="both"/>
              <w:rPr>
                <w:color w:val="000000"/>
                <w:sz w:val="20"/>
                <w:szCs w:val="20"/>
              </w:rPr>
            </w:pPr>
          </w:p>
        </w:tc>
        <w:tc>
          <w:tcPr>
            <w:tcW w:w="845" w:type="dxa"/>
            <w:tcBorders>
              <w:top w:val="single" w:sz="4" w:space="0" w:color="auto"/>
              <w:left w:val="single" w:sz="4" w:space="0" w:color="auto"/>
              <w:bottom w:val="single" w:sz="4" w:space="0" w:color="auto"/>
              <w:right w:val="single" w:sz="4" w:space="0" w:color="auto"/>
            </w:tcBorders>
          </w:tcPr>
          <w:p w:rsidR="00027963" w:rsidRPr="00BC2583" w:rsidRDefault="00027963" w:rsidP="000C3937">
            <w:pPr>
              <w:pStyle w:val="ae"/>
              <w:jc w:val="both"/>
              <w:rPr>
                <w:color w:val="000000"/>
                <w:sz w:val="20"/>
                <w:szCs w:val="20"/>
              </w:rPr>
            </w:pPr>
            <w:r w:rsidRPr="00BC2583">
              <w:rPr>
                <w:color w:val="000000"/>
                <w:sz w:val="20"/>
                <w:szCs w:val="20"/>
              </w:rPr>
              <w:t>…</w:t>
            </w:r>
          </w:p>
        </w:tc>
        <w:tc>
          <w:tcPr>
            <w:tcW w:w="846" w:type="dxa"/>
            <w:tcBorders>
              <w:top w:val="single" w:sz="4" w:space="0" w:color="auto"/>
              <w:left w:val="single" w:sz="4" w:space="0" w:color="auto"/>
              <w:bottom w:val="single" w:sz="4" w:space="0" w:color="auto"/>
              <w:right w:val="single" w:sz="4" w:space="0" w:color="auto"/>
            </w:tcBorders>
          </w:tcPr>
          <w:p w:rsidR="00027963" w:rsidRPr="00BC2583" w:rsidRDefault="00027963" w:rsidP="000C3937">
            <w:pPr>
              <w:pStyle w:val="ae"/>
              <w:jc w:val="both"/>
              <w:rPr>
                <w:color w:val="000000"/>
                <w:sz w:val="20"/>
                <w:szCs w:val="20"/>
              </w:rPr>
            </w:pPr>
            <w:r w:rsidRPr="00BC2583">
              <w:rPr>
                <w:color w:val="000000"/>
                <w:sz w:val="20"/>
                <w:szCs w:val="20"/>
              </w:rPr>
              <w:t>7</w:t>
            </w:r>
          </w:p>
        </w:tc>
        <w:tc>
          <w:tcPr>
            <w:tcW w:w="846" w:type="dxa"/>
            <w:tcBorders>
              <w:top w:val="single" w:sz="4" w:space="0" w:color="auto"/>
              <w:left w:val="single" w:sz="4" w:space="0" w:color="auto"/>
              <w:bottom w:val="single" w:sz="4" w:space="0" w:color="auto"/>
              <w:right w:val="single" w:sz="4" w:space="0" w:color="auto"/>
            </w:tcBorders>
          </w:tcPr>
          <w:p w:rsidR="00027963" w:rsidRPr="00BC2583" w:rsidRDefault="00027963" w:rsidP="000C3937">
            <w:pPr>
              <w:pStyle w:val="ae"/>
              <w:jc w:val="both"/>
              <w:rPr>
                <w:color w:val="000000"/>
                <w:sz w:val="20"/>
                <w:szCs w:val="20"/>
              </w:rPr>
            </w:pPr>
            <w:r w:rsidRPr="00BC2583">
              <w:rPr>
                <w:color w:val="000000"/>
                <w:sz w:val="20"/>
                <w:szCs w:val="20"/>
              </w:rPr>
              <w:t>8</w:t>
            </w:r>
          </w:p>
        </w:tc>
        <w:tc>
          <w:tcPr>
            <w:tcW w:w="846" w:type="dxa"/>
            <w:tcBorders>
              <w:top w:val="single" w:sz="4" w:space="0" w:color="auto"/>
              <w:left w:val="single" w:sz="4" w:space="0" w:color="auto"/>
              <w:bottom w:val="single" w:sz="4" w:space="0" w:color="auto"/>
              <w:right w:val="single" w:sz="4" w:space="0" w:color="auto"/>
            </w:tcBorders>
          </w:tcPr>
          <w:p w:rsidR="00027963" w:rsidRPr="00BC2583" w:rsidRDefault="00027963" w:rsidP="000C3937">
            <w:pPr>
              <w:pStyle w:val="ae"/>
              <w:jc w:val="both"/>
              <w:rPr>
                <w:color w:val="000000"/>
                <w:sz w:val="20"/>
                <w:szCs w:val="20"/>
              </w:rPr>
            </w:pPr>
            <w:r w:rsidRPr="00BC2583">
              <w:rPr>
                <w:color w:val="000000"/>
                <w:sz w:val="20"/>
                <w:szCs w:val="20"/>
              </w:rPr>
              <w:t>9</w:t>
            </w:r>
          </w:p>
        </w:tc>
        <w:tc>
          <w:tcPr>
            <w:tcW w:w="846" w:type="dxa"/>
            <w:tcBorders>
              <w:top w:val="single" w:sz="4" w:space="0" w:color="auto"/>
              <w:left w:val="single" w:sz="4" w:space="0" w:color="auto"/>
              <w:bottom w:val="single" w:sz="4" w:space="0" w:color="auto"/>
              <w:right w:val="single" w:sz="4" w:space="0" w:color="auto"/>
            </w:tcBorders>
          </w:tcPr>
          <w:p w:rsidR="00027963" w:rsidRPr="00BC2583" w:rsidRDefault="00027963" w:rsidP="000C3937">
            <w:pPr>
              <w:pStyle w:val="ae"/>
              <w:jc w:val="both"/>
              <w:rPr>
                <w:color w:val="000000"/>
                <w:sz w:val="20"/>
                <w:szCs w:val="20"/>
              </w:rPr>
            </w:pPr>
            <w:r w:rsidRPr="00BC2583">
              <w:rPr>
                <w:color w:val="000000"/>
                <w:sz w:val="20"/>
                <w:szCs w:val="20"/>
              </w:rPr>
              <w:t>10</w:t>
            </w:r>
          </w:p>
        </w:tc>
        <w:tc>
          <w:tcPr>
            <w:tcW w:w="846" w:type="dxa"/>
            <w:tcBorders>
              <w:top w:val="single" w:sz="4" w:space="0" w:color="auto"/>
              <w:left w:val="single" w:sz="4" w:space="0" w:color="auto"/>
              <w:bottom w:val="single" w:sz="4" w:space="0" w:color="auto"/>
              <w:right w:val="single" w:sz="4" w:space="0" w:color="auto"/>
            </w:tcBorders>
          </w:tcPr>
          <w:p w:rsidR="00027963" w:rsidRPr="00BC2583" w:rsidRDefault="00027963" w:rsidP="000C3937">
            <w:pPr>
              <w:pStyle w:val="ae"/>
              <w:jc w:val="both"/>
              <w:rPr>
                <w:color w:val="000000"/>
                <w:sz w:val="20"/>
                <w:szCs w:val="20"/>
              </w:rPr>
            </w:pPr>
            <w:r w:rsidRPr="00BC2583">
              <w:rPr>
                <w:color w:val="000000"/>
                <w:sz w:val="20"/>
                <w:szCs w:val="20"/>
              </w:rPr>
              <w:t>11</w:t>
            </w:r>
          </w:p>
        </w:tc>
        <w:tc>
          <w:tcPr>
            <w:tcW w:w="846" w:type="dxa"/>
            <w:tcBorders>
              <w:top w:val="single" w:sz="4" w:space="0" w:color="auto"/>
              <w:left w:val="single" w:sz="4" w:space="0" w:color="auto"/>
              <w:bottom w:val="single" w:sz="4" w:space="0" w:color="auto"/>
              <w:right w:val="single" w:sz="4" w:space="0" w:color="auto"/>
            </w:tcBorders>
          </w:tcPr>
          <w:p w:rsidR="00027963" w:rsidRPr="00BC2583" w:rsidRDefault="00027963" w:rsidP="000C3937">
            <w:pPr>
              <w:pStyle w:val="ae"/>
              <w:jc w:val="both"/>
              <w:rPr>
                <w:color w:val="000000"/>
                <w:sz w:val="20"/>
                <w:szCs w:val="20"/>
              </w:rPr>
            </w:pPr>
            <w:r w:rsidRPr="00BC2583">
              <w:rPr>
                <w:color w:val="000000"/>
                <w:sz w:val="20"/>
                <w:szCs w:val="20"/>
              </w:rPr>
              <w:t>12</w:t>
            </w:r>
          </w:p>
        </w:tc>
        <w:tc>
          <w:tcPr>
            <w:tcW w:w="846" w:type="dxa"/>
            <w:tcBorders>
              <w:top w:val="single" w:sz="4" w:space="0" w:color="auto"/>
              <w:left w:val="single" w:sz="4" w:space="0" w:color="auto"/>
              <w:bottom w:val="single" w:sz="4" w:space="0" w:color="auto"/>
              <w:right w:val="single" w:sz="4" w:space="0" w:color="auto"/>
            </w:tcBorders>
          </w:tcPr>
          <w:p w:rsidR="00027963" w:rsidRPr="00BC2583" w:rsidRDefault="00027963" w:rsidP="000C3937">
            <w:pPr>
              <w:pStyle w:val="ae"/>
              <w:jc w:val="both"/>
              <w:rPr>
                <w:color w:val="000000"/>
                <w:sz w:val="20"/>
                <w:szCs w:val="20"/>
              </w:rPr>
            </w:pPr>
            <w:r w:rsidRPr="00BC2583">
              <w:rPr>
                <w:color w:val="000000"/>
                <w:sz w:val="20"/>
                <w:szCs w:val="20"/>
              </w:rPr>
              <w:t>13</w:t>
            </w:r>
          </w:p>
        </w:tc>
        <w:tc>
          <w:tcPr>
            <w:tcW w:w="612" w:type="dxa"/>
            <w:tcBorders>
              <w:top w:val="single" w:sz="4" w:space="0" w:color="auto"/>
              <w:left w:val="single" w:sz="4" w:space="0" w:color="auto"/>
              <w:bottom w:val="single" w:sz="4" w:space="0" w:color="auto"/>
              <w:right w:val="single" w:sz="4" w:space="0" w:color="auto"/>
            </w:tcBorders>
          </w:tcPr>
          <w:p w:rsidR="00027963" w:rsidRPr="00BC2583" w:rsidRDefault="00027963" w:rsidP="000C3937">
            <w:pPr>
              <w:pStyle w:val="ae"/>
              <w:jc w:val="both"/>
              <w:rPr>
                <w:color w:val="000000"/>
                <w:sz w:val="20"/>
                <w:szCs w:val="20"/>
              </w:rPr>
            </w:pPr>
            <w:r w:rsidRPr="00BC2583">
              <w:rPr>
                <w:color w:val="000000"/>
                <w:sz w:val="20"/>
                <w:szCs w:val="20"/>
              </w:rPr>
              <w:t>…</w:t>
            </w:r>
          </w:p>
        </w:tc>
      </w:tr>
      <w:tr w:rsidR="00027963" w:rsidRPr="00BC2583" w:rsidTr="00B25BE6">
        <w:tc>
          <w:tcPr>
            <w:tcW w:w="828" w:type="dxa"/>
            <w:tcBorders>
              <w:top w:val="single" w:sz="4" w:space="0" w:color="auto"/>
              <w:left w:val="single" w:sz="4" w:space="0" w:color="auto"/>
              <w:bottom w:val="single" w:sz="4" w:space="0" w:color="auto"/>
              <w:right w:val="single" w:sz="4" w:space="0" w:color="auto"/>
            </w:tcBorders>
          </w:tcPr>
          <w:p w:rsidR="00027963" w:rsidRPr="00BC2583" w:rsidRDefault="00027963" w:rsidP="000C3937">
            <w:pPr>
              <w:pStyle w:val="af1"/>
              <w:ind w:left="0"/>
              <w:jc w:val="both"/>
              <w:rPr>
                <w:bCs/>
                <w:color w:val="000000"/>
                <w:sz w:val="20"/>
                <w:szCs w:val="20"/>
              </w:rPr>
            </w:pPr>
            <w:r w:rsidRPr="00BC2583">
              <w:rPr>
                <w:bCs/>
                <w:color w:val="000000"/>
                <w:sz w:val="20"/>
                <w:szCs w:val="20"/>
              </w:rPr>
              <w:t>…</w:t>
            </w:r>
          </w:p>
        </w:tc>
        <w:tc>
          <w:tcPr>
            <w:tcW w:w="1980" w:type="dxa"/>
            <w:tcBorders>
              <w:top w:val="single" w:sz="4" w:space="0" w:color="auto"/>
              <w:left w:val="single" w:sz="4" w:space="0" w:color="auto"/>
              <w:bottom w:val="single" w:sz="4" w:space="0" w:color="auto"/>
              <w:right w:val="single" w:sz="4" w:space="0" w:color="auto"/>
            </w:tcBorders>
          </w:tcPr>
          <w:p w:rsidR="00027963" w:rsidRPr="00BC2583" w:rsidRDefault="00027963" w:rsidP="000C3937">
            <w:pPr>
              <w:pStyle w:val="af1"/>
              <w:jc w:val="both"/>
              <w:rPr>
                <w:bCs/>
                <w:color w:val="000000"/>
                <w:sz w:val="20"/>
                <w:szCs w:val="20"/>
              </w:rPr>
            </w:pPr>
          </w:p>
        </w:tc>
        <w:tc>
          <w:tcPr>
            <w:tcW w:w="845" w:type="dxa"/>
            <w:tcBorders>
              <w:top w:val="single" w:sz="4" w:space="0" w:color="auto"/>
              <w:left w:val="single" w:sz="4" w:space="0" w:color="auto"/>
              <w:bottom w:val="single" w:sz="4" w:space="0" w:color="auto"/>
              <w:right w:val="single" w:sz="4" w:space="0" w:color="auto"/>
            </w:tcBorders>
          </w:tcPr>
          <w:p w:rsidR="00027963" w:rsidRPr="00BC2583" w:rsidRDefault="00027963" w:rsidP="000C3937">
            <w:pPr>
              <w:pStyle w:val="af1"/>
              <w:jc w:val="both"/>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027963" w:rsidRPr="00BC2583" w:rsidRDefault="00027963" w:rsidP="000C3937">
            <w:pPr>
              <w:pStyle w:val="af1"/>
              <w:jc w:val="both"/>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027963" w:rsidRPr="00BC2583" w:rsidRDefault="00027963" w:rsidP="000C3937">
            <w:pPr>
              <w:pStyle w:val="af1"/>
              <w:jc w:val="both"/>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027963" w:rsidRPr="00BC2583" w:rsidRDefault="00027963" w:rsidP="000C3937">
            <w:pPr>
              <w:pStyle w:val="af1"/>
              <w:jc w:val="both"/>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027963" w:rsidRPr="00BC2583" w:rsidRDefault="00027963" w:rsidP="000C3937">
            <w:pPr>
              <w:pStyle w:val="af1"/>
              <w:jc w:val="both"/>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027963" w:rsidRPr="00BC2583" w:rsidRDefault="00027963" w:rsidP="000C3937">
            <w:pPr>
              <w:pStyle w:val="af1"/>
              <w:jc w:val="both"/>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027963" w:rsidRPr="00BC2583" w:rsidRDefault="00027963" w:rsidP="000C3937">
            <w:pPr>
              <w:pStyle w:val="af1"/>
              <w:jc w:val="both"/>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027963" w:rsidRPr="00BC2583" w:rsidRDefault="00027963" w:rsidP="000C3937">
            <w:pPr>
              <w:pStyle w:val="af1"/>
              <w:jc w:val="both"/>
              <w:rPr>
                <w:bCs/>
                <w:color w:val="000000"/>
                <w:sz w:val="20"/>
                <w:szCs w:val="20"/>
              </w:rPr>
            </w:pPr>
          </w:p>
        </w:tc>
        <w:tc>
          <w:tcPr>
            <w:tcW w:w="612" w:type="dxa"/>
            <w:tcBorders>
              <w:top w:val="single" w:sz="4" w:space="0" w:color="auto"/>
              <w:left w:val="single" w:sz="4" w:space="0" w:color="auto"/>
              <w:bottom w:val="single" w:sz="4" w:space="0" w:color="auto"/>
              <w:right w:val="single" w:sz="4" w:space="0" w:color="auto"/>
            </w:tcBorders>
          </w:tcPr>
          <w:p w:rsidR="00027963" w:rsidRPr="00BC2583" w:rsidRDefault="00027963" w:rsidP="000C3937">
            <w:pPr>
              <w:pStyle w:val="af1"/>
              <w:jc w:val="both"/>
              <w:rPr>
                <w:bCs/>
                <w:color w:val="000000"/>
                <w:sz w:val="20"/>
                <w:szCs w:val="20"/>
              </w:rPr>
            </w:pPr>
          </w:p>
        </w:tc>
      </w:tr>
      <w:tr w:rsidR="00027963" w:rsidRPr="00BC2583" w:rsidTr="00B25BE6">
        <w:tc>
          <w:tcPr>
            <w:tcW w:w="828" w:type="dxa"/>
            <w:tcBorders>
              <w:top w:val="single" w:sz="4" w:space="0" w:color="auto"/>
              <w:left w:val="single" w:sz="4" w:space="0" w:color="auto"/>
              <w:bottom w:val="single" w:sz="4" w:space="0" w:color="auto"/>
              <w:right w:val="single" w:sz="4" w:space="0" w:color="auto"/>
            </w:tcBorders>
          </w:tcPr>
          <w:p w:rsidR="00027963" w:rsidRPr="00BC2583" w:rsidRDefault="00027963" w:rsidP="00EC72E7">
            <w:pPr>
              <w:pStyle w:val="af1"/>
              <w:numPr>
                <w:ilvl w:val="0"/>
                <w:numId w:val="23"/>
              </w:numPr>
              <w:ind w:left="0"/>
              <w:jc w:val="both"/>
              <w:rPr>
                <w:b/>
                <w:bCs/>
                <w:color w:val="000000"/>
                <w:sz w:val="20"/>
                <w:szCs w:val="20"/>
              </w:rPr>
            </w:pPr>
          </w:p>
        </w:tc>
        <w:tc>
          <w:tcPr>
            <w:tcW w:w="1980" w:type="dxa"/>
            <w:tcBorders>
              <w:top w:val="single" w:sz="4" w:space="0" w:color="auto"/>
              <w:left w:val="single" w:sz="4" w:space="0" w:color="auto"/>
              <w:bottom w:val="single" w:sz="4" w:space="0" w:color="auto"/>
              <w:right w:val="single" w:sz="4" w:space="0" w:color="auto"/>
            </w:tcBorders>
          </w:tcPr>
          <w:p w:rsidR="00027963" w:rsidRPr="00BC2583" w:rsidRDefault="00027963" w:rsidP="000C3937">
            <w:pPr>
              <w:pStyle w:val="af1"/>
              <w:jc w:val="both"/>
              <w:rPr>
                <w:b/>
                <w:bCs/>
                <w:color w:val="000000"/>
                <w:sz w:val="20"/>
                <w:szCs w:val="20"/>
              </w:rPr>
            </w:pPr>
            <w:r w:rsidRPr="00BC2583">
              <w:rPr>
                <w:b/>
                <w:bCs/>
                <w:color w:val="000000"/>
                <w:sz w:val="20"/>
                <w:szCs w:val="20"/>
              </w:rPr>
              <w:t>Работа  3</w:t>
            </w:r>
          </w:p>
        </w:tc>
        <w:tc>
          <w:tcPr>
            <w:tcW w:w="845" w:type="dxa"/>
            <w:tcBorders>
              <w:top w:val="single" w:sz="4" w:space="0" w:color="auto"/>
              <w:left w:val="single" w:sz="4" w:space="0" w:color="auto"/>
              <w:bottom w:val="single" w:sz="4" w:space="0" w:color="auto"/>
              <w:right w:val="single" w:sz="4" w:space="0" w:color="auto"/>
            </w:tcBorders>
          </w:tcPr>
          <w:p w:rsidR="00027963" w:rsidRPr="00BC2583" w:rsidRDefault="00027963" w:rsidP="000C3937">
            <w:pPr>
              <w:pStyle w:val="af1"/>
              <w:jc w:val="both"/>
              <w:rPr>
                <w:b/>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027963" w:rsidRPr="00BC2583" w:rsidRDefault="00027963" w:rsidP="000C3937">
            <w:pPr>
              <w:pStyle w:val="af1"/>
              <w:jc w:val="both"/>
              <w:rPr>
                <w:b/>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027963" w:rsidRPr="00BC2583" w:rsidRDefault="00027963" w:rsidP="000C3937">
            <w:pPr>
              <w:pStyle w:val="af1"/>
              <w:jc w:val="both"/>
              <w:rPr>
                <w:b/>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027963" w:rsidRPr="00BC2583" w:rsidRDefault="00027963" w:rsidP="000C3937">
            <w:pPr>
              <w:pStyle w:val="af1"/>
              <w:jc w:val="both"/>
              <w:rPr>
                <w:b/>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027963" w:rsidRPr="00BC2583" w:rsidRDefault="00027963" w:rsidP="000C3937">
            <w:pPr>
              <w:pStyle w:val="af1"/>
              <w:jc w:val="both"/>
              <w:rPr>
                <w:b/>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027963" w:rsidRPr="00BC2583" w:rsidRDefault="00027963" w:rsidP="000C3937">
            <w:pPr>
              <w:pStyle w:val="af1"/>
              <w:jc w:val="both"/>
              <w:rPr>
                <w:b/>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027963" w:rsidRPr="00BC2583" w:rsidRDefault="00027963" w:rsidP="000C3937">
            <w:pPr>
              <w:pStyle w:val="af1"/>
              <w:jc w:val="both"/>
              <w:rPr>
                <w:b/>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027963" w:rsidRPr="00BC2583" w:rsidRDefault="00027963" w:rsidP="000C3937">
            <w:pPr>
              <w:pStyle w:val="af1"/>
              <w:jc w:val="both"/>
              <w:rPr>
                <w:b/>
                <w:bCs/>
                <w:color w:val="000000"/>
                <w:sz w:val="20"/>
                <w:szCs w:val="20"/>
              </w:rPr>
            </w:pPr>
          </w:p>
        </w:tc>
        <w:tc>
          <w:tcPr>
            <w:tcW w:w="612" w:type="dxa"/>
            <w:tcBorders>
              <w:top w:val="single" w:sz="4" w:space="0" w:color="auto"/>
              <w:left w:val="single" w:sz="4" w:space="0" w:color="auto"/>
              <w:bottom w:val="single" w:sz="4" w:space="0" w:color="auto"/>
              <w:right w:val="single" w:sz="4" w:space="0" w:color="auto"/>
            </w:tcBorders>
          </w:tcPr>
          <w:p w:rsidR="00027963" w:rsidRPr="00BC2583" w:rsidRDefault="00027963" w:rsidP="000C3937">
            <w:pPr>
              <w:pStyle w:val="af1"/>
              <w:jc w:val="both"/>
              <w:rPr>
                <w:b/>
                <w:bCs/>
                <w:color w:val="000000"/>
                <w:sz w:val="20"/>
                <w:szCs w:val="20"/>
              </w:rPr>
            </w:pPr>
          </w:p>
        </w:tc>
      </w:tr>
      <w:tr w:rsidR="00027963" w:rsidRPr="00BC2583" w:rsidTr="00B25BE6">
        <w:tc>
          <w:tcPr>
            <w:tcW w:w="828" w:type="dxa"/>
            <w:tcBorders>
              <w:top w:val="single" w:sz="4" w:space="0" w:color="auto"/>
              <w:left w:val="single" w:sz="4" w:space="0" w:color="auto"/>
              <w:bottom w:val="single" w:sz="4" w:space="0" w:color="auto"/>
              <w:right w:val="single" w:sz="4" w:space="0" w:color="auto"/>
            </w:tcBorders>
          </w:tcPr>
          <w:p w:rsidR="00027963" w:rsidRPr="00BC2583" w:rsidRDefault="00027963" w:rsidP="00EC72E7">
            <w:pPr>
              <w:pStyle w:val="af1"/>
              <w:numPr>
                <w:ilvl w:val="1"/>
                <w:numId w:val="23"/>
              </w:numPr>
              <w:ind w:left="0"/>
              <w:jc w:val="both"/>
              <w:rPr>
                <w:color w:val="000000"/>
                <w:sz w:val="20"/>
                <w:szCs w:val="20"/>
              </w:rPr>
            </w:pPr>
          </w:p>
        </w:tc>
        <w:tc>
          <w:tcPr>
            <w:tcW w:w="1980" w:type="dxa"/>
            <w:tcBorders>
              <w:top w:val="single" w:sz="4" w:space="0" w:color="auto"/>
              <w:left w:val="single" w:sz="4" w:space="0" w:color="auto"/>
              <w:bottom w:val="single" w:sz="4" w:space="0" w:color="auto"/>
              <w:right w:val="single" w:sz="4" w:space="0" w:color="auto"/>
            </w:tcBorders>
          </w:tcPr>
          <w:p w:rsidR="00027963" w:rsidRPr="00BC2583" w:rsidRDefault="00027963" w:rsidP="000C3937">
            <w:pPr>
              <w:pStyle w:val="af1"/>
              <w:jc w:val="both"/>
              <w:rPr>
                <w:color w:val="000000"/>
                <w:sz w:val="20"/>
                <w:szCs w:val="20"/>
              </w:rPr>
            </w:pPr>
            <w:r w:rsidRPr="00BC2583">
              <w:rPr>
                <w:color w:val="000000"/>
                <w:sz w:val="20"/>
                <w:szCs w:val="20"/>
              </w:rPr>
              <w:t>работа 3.1</w:t>
            </w:r>
          </w:p>
        </w:tc>
        <w:tc>
          <w:tcPr>
            <w:tcW w:w="845" w:type="dxa"/>
            <w:tcBorders>
              <w:top w:val="single" w:sz="4" w:space="0" w:color="auto"/>
              <w:left w:val="single" w:sz="4" w:space="0" w:color="auto"/>
              <w:bottom w:val="single" w:sz="4" w:space="0" w:color="auto"/>
              <w:right w:val="single" w:sz="4" w:space="0" w:color="auto"/>
            </w:tcBorders>
          </w:tcPr>
          <w:p w:rsidR="00027963" w:rsidRPr="00BC2583" w:rsidRDefault="00027963" w:rsidP="000C3937">
            <w:pPr>
              <w:pStyle w:val="af1"/>
              <w:jc w:val="both"/>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027963" w:rsidRPr="00BC2583" w:rsidRDefault="00027963" w:rsidP="000C3937">
            <w:pPr>
              <w:pStyle w:val="af1"/>
              <w:jc w:val="both"/>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027963" w:rsidRPr="00BC2583" w:rsidRDefault="00027963" w:rsidP="000C3937">
            <w:pPr>
              <w:pStyle w:val="af1"/>
              <w:jc w:val="both"/>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027963" w:rsidRPr="00BC2583" w:rsidRDefault="00027963" w:rsidP="000C3937">
            <w:pPr>
              <w:pStyle w:val="af1"/>
              <w:jc w:val="both"/>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027963" w:rsidRPr="00BC2583" w:rsidRDefault="00027963" w:rsidP="000C3937">
            <w:pPr>
              <w:pStyle w:val="af1"/>
              <w:jc w:val="both"/>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027963" w:rsidRPr="00BC2583" w:rsidRDefault="00027963" w:rsidP="000C3937">
            <w:pPr>
              <w:pStyle w:val="af1"/>
              <w:jc w:val="both"/>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027963" w:rsidRPr="00BC2583" w:rsidRDefault="00027963" w:rsidP="000C3937">
            <w:pPr>
              <w:pStyle w:val="af1"/>
              <w:jc w:val="both"/>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027963" w:rsidRPr="00BC2583" w:rsidRDefault="00027963" w:rsidP="000C3937">
            <w:pPr>
              <w:pStyle w:val="af1"/>
              <w:jc w:val="both"/>
              <w:rPr>
                <w:color w:val="000000"/>
                <w:sz w:val="20"/>
                <w:szCs w:val="20"/>
              </w:rPr>
            </w:pPr>
          </w:p>
        </w:tc>
        <w:tc>
          <w:tcPr>
            <w:tcW w:w="612" w:type="dxa"/>
            <w:tcBorders>
              <w:top w:val="single" w:sz="4" w:space="0" w:color="auto"/>
              <w:left w:val="single" w:sz="4" w:space="0" w:color="auto"/>
              <w:bottom w:val="single" w:sz="4" w:space="0" w:color="auto"/>
              <w:right w:val="single" w:sz="4" w:space="0" w:color="auto"/>
            </w:tcBorders>
          </w:tcPr>
          <w:p w:rsidR="00027963" w:rsidRPr="00BC2583" w:rsidRDefault="00027963" w:rsidP="000C3937">
            <w:pPr>
              <w:pStyle w:val="af1"/>
              <w:jc w:val="both"/>
              <w:rPr>
                <w:color w:val="000000"/>
                <w:sz w:val="20"/>
                <w:szCs w:val="20"/>
              </w:rPr>
            </w:pPr>
          </w:p>
        </w:tc>
      </w:tr>
      <w:tr w:rsidR="00027963" w:rsidRPr="00BC2583" w:rsidTr="00B25BE6">
        <w:tc>
          <w:tcPr>
            <w:tcW w:w="828" w:type="dxa"/>
            <w:tcBorders>
              <w:top w:val="single" w:sz="4" w:space="0" w:color="auto"/>
              <w:left w:val="single" w:sz="4" w:space="0" w:color="auto"/>
              <w:bottom w:val="single" w:sz="4" w:space="0" w:color="auto"/>
              <w:right w:val="single" w:sz="4" w:space="0" w:color="auto"/>
            </w:tcBorders>
          </w:tcPr>
          <w:p w:rsidR="00027963" w:rsidRPr="00BC2583" w:rsidRDefault="00027963" w:rsidP="00EC72E7">
            <w:pPr>
              <w:pStyle w:val="af1"/>
              <w:numPr>
                <w:ilvl w:val="1"/>
                <w:numId w:val="23"/>
              </w:numPr>
              <w:ind w:left="0"/>
              <w:jc w:val="both"/>
              <w:rPr>
                <w:color w:val="000000"/>
                <w:sz w:val="20"/>
                <w:szCs w:val="20"/>
              </w:rPr>
            </w:pPr>
          </w:p>
        </w:tc>
        <w:tc>
          <w:tcPr>
            <w:tcW w:w="1980" w:type="dxa"/>
            <w:tcBorders>
              <w:top w:val="single" w:sz="4" w:space="0" w:color="auto"/>
              <w:left w:val="single" w:sz="4" w:space="0" w:color="auto"/>
              <w:bottom w:val="single" w:sz="4" w:space="0" w:color="auto"/>
              <w:right w:val="single" w:sz="4" w:space="0" w:color="auto"/>
            </w:tcBorders>
          </w:tcPr>
          <w:p w:rsidR="00027963" w:rsidRPr="00BC2583" w:rsidRDefault="00027963" w:rsidP="000C3937">
            <w:pPr>
              <w:pStyle w:val="af1"/>
              <w:jc w:val="both"/>
              <w:rPr>
                <w:color w:val="000000"/>
                <w:sz w:val="20"/>
                <w:szCs w:val="20"/>
              </w:rPr>
            </w:pPr>
            <w:r w:rsidRPr="00BC2583">
              <w:rPr>
                <w:color w:val="000000"/>
                <w:sz w:val="20"/>
                <w:szCs w:val="20"/>
              </w:rPr>
              <w:t>работа 3.2</w:t>
            </w:r>
          </w:p>
        </w:tc>
        <w:tc>
          <w:tcPr>
            <w:tcW w:w="845" w:type="dxa"/>
            <w:tcBorders>
              <w:top w:val="single" w:sz="4" w:space="0" w:color="auto"/>
              <w:left w:val="single" w:sz="4" w:space="0" w:color="auto"/>
              <w:bottom w:val="single" w:sz="4" w:space="0" w:color="auto"/>
              <w:right w:val="single" w:sz="4" w:space="0" w:color="auto"/>
            </w:tcBorders>
          </w:tcPr>
          <w:p w:rsidR="00027963" w:rsidRPr="00BC2583" w:rsidRDefault="00027963" w:rsidP="000C3937">
            <w:pPr>
              <w:pStyle w:val="af1"/>
              <w:jc w:val="both"/>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027963" w:rsidRPr="00BC2583" w:rsidRDefault="00027963" w:rsidP="000C3937">
            <w:pPr>
              <w:pStyle w:val="af1"/>
              <w:jc w:val="both"/>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027963" w:rsidRPr="00BC2583" w:rsidRDefault="00027963" w:rsidP="000C3937">
            <w:pPr>
              <w:pStyle w:val="af1"/>
              <w:jc w:val="both"/>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027963" w:rsidRPr="00BC2583" w:rsidRDefault="00027963" w:rsidP="000C3937">
            <w:pPr>
              <w:pStyle w:val="af1"/>
              <w:jc w:val="both"/>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027963" w:rsidRPr="00BC2583" w:rsidRDefault="00027963" w:rsidP="000C3937">
            <w:pPr>
              <w:pStyle w:val="af1"/>
              <w:jc w:val="both"/>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027963" w:rsidRPr="00BC2583" w:rsidRDefault="00027963" w:rsidP="000C3937">
            <w:pPr>
              <w:pStyle w:val="af1"/>
              <w:jc w:val="both"/>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027963" w:rsidRPr="00BC2583" w:rsidRDefault="00027963" w:rsidP="000C3937">
            <w:pPr>
              <w:pStyle w:val="af1"/>
              <w:jc w:val="both"/>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027963" w:rsidRPr="00BC2583" w:rsidRDefault="00027963" w:rsidP="000C3937">
            <w:pPr>
              <w:pStyle w:val="af1"/>
              <w:jc w:val="both"/>
              <w:rPr>
                <w:color w:val="000000"/>
                <w:sz w:val="20"/>
                <w:szCs w:val="20"/>
              </w:rPr>
            </w:pPr>
          </w:p>
        </w:tc>
        <w:tc>
          <w:tcPr>
            <w:tcW w:w="612" w:type="dxa"/>
            <w:tcBorders>
              <w:top w:val="single" w:sz="4" w:space="0" w:color="auto"/>
              <w:left w:val="single" w:sz="4" w:space="0" w:color="auto"/>
              <w:bottom w:val="single" w:sz="4" w:space="0" w:color="auto"/>
              <w:right w:val="single" w:sz="4" w:space="0" w:color="auto"/>
            </w:tcBorders>
          </w:tcPr>
          <w:p w:rsidR="00027963" w:rsidRPr="00BC2583" w:rsidRDefault="00027963" w:rsidP="000C3937">
            <w:pPr>
              <w:pStyle w:val="af1"/>
              <w:jc w:val="both"/>
              <w:rPr>
                <w:color w:val="000000"/>
                <w:sz w:val="20"/>
                <w:szCs w:val="20"/>
              </w:rPr>
            </w:pPr>
          </w:p>
        </w:tc>
      </w:tr>
      <w:tr w:rsidR="00027963" w:rsidRPr="00BC2583" w:rsidTr="00B25BE6">
        <w:tc>
          <w:tcPr>
            <w:tcW w:w="828" w:type="dxa"/>
            <w:tcBorders>
              <w:top w:val="single" w:sz="4" w:space="0" w:color="auto"/>
              <w:left w:val="single" w:sz="4" w:space="0" w:color="auto"/>
              <w:bottom w:val="single" w:sz="4" w:space="0" w:color="auto"/>
              <w:right w:val="single" w:sz="4" w:space="0" w:color="auto"/>
            </w:tcBorders>
          </w:tcPr>
          <w:p w:rsidR="00027963" w:rsidRPr="00BC2583" w:rsidRDefault="00027963" w:rsidP="00EC72E7">
            <w:pPr>
              <w:pStyle w:val="af1"/>
              <w:numPr>
                <w:ilvl w:val="1"/>
                <w:numId w:val="23"/>
              </w:numPr>
              <w:ind w:left="0"/>
              <w:jc w:val="both"/>
              <w:rPr>
                <w:color w:val="000000"/>
                <w:sz w:val="20"/>
                <w:szCs w:val="20"/>
              </w:rPr>
            </w:pPr>
          </w:p>
        </w:tc>
        <w:tc>
          <w:tcPr>
            <w:tcW w:w="1980" w:type="dxa"/>
            <w:tcBorders>
              <w:top w:val="single" w:sz="4" w:space="0" w:color="auto"/>
              <w:left w:val="single" w:sz="4" w:space="0" w:color="auto"/>
              <w:bottom w:val="single" w:sz="4" w:space="0" w:color="auto"/>
              <w:right w:val="single" w:sz="4" w:space="0" w:color="auto"/>
            </w:tcBorders>
          </w:tcPr>
          <w:p w:rsidR="00027963" w:rsidRPr="00BC2583" w:rsidRDefault="00027963" w:rsidP="000C3937">
            <w:pPr>
              <w:pStyle w:val="af1"/>
              <w:jc w:val="both"/>
              <w:rPr>
                <w:color w:val="000000"/>
                <w:sz w:val="20"/>
                <w:szCs w:val="20"/>
              </w:rPr>
            </w:pPr>
            <w:r w:rsidRPr="00BC2583">
              <w:rPr>
                <w:color w:val="000000"/>
                <w:sz w:val="20"/>
                <w:szCs w:val="20"/>
              </w:rPr>
              <w:t>работа 3.3</w:t>
            </w:r>
          </w:p>
        </w:tc>
        <w:tc>
          <w:tcPr>
            <w:tcW w:w="845" w:type="dxa"/>
            <w:tcBorders>
              <w:top w:val="single" w:sz="4" w:space="0" w:color="auto"/>
              <w:left w:val="single" w:sz="4" w:space="0" w:color="auto"/>
              <w:bottom w:val="single" w:sz="4" w:space="0" w:color="auto"/>
              <w:right w:val="single" w:sz="4" w:space="0" w:color="auto"/>
            </w:tcBorders>
          </w:tcPr>
          <w:p w:rsidR="00027963" w:rsidRPr="00BC2583" w:rsidRDefault="00027963" w:rsidP="000C3937">
            <w:pPr>
              <w:pStyle w:val="af1"/>
              <w:jc w:val="both"/>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027963" w:rsidRPr="00BC2583" w:rsidRDefault="00027963" w:rsidP="000C3937">
            <w:pPr>
              <w:pStyle w:val="af1"/>
              <w:jc w:val="both"/>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027963" w:rsidRPr="00BC2583" w:rsidRDefault="00027963" w:rsidP="000C3937">
            <w:pPr>
              <w:pStyle w:val="af1"/>
              <w:jc w:val="both"/>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027963" w:rsidRPr="00BC2583" w:rsidRDefault="00027963" w:rsidP="000C3937">
            <w:pPr>
              <w:pStyle w:val="af1"/>
              <w:jc w:val="both"/>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027963" w:rsidRPr="00BC2583" w:rsidRDefault="00027963" w:rsidP="000C3937">
            <w:pPr>
              <w:pStyle w:val="af1"/>
              <w:jc w:val="both"/>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027963" w:rsidRPr="00BC2583" w:rsidRDefault="00027963" w:rsidP="000C3937">
            <w:pPr>
              <w:pStyle w:val="af1"/>
              <w:jc w:val="both"/>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027963" w:rsidRPr="00BC2583" w:rsidRDefault="00027963" w:rsidP="000C3937">
            <w:pPr>
              <w:pStyle w:val="af1"/>
              <w:jc w:val="both"/>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027963" w:rsidRPr="00BC2583" w:rsidRDefault="00027963" w:rsidP="000C3937">
            <w:pPr>
              <w:pStyle w:val="af1"/>
              <w:jc w:val="both"/>
              <w:rPr>
                <w:color w:val="000000"/>
                <w:sz w:val="20"/>
                <w:szCs w:val="20"/>
              </w:rPr>
            </w:pPr>
          </w:p>
        </w:tc>
        <w:tc>
          <w:tcPr>
            <w:tcW w:w="612" w:type="dxa"/>
            <w:tcBorders>
              <w:top w:val="single" w:sz="4" w:space="0" w:color="auto"/>
              <w:left w:val="single" w:sz="4" w:space="0" w:color="auto"/>
              <w:bottom w:val="single" w:sz="4" w:space="0" w:color="auto"/>
              <w:right w:val="single" w:sz="4" w:space="0" w:color="auto"/>
            </w:tcBorders>
          </w:tcPr>
          <w:p w:rsidR="00027963" w:rsidRPr="00BC2583" w:rsidRDefault="00027963" w:rsidP="000C3937">
            <w:pPr>
              <w:pStyle w:val="af1"/>
              <w:jc w:val="both"/>
              <w:rPr>
                <w:color w:val="000000"/>
                <w:sz w:val="20"/>
                <w:szCs w:val="20"/>
              </w:rPr>
            </w:pPr>
          </w:p>
        </w:tc>
      </w:tr>
      <w:tr w:rsidR="00027963" w:rsidRPr="00BC2583" w:rsidTr="00B25BE6">
        <w:tc>
          <w:tcPr>
            <w:tcW w:w="828" w:type="dxa"/>
            <w:tcBorders>
              <w:top w:val="single" w:sz="4" w:space="0" w:color="auto"/>
              <w:left w:val="single" w:sz="4" w:space="0" w:color="auto"/>
              <w:bottom w:val="single" w:sz="4" w:space="0" w:color="auto"/>
              <w:right w:val="single" w:sz="4" w:space="0" w:color="auto"/>
            </w:tcBorders>
          </w:tcPr>
          <w:p w:rsidR="00027963" w:rsidRPr="00BC2583" w:rsidRDefault="00027963" w:rsidP="000C3937">
            <w:pPr>
              <w:pStyle w:val="af1"/>
              <w:ind w:left="0"/>
              <w:jc w:val="both"/>
              <w:rPr>
                <w:color w:val="000000"/>
                <w:sz w:val="20"/>
                <w:szCs w:val="20"/>
              </w:rPr>
            </w:pPr>
            <w:r w:rsidRPr="00BC2583">
              <w:rPr>
                <w:color w:val="000000"/>
                <w:sz w:val="20"/>
                <w:szCs w:val="20"/>
              </w:rPr>
              <w:t>…</w:t>
            </w:r>
          </w:p>
        </w:tc>
        <w:tc>
          <w:tcPr>
            <w:tcW w:w="1980" w:type="dxa"/>
            <w:tcBorders>
              <w:top w:val="single" w:sz="4" w:space="0" w:color="auto"/>
              <w:left w:val="single" w:sz="4" w:space="0" w:color="auto"/>
              <w:bottom w:val="single" w:sz="4" w:space="0" w:color="auto"/>
              <w:right w:val="single" w:sz="4" w:space="0" w:color="auto"/>
            </w:tcBorders>
          </w:tcPr>
          <w:p w:rsidR="00027963" w:rsidRPr="00BC2583" w:rsidRDefault="00027963" w:rsidP="000C3937">
            <w:pPr>
              <w:pStyle w:val="af1"/>
              <w:jc w:val="both"/>
              <w:rPr>
                <w:color w:val="000000"/>
                <w:sz w:val="20"/>
                <w:szCs w:val="20"/>
              </w:rPr>
            </w:pPr>
          </w:p>
        </w:tc>
        <w:tc>
          <w:tcPr>
            <w:tcW w:w="845" w:type="dxa"/>
            <w:tcBorders>
              <w:top w:val="single" w:sz="4" w:space="0" w:color="auto"/>
              <w:left w:val="single" w:sz="4" w:space="0" w:color="auto"/>
              <w:bottom w:val="single" w:sz="4" w:space="0" w:color="auto"/>
              <w:right w:val="single" w:sz="4" w:space="0" w:color="auto"/>
            </w:tcBorders>
          </w:tcPr>
          <w:p w:rsidR="00027963" w:rsidRPr="00BC2583" w:rsidRDefault="00027963" w:rsidP="000C3937">
            <w:pPr>
              <w:pStyle w:val="af1"/>
              <w:jc w:val="both"/>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027963" w:rsidRPr="00BC2583" w:rsidRDefault="00027963" w:rsidP="000C3937">
            <w:pPr>
              <w:pStyle w:val="af1"/>
              <w:jc w:val="both"/>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027963" w:rsidRPr="00BC2583" w:rsidRDefault="00027963" w:rsidP="000C3937">
            <w:pPr>
              <w:pStyle w:val="af1"/>
              <w:jc w:val="both"/>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027963" w:rsidRPr="00BC2583" w:rsidRDefault="00027963" w:rsidP="000C3937">
            <w:pPr>
              <w:pStyle w:val="af1"/>
              <w:jc w:val="both"/>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027963" w:rsidRPr="00BC2583" w:rsidRDefault="00027963" w:rsidP="000C3937">
            <w:pPr>
              <w:pStyle w:val="af1"/>
              <w:jc w:val="both"/>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027963" w:rsidRPr="00BC2583" w:rsidRDefault="00027963" w:rsidP="000C3937">
            <w:pPr>
              <w:pStyle w:val="af1"/>
              <w:jc w:val="both"/>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027963" w:rsidRPr="00BC2583" w:rsidRDefault="00027963" w:rsidP="000C3937">
            <w:pPr>
              <w:pStyle w:val="af1"/>
              <w:jc w:val="both"/>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027963" w:rsidRPr="00BC2583" w:rsidRDefault="00027963" w:rsidP="000C3937">
            <w:pPr>
              <w:pStyle w:val="af1"/>
              <w:jc w:val="both"/>
              <w:rPr>
                <w:color w:val="000000"/>
                <w:sz w:val="20"/>
                <w:szCs w:val="20"/>
              </w:rPr>
            </w:pPr>
          </w:p>
        </w:tc>
        <w:tc>
          <w:tcPr>
            <w:tcW w:w="612" w:type="dxa"/>
            <w:tcBorders>
              <w:top w:val="single" w:sz="4" w:space="0" w:color="auto"/>
              <w:left w:val="single" w:sz="4" w:space="0" w:color="auto"/>
              <w:bottom w:val="single" w:sz="4" w:space="0" w:color="auto"/>
              <w:right w:val="single" w:sz="4" w:space="0" w:color="auto"/>
            </w:tcBorders>
          </w:tcPr>
          <w:p w:rsidR="00027963" w:rsidRPr="00BC2583" w:rsidRDefault="00027963" w:rsidP="000C3937">
            <w:pPr>
              <w:pStyle w:val="af1"/>
              <w:jc w:val="both"/>
              <w:rPr>
                <w:color w:val="000000"/>
                <w:sz w:val="20"/>
                <w:szCs w:val="20"/>
              </w:rPr>
            </w:pPr>
          </w:p>
        </w:tc>
      </w:tr>
    </w:tbl>
    <w:p w:rsidR="00027963" w:rsidRPr="00BC2583" w:rsidRDefault="00027963" w:rsidP="000C3937">
      <w:pPr>
        <w:pStyle w:val="af8"/>
        <w:tabs>
          <w:tab w:val="clear" w:pos="3119"/>
        </w:tabs>
        <w:spacing w:line="240" w:lineRule="auto"/>
        <w:ind w:left="0" w:firstLine="0"/>
        <w:rPr>
          <w:sz w:val="20"/>
          <w:szCs w:val="20"/>
        </w:rPr>
      </w:pPr>
      <w:r w:rsidRPr="00BC2583">
        <w:rPr>
          <w:sz w:val="20"/>
          <w:szCs w:val="20"/>
        </w:rPr>
        <w:t>График выполнения работ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данный График выполнения работ следует подготовить так, чтобы его можно было с минимальными изменениями включить в Договор.</w:t>
      </w:r>
    </w:p>
    <w:p w:rsidR="00BD77BA" w:rsidRPr="00BC2583" w:rsidRDefault="00BD77BA" w:rsidP="000C3937">
      <w:pPr>
        <w:jc w:val="both"/>
        <w:rPr>
          <w:b/>
          <w:sz w:val="20"/>
          <w:szCs w:val="20"/>
        </w:rPr>
      </w:pPr>
    </w:p>
    <w:p w:rsidR="003A597A" w:rsidRPr="00BC2583" w:rsidRDefault="003A597A" w:rsidP="000C3937">
      <w:pPr>
        <w:jc w:val="both"/>
        <w:rPr>
          <w:b/>
          <w:sz w:val="20"/>
          <w:szCs w:val="20"/>
        </w:rPr>
      </w:pPr>
    </w:p>
    <w:p w:rsidR="003A597A" w:rsidRPr="00BC2583" w:rsidRDefault="003A597A" w:rsidP="000C3937">
      <w:pPr>
        <w:jc w:val="both"/>
        <w:rPr>
          <w:b/>
          <w:sz w:val="20"/>
          <w:szCs w:val="20"/>
        </w:rPr>
      </w:pPr>
    </w:p>
    <w:p w:rsidR="003A597A" w:rsidRPr="00BC2583" w:rsidRDefault="003A597A" w:rsidP="000C3937">
      <w:pPr>
        <w:jc w:val="both"/>
        <w:rPr>
          <w:b/>
          <w:sz w:val="20"/>
          <w:szCs w:val="20"/>
        </w:rPr>
      </w:pPr>
    </w:p>
    <w:p w:rsidR="003A597A" w:rsidRPr="00BC2583" w:rsidRDefault="003A597A" w:rsidP="000C3937">
      <w:pPr>
        <w:jc w:val="both"/>
        <w:rPr>
          <w:b/>
          <w:sz w:val="20"/>
          <w:szCs w:val="20"/>
        </w:rPr>
      </w:pPr>
    </w:p>
    <w:p w:rsidR="003A597A" w:rsidRPr="00BC2583" w:rsidRDefault="003A597A" w:rsidP="000C3937">
      <w:pPr>
        <w:jc w:val="both"/>
        <w:rPr>
          <w:b/>
          <w:sz w:val="20"/>
          <w:szCs w:val="20"/>
        </w:rPr>
      </w:pPr>
    </w:p>
    <w:p w:rsidR="00A27325" w:rsidRPr="00BC2583" w:rsidRDefault="00A27325" w:rsidP="000C3937">
      <w:pPr>
        <w:jc w:val="both"/>
        <w:rPr>
          <w:b/>
          <w:sz w:val="20"/>
          <w:szCs w:val="20"/>
        </w:rPr>
      </w:pPr>
    </w:p>
    <w:p w:rsidR="00A27325" w:rsidRPr="00BC2583" w:rsidRDefault="00A27325" w:rsidP="000C3937">
      <w:pPr>
        <w:jc w:val="both"/>
        <w:rPr>
          <w:b/>
          <w:sz w:val="20"/>
          <w:szCs w:val="20"/>
        </w:rPr>
      </w:pPr>
    </w:p>
    <w:p w:rsidR="00A27325" w:rsidRDefault="00A27325" w:rsidP="000C3937">
      <w:pPr>
        <w:jc w:val="both"/>
        <w:rPr>
          <w:b/>
          <w:sz w:val="20"/>
          <w:szCs w:val="20"/>
        </w:rPr>
      </w:pPr>
    </w:p>
    <w:p w:rsidR="00BD302B" w:rsidRDefault="00BD302B" w:rsidP="000C3937">
      <w:pPr>
        <w:jc w:val="both"/>
        <w:rPr>
          <w:b/>
          <w:sz w:val="20"/>
          <w:szCs w:val="20"/>
        </w:rPr>
      </w:pPr>
    </w:p>
    <w:p w:rsidR="00BD302B" w:rsidRDefault="00BD302B" w:rsidP="000C3937">
      <w:pPr>
        <w:jc w:val="both"/>
        <w:rPr>
          <w:b/>
          <w:sz w:val="20"/>
          <w:szCs w:val="20"/>
        </w:rPr>
      </w:pPr>
    </w:p>
    <w:p w:rsidR="00BD302B" w:rsidRDefault="00BD302B" w:rsidP="000C3937">
      <w:pPr>
        <w:jc w:val="both"/>
        <w:rPr>
          <w:b/>
          <w:sz w:val="20"/>
          <w:szCs w:val="20"/>
        </w:rPr>
      </w:pPr>
    </w:p>
    <w:p w:rsidR="00BD302B" w:rsidRDefault="00BD302B" w:rsidP="000C3937">
      <w:pPr>
        <w:jc w:val="both"/>
        <w:rPr>
          <w:b/>
          <w:sz w:val="20"/>
          <w:szCs w:val="20"/>
        </w:rPr>
      </w:pPr>
    </w:p>
    <w:p w:rsidR="00BD302B" w:rsidRDefault="00BD302B" w:rsidP="000C3937">
      <w:pPr>
        <w:jc w:val="both"/>
        <w:rPr>
          <w:b/>
          <w:sz w:val="20"/>
          <w:szCs w:val="20"/>
        </w:rPr>
      </w:pPr>
    </w:p>
    <w:p w:rsidR="00BD302B" w:rsidRDefault="00BD302B" w:rsidP="000C3937">
      <w:pPr>
        <w:jc w:val="both"/>
        <w:rPr>
          <w:b/>
          <w:sz w:val="20"/>
          <w:szCs w:val="20"/>
        </w:rPr>
      </w:pPr>
    </w:p>
    <w:p w:rsidR="00BD302B" w:rsidRDefault="00BD302B" w:rsidP="000C3937">
      <w:pPr>
        <w:jc w:val="both"/>
        <w:rPr>
          <w:b/>
          <w:sz w:val="20"/>
          <w:szCs w:val="20"/>
        </w:rPr>
      </w:pPr>
    </w:p>
    <w:p w:rsidR="00BD302B" w:rsidRDefault="00BD302B" w:rsidP="000C3937">
      <w:pPr>
        <w:jc w:val="both"/>
        <w:rPr>
          <w:b/>
          <w:sz w:val="20"/>
          <w:szCs w:val="20"/>
        </w:rPr>
      </w:pPr>
    </w:p>
    <w:p w:rsidR="00BD302B" w:rsidRDefault="00BD302B" w:rsidP="000C3937">
      <w:pPr>
        <w:jc w:val="both"/>
        <w:rPr>
          <w:b/>
          <w:sz w:val="20"/>
          <w:szCs w:val="20"/>
        </w:rPr>
      </w:pPr>
    </w:p>
    <w:p w:rsidR="00BD302B" w:rsidRDefault="00BD302B" w:rsidP="000C3937">
      <w:pPr>
        <w:jc w:val="both"/>
        <w:rPr>
          <w:b/>
          <w:sz w:val="20"/>
          <w:szCs w:val="20"/>
        </w:rPr>
      </w:pPr>
    </w:p>
    <w:p w:rsidR="00BD302B" w:rsidRDefault="00BD302B" w:rsidP="000C3937">
      <w:pPr>
        <w:jc w:val="both"/>
        <w:rPr>
          <w:b/>
          <w:sz w:val="20"/>
          <w:szCs w:val="20"/>
        </w:rPr>
      </w:pPr>
    </w:p>
    <w:p w:rsidR="00BD302B" w:rsidRDefault="00BD302B" w:rsidP="000C3937">
      <w:pPr>
        <w:jc w:val="both"/>
        <w:rPr>
          <w:b/>
          <w:sz w:val="20"/>
          <w:szCs w:val="20"/>
        </w:rPr>
      </w:pPr>
    </w:p>
    <w:p w:rsidR="00BD302B" w:rsidRDefault="00BD302B" w:rsidP="000C3937">
      <w:pPr>
        <w:jc w:val="both"/>
        <w:rPr>
          <w:b/>
          <w:sz w:val="20"/>
          <w:szCs w:val="20"/>
        </w:rPr>
      </w:pPr>
    </w:p>
    <w:p w:rsidR="00BD302B" w:rsidRDefault="00BD302B" w:rsidP="000C3937">
      <w:pPr>
        <w:jc w:val="both"/>
        <w:rPr>
          <w:b/>
          <w:sz w:val="20"/>
          <w:szCs w:val="20"/>
        </w:rPr>
      </w:pPr>
    </w:p>
    <w:p w:rsidR="00BD302B" w:rsidRDefault="00BD302B" w:rsidP="000C3937">
      <w:pPr>
        <w:jc w:val="both"/>
        <w:rPr>
          <w:b/>
          <w:sz w:val="20"/>
          <w:szCs w:val="20"/>
        </w:rPr>
      </w:pPr>
    </w:p>
    <w:p w:rsidR="00BD302B" w:rsidRDefault="00BD302B" w:rsidP="000C3937">
      <w:pPr>
        <w:jc w:val="both"/>
        <w:rPr>
          <w:b/>
          <w:sz w:val="20"/>
          <w:szCs w:val="20"/>
        </w:rPr>
      </w:pPr>
    </w:p>
    <w:p w:rsidR="00BD302B" w:rsidRDefault="00BD302B" w:rsidP="000C3937">
      <w:pPr>
        <w:jc w:val="both"/>
        <w:rPr>
          <w:b/>
          <w:sz w:val="20"/>
          <w:szCs w:val="20"/>
        </w:rPr>
      </w:pPr>
    </w:p>
    <w:p w:rsidR="00BD302B" w:rsidRDefault="00BD302B" w:rsidP="000C3937">
      <w:pPr>
        <w:jc w:val="both"/>
        <w:rPr>
          <w:b/>
          <w:sz w:val="20"/>
          <w:szCs w:val="20"/>
        </w:rPr>
      </w:pPr>
    </w:p>
    <w:p w:rsidR="00AC0F90" w:rsidRDefault="00AC0F90" w:rsidP="000C3937">
      <w:pPr>
        <w:jc w:val="both"/>
        <w:rPr>
          <w:b/>
          <w:sz w:val="20"/>
          <w:szCs w:val="20"/>
        </w:rPr>
      </w:pPr>
    </w:p>
    <w:p w:rsidR="00BD302B" w:rsidRPr="004D064F" w:rsidRDefault="00BD302B" w:rsidP="00BD302B">
      <w:pPr>
        <w:pStyle w:val="affe"/>
        <w:numPr>
          <w:ilvl w:val="0"/>
          <w:numId w:val="45"/>
        </w:numPr>
        <w:jc w:val="center"/>
        <w:rPr>
          <w:b/>
          <w:sz w:val="24"/>
          <w:szCs w:val="24"/>
        </w:rPr>
      </w:pPr>
      <w:r w:rsidRPr="004D064F">
        <w:rPr>
          <w:b/>
          <w:sz w:val="24"/>
          <w:szCs w:val="24"/>
        </w:rPr>
        <w:lastRenderedPageBreak/>
        <w:t>Техническое задание</w:t>
      </w:r>
    </w:p>
    <w:p w:rsidR="00BD302B" w:rsidRPr="0040257A" w:rsidRDefault="00BD302B" w:rsidP="00BD302B">
      <w:pPr>
        <w:ind w:left="450"/>
        <w:rPr>
          <w:b/>
          <w:sz w:val="24"/>
          <w:szCs w:val="24"/>
        </w:rPr>
      </w:pPr>
    </w:p>
    <w:p w:rsidR="00BD302B" w:rsidRPr="00BD302B" w:rsidRDefault="00BD302B" w:rsidP="00BD302B">
      <w:pPr>
        <w:numPr>
          <w:ilvl w:val="3"/>
          <w:numId w:val="45"/>
        </w:numPr>
        <w:tabs>
          <w:tab w:val="left" w:pos="284"/>
        </w:tabs>
        <w:ind w:hanging="2880"/>
        <w:rPr>
          <w:sz w:val="24"/>
          <w:szCs w:val="24"/>
        </w:rPr>
      </w:pPr>
      <w:r w:rsidRPr="00BD302B">
        <w:rPr>
          <w:b/>
          <w:sz w:val="24"/>
          <w:szCs w:val="24"/>
        </w:rPr>
        <w:t xml:space="preserve">Предмет  договора: </w:t>
      </w:r>
      <w:r w:rsidRPr="00BD302B">
        <w:rPr>
          <w:sz w:val="24"/>
          <w:szCs w:val="24"/>
        </w:rPr>
        <w:t xml:space="preserve">Поставка ретранслятора </w:t>
      </w:r>
      <w:r w:rsidRPr="00BD302B">
        <w:rPr>
          <w:sz w:val="24"/>
          <w:szCs w:val="24"/>
          <w:lang w:val="en-US"/>
        </w:rPr>
        <w:t>Motorola</w:t>
      </w:r>
      <w:r w:rsidRPr="00BD302B">
        <w:rPr>
          <w:sz w:val="24"/>
          <w:szCs w:val="24"/>
        </w:rPr>
        <w:t xml:space="preserve"> и радиостанции</w:t>
      </w:r>
    </w:p>
    <w:p w:rsidR="00BD302B" w:rsidRPr="00BD302B" w:rsidRDefault="00BD302B" w:rsidP="00BD302B">
      <w:pPr>
        <w:rPr>
          <w:sz w:val="24"/>
          <w:szCs w:val="24"/>
        </w:rPr>
      </w:pPr>
      <w:r w:rsidRPr="00BD302B">
        <w:rPr>
          <w:sz w:val="24"/>
          <w:szCs w:val="24"/>
        </w:rPr>
        <w:t>2</w:t>
      </w:r>
      <w:r w:rsidRPr="00BD302B">
        <w:rPr>
          <w:b/>
          <w:sz w:val="24"/>
          <w:szCs w:val="24"/>
        </w:rPr>
        <w:t>. Краткая характеристика и количество поставляемого товара</w:t>
      </w:r>
      <w:r w:rsidRPr="00BD302B">
        <w:rPr>
          <w:sz w:val="24"/>
          <w:szCs w:val="24"/>
        </w:rPr>
        <w:t xml:space="preserve">: Поставке подлежат:  </w:t>
      </w:r>
    </w:p>
    <w:p w:rsidR="00BD302B" w:rsidRPr="00BD302B" w:rsidRDefault="00BD302B" w:rsidP="00BD302B">
      <w:pPr>
        <w:ind w:right="-77"/>
        <w:jc w:val="both"/>
        <w:rPr>
          <w:sz w:val="24"/>
          <w:szCs w:val="24"/>
        </w:rPr>
      </w:pPr>
      <w:r w:rsidRPr="00BD302B">
        <w:rPr>
          <w:sz w:val="24"/>
          <w:szCs w:val="24"/>
        </w:rPr>
        <w:t xml:space="preserve">ретранслятора </w:t>
      </w:r>
      <w:r w:rsidRPr="00BD302B">
        <w:rPr>
          <w:sz w:val="24"/>
          <w:szCs w:val="24"/>
          <w:lang w:val="en-US"/>
        </w:rPr>
        <w:t>Motorola</w:t>
      </w:r>
      <w:r w:rsidRPr="00BD302B">
        <w:rPr>
          <w:sz w:val="24"/>
          <w:szCs w:val="24"/>
        </w:rPr>
        <w:t xml:space="preserve"> и радиостанции.</w:t>
      </w:r>
    </w:p>
    <w:p w:rsidR="00BD302B" w:rsidRPr="00BD302B" w:rsidRDefault="00BD302B" w:rsidP="00BD302B">
      <w:pPr>
        <w:ind w:right="-77"/>
        <w:jc w:val="both"/>
        <w:rPr>
          <w:sz w:val="24"/>
          <w:szCs w:val="24"/>
        </w:rPr>
      </w:pPr>
      <w:r w:rsidRPr="00BD302B">
        <w:rPr>
          <w:sz w:val="24"/>
          <w:szCs w:val="24"/>
        </w:rPr>
        <w:t>3.</w:t>
      </w:r>
      <w:r w:rsidRPr="00BD302B">
        <w:rPr>
          <w:b/>
          <w:sz w:val="24"/>
          <w:szCs w:val="24"/>
        </w:rPr>
        <w:t xml:space="preserve">Сроки поставки: </w:t>
      </w:r>
      <w:r w:rsidRPr="00BD302B">
        <w:rPr>
          <w:sz w:val="24"/>
          <w:szCs w:val="24"/>
        </w:rPr>
        <w:t>Срок поставки не позднее 45 дней с момента подписания договора.</w:t>
      </w:r>
    </w:p>
    <w:p w:rsidR="00BD302B" w:rsidRPr="00BD302B" w:rsidRDefault="00BD302B" w:rsidP="00BD302B">
      <w:pPr>
        <w:rPr>
          <w:sz w:val="24"/>
          <w:szCs w:val="24"/>
        </w:rPr>
      </w:pPr>
      <w:r w:rsidRPr="00BD302B">
        <w:rPr>
          <w:sz w:val="24"/>
          <w:szCs w:val="24"/>
        </w:rPr>
        <w:t>4</w:t>
      </w:r>
      <w:r w:rsidRPr="00BD302B">
        <w:rPr>
          <w:b/>
          <w:sz w:val="24"/>
          <w:szCs w:val="24"/>
        </w:rPr>
        <w:t xml:space="preserve">.Место поставки: </w:t>
      </w:r>
      <w:r w:rsidRPr="00BD302B">
        <w:rPr>
          <w:sz w:val="24"/>
          <w:szCs w:val="24"/>
        </w:rPr>
        <w:t xml:space="preserve">Франко-склад Покупателя: </w:t>
      </w:r>
      <w:proofErr w:type="gramStart"/>
      <w:r w:rsidRPr="00BD302B">
        <w:rPr>
          <w:sz w:val="24"/>
          <w:szCs w:val="24"/>
        </w:rPr>
        <w:t xml:space="preserve">Россия, 677901, Республика Саха (Якутия), г. Якутск, </w:t>
      </w:r>
      <w:proofErr w:type="spellStart"/>
      <w:r w:rsidRPr="00BD302B">
        <w:rPr>
          <w:sz w:val="24"/>
          <w:szCs w:val="24"/>
        </w:rPr>
        <w:t>п.Б</w:t>
      </w:r>
      <w:proofErr w:type="spellEnd"/>
      <w:r w:rsidRPr="00BD302B">
        <w:rPr>
          <w:sz w:val="24"/>
          <w:szCs w:val="24"/>
        </w:rPr>
        <w:t xml:space="preserve">. </w:t>
      </w:r>
      <w:proofErr w:type="spellStart"/>
      <w:r w:rsidRPr="00BD302B">
        <w:rPr>
          <w:sz w:val="24"/>
          <w:szCs w:val="24"/>
        </w:rPr>
        <w:t>Марха</w:t>
      </w:r>
      <w:proofErr w:type="spellEnd"/>
      <w:r w:rsidRPr="00BD302B">
        <w:rPr>
          <w:sz w:val="24"/>
          <w:szCs w:val="24"/>
        </w:rPr>
        <w:t xml:space="preserve">, </w:t>
      </w:r>
      <w:proofErr w:type="spellStart"/>
      <w:r w:rsidRPr="00BD302B">
        <w:rPr>
          <w:sz w:val="24"/>
          <w:szCs w:val="24"/>
        </w:rPr>
        <w:t>Маганский</w:t>
      </w:r>
      <w:proofErr w:type="spellEnd"/>
      <w:r w:rsidRPr="00BD302B">
        <w:rPr>
          <w:sz w:val="24"/>
          <w:szCs w:val="24"/>
        </w:rPr>
        <w:t xml:space="preserve"> тракт, 2 км.</w:t>
      </w:r>
      <w:proofErr w:type="gramEnd"/>
    </w:p>
    <w:p w:rsidR="00BD302B" w:rsidRPr="00BD302B" w:rsidRDefault="00BD302B" w:rsidP="00BD302B">
      <w:pPr>
        <w:rPr>
          <w:sz w:val="24"/>
          <w:szCs w:val="24"/>
        </w:rPr>
      </w:pPr>
    </w:p>
    <w:tbl>
      <w:tblPr>
        <w:tblW w:w="10259" w:type="dxa"/>
        <w:tblInd w:w="93" w:type="dxa"/>
        <w:tblLook w:val="04A0" w:firstRow="1" w:lastRow="0" w:firstColumn="1" w:lastColumn="0" w:noHBand="0" w:noVBand="1"/>
      </w:tblPr>
      <w:tblGrid>
        <w:gridCol w:w="458"/>
        <w:gridCol w:w="3827"/>
        <w:gridCol w:w="3544"/>
        <w:gridCol w:w="1368"/>
        <w:gridCol w:w="1276"/>
      </w:tblGrid>
      <w:tr w:rsidR="00BD302B" w:rsidRPr="00BD302B" w:rsidTr="00C67956">
        <w:trPr>
          <w:trHeight w:val="300"/>
        </w:trPr>
        <w:tc>
          <w:tcPr>
            <w:tcW w:w="436" w:type="dxa"/>
            <w:tcBorders>
              <w:top w:val="single" w:sz="4" w:space="0" w:color="auto"/>
              <w:left w:val="single" w:sz="4" w:space="0" w:color="auto"/>
              <w:bottom w:val="single" w:sz="4" w:space="0" w:color="auto"/>
              <w:right w:val="single" w:sz="4" w:space="0" w:color="auto"/>
            </w:tcBorders>
            <w:shd w:val="clear" w:color="DCE6F1" w:fill="DCE6F1"/>
            <w:noWrap/>
            <w:vAlign w:val="center"/>
            <w:hideMark/>
          </w:tcPr>
          <w:p w:rsidR="00BD302B" w:rsidRPr="00BD302B" w:rsidRDefault="00BD302B" w:rsidP="00C67956">
            <w:pPr>
              <w:jc w:val="center"/>
              <w:rPr>
                <w:b/>
                <w:color w:val="000000"/>
                <w:sz w:val="24"/>
                <w:szCs w:val="24"/>
              </w:rPr>
            </w:pPr>
            <w:r w:rsidRPr="00BD302B">
              <w:rPr>
                <w:b/>
                <w:color w:val="000000"/>
                <w:sz w:val="24"/>
                <w:szCs w:val="24"/>
              </w:rPr>
              <w:t>№</w:t>
            </w:r>
          </w:p>
        </w:tc>
        <w:tc>
          <w:tcPr>
            <w:tcW w:w="3827" w:type="dxa"/>
            <w:tcBorders>
              <w:top w:val="single" w:sz="4" w:space="0" w:color="auto"/>
              <w:left w:val="single" w:sz="4" w:space="0" w:color="auto"/>
              <w:bottom w:val="single" w:sz="4" w:space="0" w:color="auto"/>
              <w:right w:val="single" w:sz="4" w:space="0" w:color="auto"/>
            </w:tcBorders>
            <w:shd w:val="clear" w:color="DCE6F1" w:fill="DCE6F1"/>
            <w:noWrap/>
            <w:vAlign w:val="center"/>
            <w:hideMark/>
          </w:tcPr>
          <w:p w:rsidR="00BD302B" w:rsidRPr="00BD302B" w:rsidRDefault="00BD302B" w:rsidP="00C67956">
            <w:pPr>
              <w:jc w:val="center"/>
              <w:rPr>
                <w:b/>
                <w:color w:val="000000"/>
                <w:sz w:val="24"/>
                <w:szCs w:val="24"/>
              </w:rPr>
            </w:pPr>
            <w:r w:rsidRPr="00BD302B">
              <w:rPr>
                <w:b/>
                <w:color w:val="000000"/>
                <w:sz w:val="24"/>
                <w:szCs w:val="24"/>
              </w:rPr>
              <w:t>Наименование</w:t>
            </w:r>
          </w:p>
        </w:tc>
        <w:tc>
          <w:tcPr>
            <w:tcW w:w="3544" w:type="dxa"/>
            <w:tcBorders>
              <w:top w:val="single" w:sz="4" w:space="0" w:color="auto"/>
              <w:left w:val="single" w:sz="4" w:space="0" w:color="auto"/>
              <w:bottom w:val="single" w:sz="4" w:space="0" w:color="auto"/>
              <w:right w:val="single" w:sz="4" w:space="0" w:color="auto"/>
            </w:tcBorders>
            <w:shd w:val="clear" w:color="DCE6F1" w:fill="DCE6F1"/>
            <w:noWrap/>
            <w:vAlign w:val="center"/>
            <w:hideMark/>
          </w:tcPr>
          <w:p w:rsidR="00BD302B" w:rsidRPr="00BD302B" w:rsidRDefault="00BD302B" w:rsidP="00C67956">
            <w:pPr>
              <w:jc w:val="center"/>
              <w:rPr>
                <w:b/>
                <w:color w:val="000000"/>
                <w:sz w:val="24"/>
                <w:szCs w:val="24"/>
              </w:rPr>
            </w:pPr>
            <w:r w:rsidRPr="00BD302B">
              <w:rPr>
                <w:b/>
                <w:color w:val="000000"/>
                <w:sz w:val="24"/>
                <w:szCs w:val="24"/>
              </w:rPr>
              <w:t>Тех. Характеристики</w:t>
            </w:r>
          </w:p>
        </w:tc>
        <w:tc>
          <w:tcPr>
            <w:tcW w:w="1176" w:type="dxa"/>
            <w:tcBorders>
              <w:top w:val="single" w:sz="4" w:space="0" w:color="auto"/>
              <w:left w:val="single" w:sz="4" w:space="0" w:color="auto"/>
              <w:bottom w:val="single" w:sz="4" w:space="0" w:color="auto"/>
              <w:right w:val="single" w:sz="4" w:space="0" w:color="auto"/>
            </w:tcBorders>
            <w:shd w:val="clear" w:color="DCE6F1" w:fill="DCE6F1"/>
            <w:noWrap/>
            <w:vAlign w:val="center"/>
            <w:hideMark/>
          </w:tcPr>
          <w:p w:rsidR="00BD302B" w:rsidRPr="00BD302B" w:rsidRDefault="00BD302B" w:rsidP="00C67956">
            <w:pPr>
              <w:jc w:val="center"/>
              <w:rPr>
                <w:b/>
                <w:color w:val="000000"/>
                <w:sz w:val="24"/>
                <w:szCs w:val="24"/>
              </w:rPr>
            </w:pPr>
            <w:r w:rsidRPr="00BD302B">
              <w:rPr>
                <w:b/>
                <w:color w:val="000000"/>
                <w:sz w:val="24"/>
                <w:szCs w:val="24"/>
              </w:rPr>
              <w:t>Ед. измерения</w:t>
            </w:r>
          </w:p>
        </w:tc>
        <w:tc>
          <w:tcPr>
            <w:tcW w:w="1276" w:type="dxa"/>
            <w:tcBorders>
              <w:top w:val="single" w:sz="4" w:space="0" w:color="auto"/>
              <w:left w:val="single" w:sz="4" w:space="0" w:color="auto"/>
              <w:bottom w:val="single" w:sz="4" w:space="0" w:color="auto"/>
              <w:right w:val="single" w:sz="4" w:space="0" w:color="auto"/>
            </w:tcBorders>
            <w:shd w:val="clear" w:color="DCE6F1" w:fill="DCE6F1"/>
            <w:noWrap/>
            <w:vAlign w:val="center"/>
            <w:hideMark/>
          </w:tcPr>
          <w:p w:rsidR="00BD302B" w:rsidRPr="00BD302B" w:rsidRDefault="00BD302B" w:rsidP="00C67956">
            <w:pPr>
              <w:jc w:val="center"/>
              <w:rPr>
                <w:b/>
                <w:color w:val="000000"/>
                <w:sz w:val="24"/>
                <w:szCs w:val="24"/>
              </w:rPr>
            </w:pPr>
            <w:r w:rsidRPr="00BD302B">
              <w:rPr>
                <w:b/>
                <w:color w:val="000000"/>
                <w:sz w:val="24"/>
                <w:szCs w:val="24"/>
              </w:rPr>
              <w:t>Кол-во</w:t>
            </w:r>
          </w:p>
        </w:tc>
      </w:tr>
      <w:tr w:rsidR="00BD302B" w:rsidRPr="00BD302B" w:rsidTr="00C67956">
        <w:trPr>
          <w:trHeight w:val="600"/>
        </w:trPr>
        <w:tc>
          <w:tcPr>
            <w:tcW w:w="436" w:type="dxa"/>
            <w:tcBorders>
              <w:top w:val="nil"/>
              <w:left w:val="single" w:sz="4" w:space="0" w:color="auto"/>
              <w:bottom w:val="single" w:sz="4" w:space="0" w:color="auto"/>
              <w:right w:val="single" w:sz="4" w:space="0" w:color="auto"/>
            </w:tcBorders>
            <w:shd w:val="clear" w:color="auto" w:fill="auto"/>
            <w:noWrap/>
            <w:vAlign w:val="center"/>
          </w:tcPr>
          <w:p w:rsidR="00BD302B" w:rsidRPr="00BD302B" w:rsidRDefault="00BD302B" w:rsidP="00C67956">
            <w:pPr>
              <w:jc w:val="center"/>
              <w:rPr>
                <w:sz w:val="24"/>
                <w:szCs w:val="24"/>
              </w:rPr>
            </w:pPr>
            <w:r w:rsidRPr="00BD302B">
              <w:rPr>
                <w:sz w:val="24"/>
                <w:szCs w:val="24"/>
              </w:rPr>
              <w:t>1</w:t>
            </w:r>
          </w:p>
        </w:tc>
        <w:tc>
          <w:tcPr>
            <w:tcW w:w="3827" w:type="dxa"/>
            <w:tcBorders>
              <w:top w:val="nil"/>
              <w:left w:val="nil"/>
              <w:bottom w:val="single" w:sz="4" w:space="0" w:color="auto"/>
              <w:right w:val="single" w:sz="4" w:space="0" w:color="auto"/>
            </w:tcBorders>
            <w:shd w:val="clear" w:color="000000" w:fill="FFFFFF"/>
            <w:vAlign w:val="bottom"/>
          </w:tcPr>
          <w:p w:rsidR="00BD302B" w:rsidRPr="00BD302B" w:rsidRDefault="00BD302B" w:rsidP="00C67956">
            <w:pPr>
              <w:rPr>
                <w:sz w:val="24"/>
                <w:szCs w:val="24"/>
              </w:rPr>
            </w:pPr>
            <w:r w:rsidRPr="00BD302B">
              <w:rPr>
                <w:sz w:val="24"/>
                <w:szCs w:val="24"/>
              </w:rPr>
              <w:t xml:space="preserve">Ретранслятор </w:t>
            </w:r>
            <w:r w:rsidRPr="00BD302B">
              <w:rPr>
                <w:sz w:val="24"/>
                <w:szCs w:val="24"/>
                <w:lang w:val="en-US"/>
              </w:rPr>
              <w:t>Motorola</w:t>
            </w:r>
            <w:r w:rsidRPr="00BD302B">
              <w:rPr>
                <w:sz w:val="24"/>
                <w:szCs w:val="24"/>
              </w:rPr>
              <w:t xml:space="preserve"> </w:t>
            </w:r>
            <w:r w:rsidRPr="00BD302B">
              <w:rPr>
                <w:sz w:val="24"/>
                <w:szCs w:val="24"/>
                <w:lang w:val="en-US"/>
              </w:rPr>
              <w:t>DR</w:t>
            </w:r>
            <w:r w:rsidRPr="00BD302B">
              <w:rPr>
                <w:sz w:val="24"/>
                <w:szCs w:val="24"/>
              </w:rPr>
              <w:t xml:space="preserve"> 3000 </w:t>
            </w:r>
            <w:r w:rsidRPr="00BD302B">
              <w:rPr>
                <w:sz w:val="24"/>
                <w:szCs w:val="24"/>
                <w:lang w:val="en-US"/>
              </w:rPr>
              <w:t>VHF</w:t>
            </w:r>
            <w:r w:rsidRPr="00BD302B">
              <w:rPr>
                <w:sz w:val="24"/>
                <w:szCs w:val="24"/>
              </w:rPr>
              <w:t xml:space="preserve"> 45</w:t>
            </w:r>
            <w:r w:rsidRPr="00BD302B">
              <w:rPr>
                <w:sz w:val="24"/>
                <w:szCs w:val="24"/>
                <w:lang w:val="en-US"/>
              </w:rPr>
              <w:t>W</w:t>
            </w:r>
            <w:r w:rsidRPr="00BD302B">
              <w:rPr>
                <w:sz w:val="24"/>
                <w:szCs w:val="24"/>
              </w:rPr>
              <w:t xml:space="preserve"> (</w:t>
            </w:r>
            <w:r w:rsidRPr="00BD302B">
              <w:rPr>
                <w:sz w:val="24"/>
                <w:szCs w:val="24"/>
                <w:lang w:val="en-US"/>
              </w:rPr>
              <w:t>MDM</w:t>
            </w:r>
            <w:r w:rsidRPr="00BD302B">
              <w:rPr>
                <w:sz w:val="24"/>
                <w:szCs w:val="24"/>
              </w:rPr>
              <w:t>27</w:t>
            </w:r>
            <w:r w:rsidRPr="00BD302B">
              <w:rPr>
                <w:sz w:val="24"/>
                <w:szCs w:val="24"/>
                <w:lang w:val="en-US"/>
              </w:rPr>
              <w:t>JQR</w:t>
            </w:r>
            <w:r w:rsidRPr="00BD302B">
              <w:rPr>
                <w:sz w:val="24"/>
                <w:szCs w:val="24"/>
              </w:rPr>
              <w:t>9</w:t>
            </w:r>
            <w:r w:rsidRPr="00BD302B">
              <w:rPr>
                <w:sz w:val="24"/>
                <w:szCs w:val="24"/>
                <w:lang w:val="en-US"/>
              </w:rPr>
              <w:t>JA</w:t>
            </w:r>
            <w:r w:rsidRPr="00BD302B">
              <w:rPr>
                <w:sz w:val="24"/>
                <w:szCs w:val="24"/>
              </w:rPr>
              <w:t>7</w:t>
            </w:r>
            <w:r w:rsidRPr="00BD302B">
              <w:rPr>
                <w:sz w:val="24"/>
                <w:szCs w:val="24"/>
                <w:lang w:val="en-US"/>
              </w:rPr>
              <w:t>AN</w:t>
            </w:r>
            <w:r w:rsidRPr="00BD302B">
              <w:rPr>
                <w:sz w:val="24"/>
                <w:szCs w:val="24"/>
              </w:rPr>
              <w:t>)</w:t>
            </w:r>
          </w:p>
        </w:tc>
        <w:tc>
          <w:tcPr>
            <w:tcW w:w="3544" w:type="dxa"/>
            <w:tcBorders>
              <w:top w:val="nil"/>
              <w:left w:val="nil"/>
              <w:bottom w:val="single" w:sz="4" w:space="0" w:color="auto"/>
              <w:right w:val="single" w:sz="4" w:space="0" w:color="auto"/>
            </w:tcBorders>
            <w:shd w:val="clear" w:color="auto" w:fill="auto"/>
            <w:vAlign w:val="center"/>
          </w:tcPr>
          <w:p w:rsidR="00BD302B" w:rsidRPr="00BD302B" w:rsidRDefault="00BD302B" w:rsidP="00C67956">
            <w:pPr>
              <w:rPr>
                <w:sz w:val="24"/>
                <w:szCs w:val="24"/>
              </w:rPr>
            </w:pPr>
            <w:r w:rsidRPr="00BD302B">
              <w:rPr>
                <w:sz w:val="24"/>
                <w:szCs w:val="24"/>
              </w:rPr>
              <w:t xml:space="preserve">В комплекте кабель для программирования </w:t>
            </w:r>
            <w:proofErr w:type="spellStart"/>
            <w:r w:rsidRPr="00BD302B">
              <w:rPr>
                <w:sz w:val="24"/>
                <w:szCs w:val="24"/>
              </w:rPr>
              <w:t>Motorola</w:t>
            </w:r>
            <w:proofErr w:type="spellEnd"/>
            <w:r w:rsidRPr="00BD302B">
              <w:rPr>
                <w:sz w:val="24"/>
                <w:szCs w:val="24"/>
              </w:rPr>
              <w:t xml:space="preserve"> PMKN4016 </w:t>
            </w:r>
          </w:p>
        </w:tc>
        <w:tc>
          <w:tcPr>
            <w:tcW w:w="1176" w:type="dxa"/>
            <w:tcBorders>
              <w:top w:val="nil"/>
              <w:left w:val="nil"/>
              <w:bottom w:val="single" w:sz="4" w:space="0" w:color="auto"/>
              <w:right w:val="single" w:sz="4" w:space="0" w:color="auto"/>
            </w:tcBorders>
            <w:shd w:val="clear" w:color="auto" w:fill="auto"/>
            <w:vAlign w:val="center"/>
          </w:tcPr>
          <w:p w:rsidR="00BD302B" w:rsidRPr="00BD302B" w:rsidRDefault="00BD302B" w:rsidP="00C67956">
            <w:pPr>
              <w:jc w:val="center"/>
              <w:rPr>
                <w:sz w:val="24"/>
                <w:szCs w:val="24"/>
              </w:rPr>
            </w:pPr>
            <w:proofErr w:type="spellStart"/>
            <w:proofErr w:type="gramStart"/>
            <w:r w:rsidRPr="00BD302B">
              <w:rPr>
                <w:sz w:val="24"/>
                <w:szCs w:val="24"/>
              </w:rPr>
              <w:t>шт</w:t>
            </w:r>
            <w:proofErr w:type="spellEnd"/>
            <w:proofErr w:type="gramEnd"/>
          </w:p>
        </w:tc>
        <w:tc>
          <w:tcPr>
            <w:tcW w:w="1276" w:type="dxa"/>
            <w:tcBorders>
              <w:top w:val="nil"/>
              <w:left w:val="nil"/>
              <w:bottom w:val="single" w:sz="4" w:space="0" w:color="auto"/>
              <w:right w:val="single" w:sz="4" w:space="0" w:color="auto"/>
            </w:tcBorders>
            <w:shd w:val="clear" w:color="auto" w:fill="auto"/>
            <w:vAlign w:val="bottom"/>
          </w:tcPr>
          <w:p w:rsidR="00BD302B" w:rsidRPr="00BD302B" w:rsidRDefault="00BD302B" w:rsidP="00C67956">
            <w:pPr>
              <w:jc w:val="right"/>
              <w:rPr>
                <w:sz w:val="24"/>
                <w:szCs w:val="24"/>
              </w:rPr>
            </w:pPr>
            <w:r w:rsidRPr="00BD302B">
              <w:rPr>
                <w:sz w:val="24"/>
                <w:szCs w:val="24"/>
              </w:rPr>
              <w:t>1,00</w:t>
            </w:r>
          </w:p>
        </w:tc>
      </w:tr>
      <w:tr w:rsidR="00BD302B" w:rsidRPr="00BD302B" w:rsidTr="00C67956">
        <w:trPr>
          <w:trHeight w:val="600"/>
        </w:trPr>
        <w:tc>
          <w:tcPr>
            <w:tcW w:w="436" w:type="dxa"/>
            <w:tcBorders>
              <w:top w:val="nil"/>
              <w:left w:val="single" w:sz="4" w:space="0" w:color="auto"/>
              <w:bottom w:val="single" w:sz="4" w:space="0" w:color="auto"/>
              <w:right w:val="single" w:sz="4" w:space="0" w:color="auto"/>
            </w:tcBorders>
            <w:shd w:val="clear" w:color="auto" w:fill="auto"/>
            <w:noWrap/>
            <w:vAlign w:val="center"/>
          </w:tcPr>
          <w:p w:rsidR="00BD302B" w:rsidRPr="00BD302B" w:rsidRDefault="00BD302B" w:rsidP="00C67956">
            <w:pPr>
              <w:jc w:val="center"/>
              <w:rPr>
                <w:sz w:val="24"/>
                <w:szCs w:val="24"/>
              </w:rPr>
            </w:pPr>
            <w:r w:rsidRPr="00BD302B">
              <w:rPr>
                <w:sz w:val="24"/>
                <w:szCs w:val="24"/>
              </w:rPr>
              <w:t>2</w:t>
            </w:r>
          </w:p>
        </w:tc>
        <w:tc>
          <w:tcPr>
            <w:tcW w:w="3827" w:type="dxa"/>
            <w:tcBorders>
              <w:top w:val="nil"/>
              <w:left w:val="nil"/>
              <w:bottom w:val="single" w:sz="4" w:space="0" w:color="auto"/>
              <w:right w:val="single" w:sz="4" w:space="0" w:color="auto"/>
            </w:tcBorders>
            <w:shd w:val="clear" w:color="000000" w:fill="FFFFFF"/>
            <w:vAlign w:val="bottom"/>
          </w:tcPr>
          <w:p w:rsidR="00BD302B" w:rsidRPr="00BD302B" w:rsidRDefault="00BD302B" w:rsidP="00C67956">
            <w:pPr>
              <w:rPr>
                <w:sz w:val="24"/>
                <w:szCs w:val="24"/>
              </w:rPr>
            </w:pPr>
            <w:r w:rsidRPr="00BD302B">
              <w:rPr>
                <w:sz w:val="24"/>
                <w:szCs w:val="24"/>
              </w:rPr>
              <w:t>Аккумулятор FNB-V112LI</w:t>
            </w:r>
          </w:p>
        </w:tc>
        <w:tc>
          <w:tcPr>
            <w:tcW w:w="3544" w:type="dxa"/>
            <w:tcBorders>
              <w:top w:val="nil"/>
              <w:left w:val="nil"/>
              <w:bottom w:val="single" w:sz="4" w:space="0" w:color="auto"/>
              <w:right w:val="single" w:sz="4" w:space="0" w:color="auto"/>
            </w:tcBorders>
            <w:shd w:val="clear" w:color="auto" w:fill="auto"/>
            <w:vAlign w:val="center"/>
          </w:tcPr>
          <w:p w:rsidR="00BD302B" w:rsidRPr="00BD302B" w:rsidRDefault="00BD302B" w:rsidP="00C67956">
            <w:pPr>
              <w:rPr>
                <w:sz w:val="24"/>
                <w:szCs w:val="24"/>
                <w:lang w:val="en-US"/>
              </w:rPr>
            </w:pPr>
          </w:p>
        </w:tc>
        <w:tc>
          <w:tcPr>
            <w:tcW w:w="1176" w:type="dxa"/>
            <w:tcBorders>
              <w:top w:val="nil"/>
              <w:left w:val="nil"/>
              <w:bottom w:val="single" w:sz="4" w:space="0" w:color="auto"/>
              <w:right w:val="single" w:sz="4" w:space="0" w:color="auto"/>
            </w:tcBorders>
            <w:shd w:val="clear" w:color="auto" w:fill="auto"/>
            <w:vAlign w:val="center"/>
          </w:tcPr>
          <w:p w:rsidR="00BD302B" w:rsidRPr="00BD302B" w:rsidRDefault="00BD302B" w:rsidP="00C67956">
            <w:pPr>
              <w:jc w:val="center"/>
              <w:rPr>
                <w:sz w:val="24"/>
                <w:szCs w:val="24"/>
              </w:rPr>
            </w:pPr>
            <w:proofErr w:type="spellStart"/>
            <w:proofErr w:type="gramStart"/>
            <w:r w:rsidRPr="00BD302B">
              <w:rPr>
                <w:sz w:val="24"/>
                <w:szCs w:val="24"/>
              </w:rPr>
              <w:t>шт</w:t>
            </w:r>
            <w:proofErr w:type="spellEnd"/>
            <w:proofErr w:type="gramEnd"/>
          </w:p>
        </w:tc>
        <w:tc>
          <w:tcPr>
            <w:tcW w:w="1276" w:type="dxa"/>
            <w:tcBorders>
              <w:top w:val="nil"/>
              <w:left w:val="nil"/>
              <w:bottom w:val="single" w:sz="4" w:space="0" w:color="auto"/>
              <w:right w:val="single" w:sz="4" w:space="0" w:color="auto"/>
            </w:tcBorders>
            <w:shd w:val="clear" w:color="auto" w:fill="auto"/>
            <w:vAlign w:val="bottom"/>
          </w:tcPr>
          <w:p w:rsidR="00BD302B" w:rsidRPr="00BD302B" w:rsidRDefault="00BD302B" w:rsidP="00C67956">
            <w:pPr>
              <w:jc w:val="right"/>
              <w:rPr>
                <w:sz w:val="24"/>
                <w:szCs w:val="24"/>
              </w:rPr>
            </w:pPr>
            <w:r w:rsidRPr="00BD302B">
              <w:rPr>
                <w:sz w:val="24"/>
                <w:szCs w:val="24"/>
              </w:rPr>
              <w:t>10,00</w:t>
            </w:r>
          </w:p>
        </w:tc>
      </w:tr>
      <w:tr w:rsidR="00BD302B" w:rsidRPr="00BD302B" w:rsidTr="00C67956">
        <w:trPr>
          <w:trHeight w:val="600"/>
        </w:trPr>
        <w:tc>
          <w:tcPr>
            <w:tcW w:w="436" w:type="dxa"/>
            <w:tcBorders>
              <w:top w:val="nil"/>
              <w:left w:val="single" w:sz="4" w:space="0" w:color="auto"/>
              <w:bottom w:val="single" w:sz="4" w:space="0" w:color="auto"/>
              <w:right w:val="single" w:sz="4" w:space="0" w:color="auto"/>
            </w:tcBorders>
            <w:shd w:val="clear" w:color="auto" w:fill="auto"/>
            <w:noWrap/>
            <w:vAlign w:val="center"/>
          </w:tcPr>
          <w:p w:rsidR="00BD302B" w:rsidRPr="00BD302B" w:rsidRDefault="00BD302B" w:rsidP="00C67956">
            <w:pPr>
              <w:jc w:val="center"/>
              <w:rPr>
                <w:sz w:val="24"/>
                <w:szCs w:val="24"/>
              </w:rPr>
            </w:pPr>
            <w:r w:rsidRPr="00BD302B">
              <w:rPr>
                <w:sz w:val="24"/>
                <w:szCs w:val="24"/>
              </w:rPr>
              <w:t>3</w:t>
            </w:r>
          </w:p>
        </w:tc>
        <w:tc>
          <w:tcPr>
            <w:tcW w:w="3827" w:type="dxa"/>
            <w:tcBorders>
              <w:top w:val="nil"/>
              <w:left w:val="nil"/>
              <w:bottom w:val="single" w:sz="4" w:space="0" w:color="auto"/>
              <w:right w:val="single" w:sz="4" w:space="0" w:color="auto"/>
            </w:tcBorders>
            <w:shd w:val="clear" w:color="000000" w:fill="FFFFFF"/>
            <w:vAlign w:val="bottom"/>
          </w:tcPr>
          <w:p w:rsidR="00BD302B" w:rsidRPr="00BD302B" w:rsidRDefault="00BD302B" w:rsidP="00C67956">
            <w:pPr>
              <w:rPr>
                <w:sz w:val="24"/>
                <w:szCs w:val="24"/>
                <w:lang w:val="en-US"/>
              </w:rPr>
            </w:pPr>
            <w:r w:rsidRPr="00BD302B">
              <w:rPr>
                <w:sz w:val="24"/>
                <w:szCs w:val="24"/>
              </w:rPr>
              <w:t>Блок</w:t>
            </w:r>
            <w:r w:rsidRPr="00BD302B">
              <w:rPr>
                <w:sz w:val="24"/>
                <w:szCs w:val="24"/>
                <w:lang w:val="en-US"/>
              </w:rPr>
              <w:t xml:space="preserve"> </w:t>
            </w:r>
            <w:r w:rsidRPr="00BD302B">
              <w:rPr>
                <w:sz w:val="24"/>
                <w:szCs w:val="24"/>
              </w:rPr>
              <w:t>питания</w:t>
            </w:r>
            <w:r w:rsidRPr="00BD302B">
              <w:rPr>
                <w:sz w:val="24"/>
                <w:szCs w:val="24"/>
                <w:lang w:val="en-US"/>
              </w:rPr>
              <w:t xml:space="preserve"> </w:t>
            </w:r>
            <w:proofErr w:type="spellStart"/>
            <w:r w:rsidRPr="00BD302B">
              <w:rPr>
                <w:sz w:val="24"/>
                <w:szCs w:val="24"/>
                <w:lang w:val="en-US"/>
              </w:rPr>
              <w:t>Astron</w:t>
            </w:r>
            <w:proofErr w:type="spellEnd"/>
            <w:r w:rsidRPr="00BD302B">
              <w:rPr>
                <w:sz w:val="24"/>
                <w:szCs w:val="24"/>
                <w:lang w:val="en-US"/>
              </w:rPr>
              <w:t xml:space="preserve"> RS-20A-BB</w:t>
            </w:r>
          </w:p>
        </w:tc>
        <w:tc>
          <w:tcPr>
            <w:tcW w:w="3544" w:type="dxa"/>
            <w:tcBorders>
              <w:top w:val="nil"/>
              <w:left w:val="nil"/>
              <w:bottom w:val="single" w:sz="4" w:space="0" w:color="auto"/>
              <w:right w:val="single" w:sz="4" w:space="0" w:color="auto"/>
            </w:tcBorders>
            <w:shd w:val="clear" w:color="auto" w:fill="auto"/>
            <w:vAlign w:val="center"/>
          </w:tcPr>
          <w:p w:rsidR="00BD302B" w:rsidRPr="00BD302B" w:rsidRDefault="00BD302B" w:rsidP="00C67956">
            <w:pPr>
              <w:rPr>
                <w:sz w:val="24"/>
                <w:szCs w:val="24"/>
                <w:lang w:val="en-US"/>
              </w:rPr>
            </w:pPr>
          </w:p>
        </w:tc>
        <w:tc>
          <w:tcPr>
            <w:tcW w:w="1176" w:type="dxa"/>
            <w:tcBorders>
              <w:top w:val="nil"/>
              <w:left w:val="nil"/>
              <w:bottom w:val="single" w:sz="4" w:space="0" w:color="auto"/>
              <w:right w:val="single" w:sz="4" w:space="0" w:color="auto"/>
            </w:tcBorders>
            <w:shd w:val="clear" w:color="auto" w:fill="auto"/>
            <w:vAlign w:val="center"/>
          </w:tcPr>
          <w:p w:rsidR="00BD302B" w:rsidRPr="00BD302B" w:rsidRDefault="00BD302B" w:rsidP="00C67956">
            <w:pPr>
              <w:jc w:val="center"/>
              <w:rPr>
                <w:sz w:val="24"/>
                <w:szCs w:val="24"/>
              </w:rPr>
            </w:pPr>
            <w:proofErr w:type="spellStart"/>
            <w:proofErr w:type="gramStart"/>
            <w:r w:rsidRPr="00BD302B">
              <w:rPr>
                <w:sz w:val="24"/>
                <w:szCs w:val="24"/>
              </w:rPr>
              <w:t>шт</w:t>
            </w:r>
            <w:proofErr w:type="spellEnd"/>
            <w:proofErr w:type="gramEnd"/>
          </w:p>
        </w:tc>
        <w:tc>
          <w:tcPr>
            <w:tcW w:w="1276" w:type="dxa"/>
            <w:tcBorders>
              <w:top w:val="nil"/>
              <w:left w:val="nil"/>
              <w:bottom w:val="single" w:sz="4" w:space="0" w:color="auto"/>
              <w:right w:val="single" w:sz="4" w:space="0" w:color="auto"/>
            </w:tcBorders>
            <w:shd w:val="clear" w:color="auto" w:fill="auto"/>
            <w:vAlign w:val="bottom"/>
          </w:tcPr>
          <w:p w:rsidR="00BD302B" w:rsidRPr="00BD302B" w:rsidRDefault="00BD302B" w:rsidP="00C67956">
            <w:pPr>
              <w:jc w:val="right"/>
              <w:rPr>
                <w:sz w:val="24"/>
                <w:szCs w:val="24"/>
              </w:rPr>
            </w:pPr>
            <w:r w:rsidRPr="00BD302B">
              <w:rPr>
                <w:sz w:val="24"/>
                <w:szCs w:val="24"/>
              </w:rPr>
              <w:t>15,00</w:t>
            </w:r>
          </w:p>
        </w:tc>
      </w:tr>
      <w:tr w:rsidR="00BD302B" w:rsidRPr="00BD302B" w:rsidTr="00C67956">
        <w:trPr>
          <w:trHeight w:val="600"/>
        </w:trPr>
        <w:tc>
          <w:tcPr>
            <w:tcW w:w="436" w:type="dxa"/>
            <w:tcBorders>
              <w:top w:val="nil"/>
              <w:left w:val="single" w:sz="4" w:space="0" w:color="auto"/>
              <w:bottom w:val="single" w:sz="4" w:space="0" w:color="auto"/>
              <w:right w:val="single" w:sz="4" w:space="0" w:color="auto"/>
            </w:tcBorders>
            <w:shd w:val="clear" w:color="auto" w:fill="auto"/>
            <w:noWrap/>
            <w:vAlign w:val="center"/>
          </w:tcPr>
          <w:p w:rsidR="00BD302B" w:rsidRPr="00BD302B" w:rsidRDefault="00BD302B" w:rsidP="00C67956">
            <w:pPr>
              <w:jc w:val="center"/>
              <w:rPr>
                <w:sz w:val="24"/>
                <w:szCs w:val="24"/>
              </w:rPr>
            </w:pPr>
            <w:r w:rsidRPr="00BD302B">
              <w:rPr>
                <w:sz w:val="24"/>
                <w:szCs w:val="24"/>
              </w:rPr>
              <w:t>4</w:t>
            </w:r>
          </w:p>
        </w:tc>
        <w:tc>
          <w:tcPr>
            <w:tcW w:w="3827" w:type="dxa"/>
            <w:tcBorders>
              <w:top w:val="nil"/>
              <w:left w:val="nil"/>
              <w:bottom w:val="single" w:sz="4" w:space="0" w:color="auto"/>
              <w:right w:val="single" w:sz="4" w:space="0" w:color="auto"/>
            </w:tcBorders>
            <w:shd w:val="clear" w:color="000000" w:fill="FFFFFF"/>
            <w:vAlign w:val="bottom"/>
          </w:tcPr>
          <w:p w:rsidR="00BD302B" w:rsidRPr="00BD302B" w:rsidRDefault="00BD302B" w:rsidP="00C67956">
            <w:pPr>
              <w:rPr>
                <w:sz w:val="24"/>
                <w:szCs w:val="24"/>
              </w:rPr>
            </w:pPr>
            <w:r w:rsidRPr="00BD302B">
              <w:rPr>
                <w:sz w:val="24"/>
                <w:szCs w:val="24"/>
              </w:rPr>
              <w:t xml:space="preserve">Переходник ВЧ </w:t>
            </w:r>
            <w:proofErr w:type="spellStart"/>
            <w:r w:rsidRPr="00BD302B">
              <w:rPr>
                <w:sz w:val="24"/>
                <w:szCs w:val="24"/>
              </w:rPr>
              <w:t>Motorola</w:t>
            </w:r>
            <w:proofErr w:type="spellEnd"/>
            <w:r w:rsidRPr="00BD302B">
              <w:rPr>
                <w:sz w:val="24"/>
                <w:szCs w:val="24"/>
              </w:rPr>
              <w:t xml:space="preserve">  5885705M02 на внешнюю антенну для радиостанции </w:t>
            </w:r>
            <w:proofErr w:type="spellStart"/>
            <w:r w:rsidRPr="00BD302B">
              <w:rPr>
                <w:sz w:val="24"/>
                <w:szCs w:val="24"/>
              </w:rPr>
              <w:t>Motorola</w:t>
            </w:r>
            <w:proofErr w:type="spellEnd"/>
            <w:r w:rsidRPr="00BD302B">
              <w:rPr>
                <w:sz w:val="24"/>
                <w:szCs w:val="24"/>
              </w:rPr>
              <w:t xml:space="preserve"> GP 340</w:t>
            </w:r>
          </w:p>
        </w:tc>
        <w:tc>
          <w:tcPr>
            <w:tcW w:w="3544" w:type="dxa"/>
            <w:tcBorders>
              <w:top w:val="nil"/>
              <w:left w:val="nil"/>
              <w:bottom w:val="single" w:sz="4" w:space="0" w:color="auto"/>
              <w:right w:val="single" w:sz="4" w:space="0" w:color="auto"/>
            </w:tcBorders>
            <w:shd w:val="clear" w:color="auto" w:fill="auto"/>
            <w:vAlign w:val="center"/>
          </w:tcPr>
          <w:p w:rsidR="00BD302B" w:rsidRPr="00BD302B" w:rsidRDefault="00BD302B" w:rsidP="00C67956">
            <w:pPr>
              <w:rPr>
                <w:sz w:val="24"/>
                <w:szCs w:val="24"/>
              </w:rPr>
            </w:pPr>
          </w:p>
        </w:tc>
        <w:tc>
          <w:tcPr>
            <w:tcW w:w="1176" w:type="dxa"/>
            <w:tcBorders>
              <w:top w:val="nil"/>
              <w:left w:val="nil"/>
              <w:bottom w:val="single" w:sz="4" w:space="0" w:color="auto"/>
              <w:right w:val="single" w:sz="4" w:space="0" w:color="auto"/>
            </w:tcBorders>
            <w:shd w:val="clear" w:color="auto" w:fill="auto"/>
            <w:vAlign w:val="center"/>
          </w:tcPr>
          <w:p w:rsidR="00BD302B" w:rsidRPr="00BD302B" w:rsidRDefault="00BD302B" w:rsidP="00C67956">
            <w:pPr>
              <w:jc w:val="center"/>
              <w:rPr>
                <w:sz w:val="24"/>
                <w:szCs w:val="24"/>
              </w:rPr>
            </w:pPr>
            <w:proofErr w:type="spellStart"/>
            <w:proofErr w:type="gramStart"/>
            <w:r w:rsidRPr="00BD302B">
              <w:rPr>
                <w:sz w:val="24"/>
                <w:szCs w:val="24"/>
              </w:rPr>
              <w:t>шт</w:t>
            </w:r>
            <w:proofErr w:type="spellEnd"/>
            <w:proofErr w:type="gramEnd"/>
          </w:p>
        </w:tc>
        <w:tc>
          <w:tcPr>
            <w:tcW w:w="1276" w:type="dxa"/>
            <w:tcBorders>
              <w:top w:val="nil"/>
              <w:left w:val="nil"/>
              <w:bottom w:val="single" w:sz="4" w:space="0" w:color="auto"/>
              <w:right w:val="single" w:sz="4" w:space="0" w:color="auto"/>
            </w:tcBorders>
            <w:shd w:val="clear" w:color="auto" w:fill="auto"/>
            <w:vAlign w:val="bottom"/>
          </w:tcPr>
          <w:p w:rsidR="00BD302B" w:rsidRPr="00BD302B" w:rsidRDefault="00BD302B" w:rsidP="00C67956">
            <w:pPr>
              <w:jc w:val="right"/>
              <w:rPr>
                <w:sz w:val="24"/>
                <w:szCs w:val="24"/>
              </w:rPr>
            </w:pPr>
            <w:r w:rsidRPr="00BD302B">
              <w:rPr>
                <w:sz w:val="24"/>
                <w:szCs w:val="24"/>
              </w:rPr>
              <w:t>5,00</w:t>
            </w:r>
          </w:p>
        </w:tc>
      </w:tr>
      <w:tr w:rsidR="00BD302B" w:rsidRPr="00BD302B" w:rsidTr="00C67956">
        <w:trPr>
          <w:trHeight w:val="600"/>
        </w:trPr>
        <w:tc>
          <w:tcPr>
            <w:tcW w:w="436" w:type="dxa"/>
            <w:tcBorders>
              <w:top w:val="nil"/>
              <w:left w:val="single" w:sz="4" w:space="0" w:color="auto"/>
              <w:bottom w:val="single" w:sz="4" w:space="0" w:color="auto"/>
              <w:right w:val="single" w:sz="4" w:space="0" w:color="auto"/>
            </w:tcBorders>
            <w:shd w:val="clear" w:color="auto" w:fill="auto"/>
            <w:noWrap/>
            <w:vAlign w:val="center"/>
          </w:tcPr>
          <w:p w:rsidR="00BD302B" w:rsidRPr="00BD302B" w:rsidRDefault="00BD302B" w:rsidP="00C67956">
            <w:pPr>
              <w:jc w:val="center"/>
              <w:rPr>
                <w:sz w:val="24"/>
                <w:szCs w:val="24"/>
              </w:rPr>
            </w:pPr>
            <w:r w:rsidRPr="00BD302B">
              <w:rPr>
                <w:sz w:val="24"/>
                <w:szCs w:val="24"/>
              </w:rPr>
              <w:t>5</w:t>
            </w:r>
          </w:p>
        </w:tc>
        <w:tc>
          <w:tcPr>
            <w:tcW w:w="3827" w:type="dxa"/>
            <w:tcBorders>
              <w:top w:val="nil"/>
              <w:left w:val="nil"/>
              <w:bottom w:val="single" w:sz="4" w:space="0" w:color="auto"/>
              <w:right w:val="single" w:sz="4" w:space="0" w:color="auto"/>
            </w:tcBorders>
            <w:shd w:val="clear" w:color="000000" w:fill="FFFFFF"/>
            <w:vAlign w:val="bottom"/>
          </w:tcPr>
          <w:p w:rsidR="00BD302B" w:rsidRPr="00BD302B" w:rsidRDefault="00BD302B" w:rsidP="00C67956">
            <w:pPr>
              <w:rPr>
                <w:sz w:val="24"/>
                <w:szCs w:val="24"/>
              </w:rPr>
            </w:pPr>
            <w:r w:rsidRPr="00BD302B">
              <w:rPr>
                <w:sz w:val="24"/>
                <w:szCs w:val="24"/>
              </w:rPr>
              <w:t>Переходник коаксиальный ВЧ BN</w:t>
            </w:r>
            <w:proofErr w:type="gramStart"/>
            <w:r w:rsidRPr="00BD302B">
              <w:rPr>
                <w:sz w:val="24"/>
                <w:szCs w:val="24"/>
              </w:rPr>
              <w:t>С</w:t>
            </w:r>
            <w:proofErr w:type="gramEnd"/>
            <w:r w:rsidRPr="00BD302B">
              <w:rPr>
                <w:sz w:val="24"/>
                <w:szCs w:val="24"/>
              </w:rPr>
              <w:t xml:space="preserve"> </w:t>
            </w:r>
            <w:proofErr w:type="spellStart"/>
            <w:r w:rsidRPr="00BD302B">
              <w:rPr>
                <w:sz w:val="24"/>
                <w:szCs w:val="24"/>
              </w:rPr>
              <w:t>female</w:t>
            </w:r>
            <w:proofErr w:type="spellEnd"/>
            <w:r w:rsidRPr="00BD302B">
              <w:rPr>
                <w:sz w:val="24"/>
                <w:szCs w:val="24"/>
              </w:rPr>
              <w:t xml:space="preserve">/BNC </w:t>
            </w:r>
            <w:proofErr w:type="spellStart"/>
            <w:r w:rsidRPr="00BD302B">
              <w:rPr>
                <w:sz w:val="24"/>
                <w:szCs w:val="24"/>
              </w:rPr>
              <w:t>female</w:t>
            </w:r>
            <w:proofErr w:type="spellEnd"/>
            <w:r w:rsidRPr="00BD302B">
              <w:rPr>
                <w:sz w:val="24"/>
                <w:szCs w:val="24"/>
              </w:rPr>
              <w:t xml:space="preserve"> </w:t>
            </w:r>
            <w:proofErr w:type="spellStart"/>
            <w:r w:rsidRPr="00BD302B">
              <w:rPr>
                <w:sz w:val="24"/>
                <w:szCs w:val="24"/>
              </w:rPr>
              <w:t>тип:BN</w:t>
            </w:r>
            <w:proofErr w:type="gramStart"/>
            <w:r w:rsidRPr="00BD302B">
              <w:rPr>
                <w:sz w:val="24"/>
                <w:szCs w:val="24"/>
              </w:rPr>
              <w:t>С</w:t>
            </w:r>
            <w:proofErr w:type="spellEnd"/>
            <w:proofErr w:type="gramEnd"/>
            <w:r w:rsidRPr="00BD302B">
              <w:rPr>
                <w:sz w:val="24"/>
                <w:szCs w:val="24"/>
              </w:rPr>
              <w:t xml:space="preserve"> мама/BNC мама</w:t>
            </w:r>
          </w:p>
        </w:tc>
        <w:tc>
          <w:tcPr>
            <w:tcW w:w="3544" w:type="dxa"/>
            <w:tcBorders>
              <w:top w:val="nil"/>
              <w:left w:val="nil"/>
              <w:bottom w:val="single" w:sz="4" w:space="0" w:color="auto"/>
              <w:right w:val="single" w:sz="4" w:space="0" w:color="auto"/>
            </w:tcBorders>
            <w:shd w:val="clear" w:color="auto" w:fill="auto"/>
            <w:vAlign w:val="center"/>
          </w:tcPr>
          <w:p w:rsidR="00BD302B" w:rsidRPr="00BD302B" w:rsidRDefault="00BD302B" w:rsidP="00C67956">
            <w:pPr>
              <w:rPr>
                <w:sz w:val="24"/>
                <w:szCs w:val="24"/>
              </w:rPr>
            </w:pPr>
          </w:p>
        </w:tc>
        <w:tc>
          <w:tcPr>
            <w:tcW w:w="1176" w:type="dxa"/>
            <w:tcBorders>
              <w:top w:val="nil"/>
              <w:left w:val="nil"/>
              <w:bottom w:val="single" w:sz="4" w:space="0" w:color="auto"/>
              <w:right w:val="single" w:sz="4" w:space="0" w:color="auto"/>
            </w:tcBorders>
            <w:shd w:val="clear" w:color="auto" w:fill="auto"/>
            <w:vAlign w:val="center"/>
          </w:tcPr>
          <w:p w:rsidR="00BD302B" w:rsidRPr="00BD302B" w:rsidRDefault="00BD302B" w:rsidP="00C67956">
            <w:pPr>
              <w:jc w:val="center"/>
              <w:rPr>
                <w:sz w:val="24"/>
                <w:szCs w:val="24"/>
              </w:rPr>
            </w:pPr>
            <w:proofErr w:type="spellStart"/>
            <w:proofErr w:type="gramStart"/>
            <w:r w:rsidRPr="00BD302B">
              <w:rPr>
                <w:sz w:val="24"/>
                <w:szCs w:val="24"/>
              </w:rPr>
              <w:t>шт</w:t>
            </w:r>
            <w:proofErr w:type="spellEnd"/>
            <w:proofErr w:type="gramEnd"/>
          </w:p>
        </w:tc>
        <w:tc>
          <w:tcPr>
            <w:tcW w:w="1276" w:type="dxa"/>
            <w:tcBorders>
              <w:top w:val="nil"/>
              <w:left w:val="nil"/>
              <w:bottom w:val="single" w:sz="4" w:space="0" w:color="auto"/>
              <w:right w:val="single" w:sz="4" w:space="0" w:color="auto"/>
            </w:tcBorders>
            <w:shd w:val="clear" w:color="auto" w:fill="auto"/>
            <w:vAlign w:val="bottom"/>
          </w:tcPr>
          <w:p w:rsidR="00BD302B" w:rsidRPr="00BD302B" w:rsidRDefault="00BD302B" w:rsidP="00C67956">
            <w:pPr>
              <w:jc w:val="right"/>
              <w:rPr>
                <w:sz w:val="24"/>
                <w:szCs w:val="24"/>
              </w:rPr>
            </w:pPr>
            <w:r w:rsidRPr="00BD302B">
              <w:rPr>
                <w:sz w:val="24"/>
                <w:szCs w:val="24"/>
              </w:rPr>
              <w:t>5,00</w:t>
            </w:r>
          </w:p>
        </w:tc>
      </w:tr>
      <w:tr w:rsidR="00BD302B" w:rsidRPr="00BD302B" w:rsidTr="00C67956">
        <w:trPr>
          <w:trHeight w:val="600"/>
        </w:trPr>
        <w:tc>
          <w:tcPr>
            <w:tcW w:w="436" w:type="dxa"/>
            <w:tcBorders>
              <w:top w:val="nil"/>
              <w:left w:val="single" w:sz="4" w:space="0" w:color="auto"/>
              <w:bottom w:val="single" w:sz="4" w:space="0" w:color="auto"/>
              <w:right w:val="single" w:sz="4" w:space="0" w:color="auto"/>
            </w:tcBorders>
            <w:shd w:val="clear" w:color="auto" w:fill="auto"/>
            <w:noWrap/>
            <w:vAlign w:val="center"/>
          </w:tcPr>
          <w:p w:rsidR="00BD302B" w:rsidRPr="00BD302B" w:rsidRDefault="00BD302B" w:rsidP="00C67956">
            <w:pPr>
              <w:jc w:val="center"/>
              <w:rPr>
                <w:sz w:val="24"/>
                <w:szCs w:val="24"/>
              </w:rPr>
            </w:pPr>
            <w:r w:rsidRPr="00BD302B">
              <w:rPr>
                <w:sz w:val="24"/>
                <w:szCs w:val="24"/>
              </w:rPr>
              <w:t>6</w:t>
            </w:r>
          </w:p>
        </w:tc>
        <w:tc>
          <w:tcPr>
            <w:tcW w:w="3827" w:type="dxa"/>
            <w:tcBorders>
              <w:top w:val="nil"/>
              <w:left w:val="nil"/>
              <w:bottom w:val="single" w:sz="4" w:space="0" w:color="auto"/>
              <w:right w:val="single" w:sz="4" w:space="0" w:color="auto"/>
            </w:tcBorders>
            <w:shd w:val="clear" w:color="000000" w:fill="FFFFFF"/>
            <w:vAlign w:val="bottom"/>
          </w:tcPr>
          <w:p w:rsidR="00BD302B" w:rsidRPr="00BD302B" w:rsidRDefault="00BD302B" w:rsidP="00C67956">
            <w:pPr>
              <w:rPr>
                <w:sz w:val="24"/>
                <w:szCs w:val="24"/>
              </w:rPr>
            </w:pPr>
            <w:r w:rsidRPr="00BD302B">
              <w:rPr>
                <w:sz w:val="24"/>
                <w:szCs w:val="24"/>
              </w:rPr>
              <w:t>Переходник коаксиальный ВЧ BN</w:t>
            </w:r>
            <w:proofErr w:type="gramStart"/>
            <w:r w:rsidRPr="00BD302B">
              <w:rPr>
                <w:sz w:val="24"/>
                <w:szCs w:val="24"/>
              </w:rPr>
              <w:t>С</w:t>
            </w:r>
            <w:proofErr w:type="gramEnd"/>
            <w:r w:rsidRPr="00BD302B">
              <w:rPr>
                <w:sz w:val="24"/>
                <w:szCs w:val="24"/>
              </w:rPr>
              <w:t xml:space="preserve"> </w:t>
            </w:r>
            <w:proofErr w:type="spellStart"/>
            <w:r w:rsidRPr="00BD302B">
              <w:rPr>
                <w:sz w:val="24"/>
                <w:szCs w:val="24"/>
              </w:rPr>
              <w:t>female</w:t>
            </w:r>
            <w:proofErr w:type="spellEnd"/>
            <w:r w:rsidRPr="00BD302B">
              <w:rPr>
                <w:sz w:val="24"/>
                <w:szCs w:val="24"/>
              </w:rPr>
              <w:t xml:space="preserve">/UHF </w:t>
            </w:r>
            <w:proofErr w:type="spellStart"/>
            <w:r w:rsidRPr="00BD302B">
              <w:rPr>
                <w:sz w:val="24"/>
                <w:szCs w:val="24"/>
              </w:rPr>
              <w:t>male</w:t>
            </w:r>
            <w:proofErr w:type="spellEnd"/>
            <w:r w:rsidRPr="00BD302B">
              <w:rPr>
                <w:sz w:val="24"/>
                <w:szCs w:val="24"/>
              </w:rPr>
              <w:t xml:space="preserve"> </w:t>
            </w:r>
            <w:proofErr w:type="spellStart"/>
            <w:r w:rsidRPr="00BD302B">
              <w:rPr>
                <w:sz w:val="24"/>
                <w:szCs w:val="24"/>
              </w:rPr>
              <w:t>тип:BN</w:t>
            </w:r>
            <w:proofErr w:type="gramStart"/>
            <w:r w:rsidRPr="00BD302B">
              <w:rPr>
                <w:sz w:val="24"/>
                <w:szCs w:val="24"/>
              </w:rPr>
              <w:t>С</w:t>
            </w:r>
            <w:proofErr w:type="spellEnd"/>
            <w:proofErr w:type="gramEnd"/>
            <w:r w:rsidRPr="00BD302B">
              <w:rPr>
                <w:sz w:val="24"/>
                <w:szCs w:val="24"/>
              </w:rPr>
              <w:t xml:space="preserve"> мама/UHF папа</w:t>
            </w:r>
          </w:p>
        </w:tc>
        <w:tc>
          <w:tcPr>
            <w:tcW w:w="3544" w:type="dxa"/>
            <w:tcBorders>
              <w:top w:val="nil"/>
              <w:left w:val="nil"/>
              <w:bottom w:val="single" w:sz="4" w:space="0" w:color="auto"/>
              <w:right w:val="single" w:sz="4" w:space="0" w:color="auto"/>
            </w:tcBorders>
            <w:shd w:val="clear" w:color="auto" w:fill="auto"/>
            <w:vAlign w:val="center"/>
          </w:tcPr>
          <w:p w:rsidR="00BD302B" w:rsidRPr="00BD302B" w:rsidRDefault="00BD302B" w:rsidP="00C67956">
            <w:pPr>
              <w:rPr>
                <w:sz w:val="24"/>
                <w:szCs w:val="24"/>
              </w:rPr>
            </w:pPr>
          </w:p>
        </w:tc>
        <w:tc>
          <w:tcPr>
            <w:tcW w:w="1176" w:type="dxa"/>
            <w:tcBorders>
              <w:top w:val="nil"/>
              <w:left w:val="nil"/>
              <w:bottom w:val="single" w:sz="4" w:space="0" w:color="auto"/>
              <w:right w:val="single" w:sz="4" w:space="0" w:color="auto"/>
            </w:tcBorders>
            <w:shd w:val="clear" w:color="auto" w:fill="auto"/>
            <w:vAlign w:val="center"/>
          </w:tcPr>
          <w:p w:rsidR="00BD302B" w:rsidRPr="00BD302B" w:rsidRDefault="00BD302B" w:rsidP="00C67956">
            <w:pPr>
              <w:jc w:val="center"/>
              <w:rPr>
                <w:sz w:val="24"/>
                <w:szCs w:val="24"/>
              </w:rPr>
            </w:pPr>
            <w:proofErr w:type="spellStart"/>
            <w:proofErr w:type="gramStart"/>
            <w:r w:rsidRPr="00BD302B">
              <w:rPr>
                <w:sz w:val="24"/>
                <w:szCs w:val="24"/>
              </w:rPr>
              <w:t>шт</w:t>
            </w:r>
            <w:proofErr w:type="spellEnd"/>
            <w:proofErr w:type="gramEnd"/>
          </w:p>
        </w:tc>
        <w:tc>
          <w:tcPr>
            <w:tcW w:w="1276" w:type="dxa"/>
            <w:tcBorders>
              <w:top w:val="nil"/>
              <w:left w:val="nil"/>
              <w:bottom w:val="single" w:sz="4" w:space="0" w:color="auto"/>
              <w:right w:val="single" w:sz="4" w:space="0" w:color="auto"/>
            </w:tcBorders>
            <w:shd w:val="clear" w:color="auto" w:fill="auto"/>
            <w:vAlign w:val="bottom"/>
          </w:tcPr>
          <w:p w:rsidR="00BD302B" w:rsidRPr="00BD302B" w:rsidRDefault="00BD302B" w:rsidP="00C67956">
            <w:pPr>
              <w:jc w:val="right"/>
              <w:rPr>
                <w:sz w:val="24"/>
                <w:szCs w:val="24"/>
              </w:rPr>
            </w:pPr>
            <w:r w:rsidRPr="00BD302B">
              <w:rPr>
                <w:sz w:val="24"/>
                <w:szCs w:val="24"/>
              </w:rPr>
              <w:t>5,00</w:t>
            </w:r>
          </w:p>
        </w:tc>
      </w:tr>
      <w:tr w:rsidR="00BD302B" w:rsidRPr="00BD302B" w:rsidTr="00C67956">
        <w:trPr>
          <w:trHeight w:val="600"/>
        </w:trPr>
        <w:tc>
          <w:tcPr>
            <w:tcW w:w="436" w:type="dxa"/>
            <w:tcBorders>
              <w:top w:val="nil"/>
              <w:left w:val="single" w:sz="4" w:space="0" w:color="auto"/>
              <w:bottom w:val="single" w:sz="4" w:space="0" w:color="auto"/>
              <w:right w:val="single" w:sz="4" w:space="0" w:color="auto"/>
            </w:tcBorders>
            <w:shd w:val="clear" w:color="auto" w:fill="auto"/>
            <w:noWrap/>
            <w:vAlign w:val="center"/>
          </w:tcPr>
          <w:p w:rsidR="00BD302B" w:rsidRPr="00BD302B" w:rsidRDefault="00BD302B" w:rsidP="00C67956">
            <w:pPr>
              <w:jc w:val="center"/>
              <w:rPr>
                <w:sz w:val="24"/>
                <w:szCs w:val="24"/>
              </w:rPr>
            </w:pPr>
            <w:r w:rsidRPr="00BD302B">
              <w:rPr>
                <w:sz w:val="24"/>
                <w:szCs w:val="24"/>
              </w:rPr>
              <w:t>7</w:t>
            </w:r>
          </w:p>
        </w:tc>
        <w:tc>
          <w:tcPr>
            <w:tcW w:w="3827" w:type="dxa"/>
            <w:tcBorders>
              <w:top w:val="nil"/>
              <w:left w:val="nil"/>
              <w:bottom w:val="single" w:sz="4" w:space="0" w:color="auto"/>
              <w:right w:val="single" w:sz="4" w:space="0" w:color="auto"/>
            </w:tcBorders>
            <w:shd w:val="clear" w:color="000000" w:fill="FFFFFF"/>
            <w:vAlign w:val="bottom"/>
          </w:tcPr>
          <w:p w:rsidR="00BD302B" w:rsidRPr="00BD302B" w:rsidRDefault="00BD302B" w:rsidP="00C67956">
            <w:pPr>
              <w:rPr>
                <w:sz w:val="24"/>
                <w:szCs w:val="24"/>
              </w:rPr>
            </w:pPr>
            <w:r w:rsidRPr="00BD302B">
              <w:rPr>
                <w:sz w:val="24"/>
                <w:szCs w:val="24"/>
              </w:rPr>
              <w:t>Переходник коаксиальный ВЧ BN</w:t>
            </w:r>
            <w:proofErr w:type="gramStart"/>
            <w:r w:rsidRPr="00BD302B">
              <w:rPr>
                <w:sz w:val="24"/>
                <w:szCs w:val="24"/>
              </w:rPr>
              <w:t>С</w:t>
            </w:r>
            <w:proofErr w:type="gramEnd"/>
            <w:r w:rsidRPr="00BD302B">
              <w:rPr>
                <w:sz w:val="24"/>
                <w:szCs w:val="24"/>
              </w:rPr>
              <w:t xml:space="preserve"> </w:t>
            </w:r>
            <w:proofErr w:type="spellStart"/>
            <w:r w:rsidRPr="00BD302B">
              <w:rPr>
                <w:sz w:val="24"/>
                <w:szCs w:val="24"/>
              </w:rPr>
              <w:t>male</w:t>
            </w:r>
            <w:proofErr w:type="spellEnd"/>
            <w:r w:rsidRPr="00BD302B">
              <w:rPr>
                <w:sz w:val="24"/>
                <w:szCs w:val="24"/>
              </w:rPr>
              <w:t xml:space="preserve">/BNC </w:t>
            </w:r>
            <w:proofErr w:type="spellStart"/>
            <w:r w:rsidRPr="00BD302B">
              <w:rPr>
                <w:sz w:val="24"/>
                <w:szCs w:val="24"/>
              </w:rPr>
              <w:t>female</w:t>
            </w:r>
            <w:proofErr w:type="spellEnd"/>
            <w:r w:rsidRPr="00BD302B">
              <w:rPr>
                <w:sz w:val="24"/>
                <w:szCs w:val="24"/>
              </w:rPr>
              <w:t xml:space="preserve"> </w:t>
            </w:r>
            <w:proofErr w:type="spellStart"/>
            <w:r w:rsidRPr="00BD302B">
              <w:rPr>
                <w:sz w:val="24"/>
                <w:szCs w:val="24"/>
              </w:rPr>
              <w:t>тип:BN</w:t>
            </w:r>
            <w:proofErr w:type="gramStart"/>
            <w:r w:rsidRPr="00BD302B">
              <w:rPr>
                <w:sz w:val="24"/>
                <w:szCs w:val="24"/>
              </w:rPr>
              <w:t>С</w:t>
            </w:r>
            <w:proofErr w:type="spellEnd"/>
            <w:proofErr w:type="gramEnd"/>
            <w:r w:rsidRPr="00BD302B">
              <w:rPr>
                <w:sz w:val="24"/>
                <w:szCs w:val="24"/>
              </w:rPr>
              <w:t xml:space="preserve"> папа/</w:t>
            </w:r>
            <w:proofErr w:type="spellStart"/>
            <w:r w:rsidRPr="00BD302B">
              <w:rPr>
                <w:sz w:val="24"/>
                <w:szCs w:val="24"/>
              </w:rPr>
              <w:t>BNCмама</w:t>
            </w:r>
            <w:proofErr w:type="spellEnd"/>
          </w:p>
        </w:tc>
        <w:tc>
          <w:tcPr>
            <w:tcW w:w="3544" w:type="dxa"/>
            <w:tcBorders>
              <w:top w:val="nil"/>
              <w:left w:val="nil"/>
              <w:bottom w:val="single" w:sz="4" w:space="0" w:color="auto"/>
              <w:right w:val="single" w:sz="4" w:space="0" w:color="auto"/>
            </w:tcBorders>
            <w:shd w:val="clear" w:color="auto" w:fill="auto"/>
            <w:vAlign w:val="center"/>
          </w:tcPr>
          <w:p w:rsidR="00BD302B" w:rsidRPr="00BD302B" w:rsidRDefault="00BD302B" w:rsidP="00C67956">
            <w:pPr>
              <w:rPr>
                <w:sz w:val="24"/>
                <w:szCs w:val="24"/>
              </w:rPr>
            </w:pPr>
          </w:p>
        </w:tc>
        <w:tc>
          <w:tcPr>
            <w:tcW w:w="1176" w:type="dxa"/>
            <w:tcBorders>
              <w:top w:val="nil"/>
              <w:left w:val="nil"/>
              <w:bottom w:val="single" w:sz="4" w:space="0" w:color="auto"/>
              <w:right w:val="single" w:sz="4" w:space="0" w:color="auto"/>
            </w:tcBorders>
            <w:shd w:val="clear" w:color="auto" w:fill="auto"/>
            <w:vAlign w:val="center"/>
          </w:tcPr>
          <w:p w:rsidR="00BD302B" w:rsidRPr="00BD302B" w:rsidRDefault="00BD302B" w:rsidP="00C67956">
            <w:pPr>
              <w:jc w:val="center"/>
              <w:rPr>
                <w:sz w:val="24"/>
                <w:szCs w:val="24"/>
              </w:rPr>
            </w:pPr>
            <w:proofErr w:type="spellStart"/>
            <w:proofErr w:type="gramStart"/>
            <w:r w:rsidRPr="00BD302B">
              <w:rPr>
                <w:sz w:val="24"/>
                <w:szCs w:val="24"/>
              </w:rPr>
              <w:t>шт</w:t>
            </w:r>
            <w:proofErr w:type="spellEnd"/>
            <w:proofErr w:type="gramEnd"/>
          </w:p>
        </w:tc>
        <w:tc>
          <w:tcPr>
            <w:tcW w:w="1276" w:type="dxa"/>
            <w:tcBorders>
              <w:top w:val="nil"/>
              <w:left w:val="nil"/>
              <w:bottom w:val="single" w:sz="4" w:space="0" w:color="auto"/>
              <w:right w:val="single" w:sz="4" w:space="0" w:color="auto"/>
            </w:tcBorders>
            <w:shd w:val="clear" w:color="auto" w:fill="auto"/>
            <w:vAlign w:val="bottom"/>
          </w:tcPr>
          <w:p w:rsidR="00BD302B" w:rsidRPr="00BD302B" w:rsidRDefault="00BD302B" w:rsidP="00C67956">
            <w:pPr>
              <w:jc w:val="right"/>
              <w:rPr>
                <w:sz w:val="24"/>
                <w:szCs w:val="24"/>
              </w:rPr>
            </w:pPr>
            <w:r w:rsidRPr="00BD302B">
              <w:rPr>
                <w:sz w:val="24"/>
                <w:szCs w:val="24"/>
              </w:rPr>
              <w:t>5,00</w:t>
            </w:r>
          </w:p>
        </w:tc>
      </w:tr>
      <w:tr w:rsidR="00BD302B" w:rsidRPr="00BD302B" w:rsidTr="00C67956">
        <w:trPr>
          <w:trHeight w:val="600"/>
        </w:trPr>
        <w:tc>
          <w:tcPr>
            <w:tcW w:w="436" w:type="dxa"/>
            <w:tcBorders>
              <w:top w:val="nil"/>
              <w:left w:val="single" w:sz="4" w:space="0" w:color="auto"/>
              <w:bottom w:val="single" w:sz="4" w:space="0" w:color="auto"/>
              <w:right w:val="single" w:sz="4" w:space="0" w:color="auto"/>
            </w:tcBorders>
            <w:shd w:val="clear" w:color="auto" w:fill="auto"/>
            <w:noWrap/>
            <w:vAlign w:val="center"/>
          </w:tcPr>
          <w:p w:rsidR="00BD302B" w:rsidRPr="00BD302B" w:rsidRDefault="00BD302B" w:rsidP="00C67956">
            <w:pPr>
              <w:jc w:val="center"/>
              <w:rPr>
                <w:sz w:val="24"/>
                <w:szCs w:val="24"/>
              </w:rPr>
            </w:pPr>
            <w:r w:rsidRPr="00BD302B">
              <w:rPr>
                <w:sz w:val="24"/>
                <w:szCs w:val="24"/>
              </w:rPr>
              <w:t>8</w:t>
            </w:r>
          </w:p>
        </w:tc>
        <w:tc>
          <w:tcPr>
            <w:tcW w:w="3827" w:type="dxa"/>
            <w:tcBorders>
              <w:top w:val="nil"/>
              <w:left w:val="nil"/>
              <w:bottom w:val="single" w:sz="4" w:space="0" w:color="auto"/>
              <w:right w:val="single" w:sz="4" w:space="0" w:color="auto"/>
            </w:tcBorders>
            <w:shd w:val="clear" w:color="000000" w:fill="FFFFFF"/>
            <w:vAlign w:val="bottom"/>
          </w:tcPr>
          <w:p w:rsidR="00BD302B" w:rsidRPr="00BD302B" w:rsidRDefault="00BD302B" w:rsidP="00C67956">
            <w:pPr>
              <w:rPr>
                <w:sz w:val="24"/>
                <w:szCs w:val="24"/>
              </w:rPr>
            </w:pPr>
            <w:r w:rsidRPr="00BD302B">
              <w:rPr>
                <w:sz w:val="24"/>
                <w:szCs w:val="24"/>
              </w:rPr>
              <w:t xml:space="preserve">Переходник коаксиальный ВЧ </w:t>
            </w:r>
            <w:proofErr w:type="spellStart"/>
            <w:r w:rsidRPr="00BD302B">
              <w:rPr>
                <w:sz w:val="24"/>
                <w:szCs w:val="24"/>
              </w:rPr>
              <w:t>Mini</w:t>
            </w:r>
            <w:proofErr w:type="spellEnd"/>
            <w:r w:rsidRPr="00BD302B">
              <w:rPr>
                <w:sz w:val="24"/>
                <w:szCs w:val="24"/>
              </w:rPr>
              <w:t xml:space="preserve"> UHF </w:t>
            </w:r>
            <w:proofErr w:type="spellStart"/>
            <w:r w:rsidRPr="00BD302B">
              <w:rPr>
                <w:sz w:val="24"/>
                <w:szCs w:val="24"/>
              </w:rPr>
              <w:t>female</w:t>
            </w:r>
            <w:proofErr w:type="spellEnd"/>
            <w:r w:rsidRPr="00BD302B">
              <w:rPr>
                <w:sz w:val="24"/>
                <w:szCs w:val="24"/>
              </w:rPr>
              <w:t xml:space="preserve">/ UHF </w:t>
            </w:r>
            <w:proofErr w:type="spellStart"/>
            <w:r w:rsidRPr="00BD302B">
              <w:rPr>
                <w:sz w:val="24"/>
                <w:szCs w:val="24"/>
              </w:rPr>
              <w:t>male</w:t>
            </w:r>
            <w:proofErr w:type="spellEnd"/>
            <w:r w:rsidRPr="00BD302B">
              <w:rPr>
                <w:sz w:val="24"/>
                <w:szCs w:val="24"/>
              </w:rPr>
              <w:t xml:space="preserve"> </w:t>
            </w:r>
            <w:proofErr w:type="spellStart"/>
            <w:r w:rsidRPr="00BD302B">
              <w:rPr>
                <w:sz w:val="24"/>
                <w:szCs w:val="24"/>
              </w:rPr>
              <w:t>тип</w:t>
            </w:r>
            <w:proofErr w:type="gramStart"/>
            <w:r w:rsidRPr="00BD302B">
              <w:rPr>
                <w:sz w:val="24"/>
                <w:szCs w:val="24"/>
              </w:rPr>
              <w:t>:м</w:t>
            </w:r>
            <w:proofErr w:type="gramEnd"/>
            <w:r w:rsidRPr="00BD302B">
              <w:rPr>
                <w:sz w:val="24"/>
                <w:szCs w:val="24"/>
              </w:rPr>
              <w:t>ини</w:t>
            </w:r>
            <w:proofErr w:type="spellEnd"/>
            <w:r w:rsidRPr="00BD302B">
              <w:rPr>
                <w:sz w:val="24"/>
                <w:szCs w:val="24"/>
              </w:rPr>
              <w:t xml:space="preserve"> UHF мама/UHF папа</w:t>
            </w:r>
          </w:p>
        </w:tc>
        <w:tc>
          <w:tcPr>
            <w:tcW w:w="3544" w:type="dxa"/>
            <w:tcBorders>
              <w:top w:val="nil"/>
              <w:left w:val="nil"/>
              <w:bottom w:val="single" w:sz="4" w:space="0" w:color="auto"/>
              <w:right w:val="single" w:sz="4" w:space="0" w:color="auto"/>
            </w:tcBorders>
            <w:shd w:val="clear" w:color="auto" w:fill="auto"/>
            <w:vAlign w:val="center"/>
          </w:tcPr>
          <w:p w:rsidR="00BD302B" w:rsidRPr="00BD302B" w:rsidRDefault="00BD302B" w:rsidP="00C67956">
            <w:pPr>
              <w:rPr>
                <w:sz w:val="24"/>
                <w:szCs w:val="24"/>
              </w:rPr>
            </w:pPr>
          </w:p>
        </w:tc>
        <w:tc>
          <w:tcPr>
            <w:tcW w:w="1176" w:type="dxa"/>
            <w:tcBorders>
              <w:top w:val="nil"/>
              <w:left w:val="nil"/>
              <w:bottom w:val="single" w:sz="4" w:space="0" w:color="auto"/>
              <w:right w:val="single" w:sz="4" w:space="0" w:color="auto"/>
            </w:tcBorders>
            <w:shd w:val="clear" w:color="auto" w:fill="auto"/>
            <w:vAlign w:val="center"/>
          </w:tcPr>
          <w:p w:rsidR="00BD302B" w:rsidRPr="00BD302B" w:rsidRDefault="00BD302B" w:rsidP="00C67956">
            <w:pPr>
              <w:jc w:val="center"/>
              <w:rPr>
                <w:sz w:val="24"/>
                <w:szCs w:val="24"/>
              </w:rPr>
            </w:pPr>
            <w:proofErr w:type="spellStart"/>
            <w:proofErr w:type="gramStart"/>
            <w:r w:rsidRPr="00BD302B">
              <w:rPr>
                <w:sz w:val="24"/>
                <w:szCs w:val="24"/>
              </w:rPr>
              <w:t>шт</w:t>
            </w:r>
            <w:proofErr w:type="spellEnd"/>
            <w:proofErr w:type="gramEnd"/>
          </w:p>
        </w:tc>
        <w:tc>
          <w:tcPr>
            <w:tcW w:w="1276" w:type="dxa"/>
            <w:tcBorders>
              <w:top w:val="nil"/>
              <w:left w:val="nil"/>
              <w:bottom w:val="single" w:sz="4" w:space="0" w:color="auto"/>
              <w:right w:val="single" w:sz="4" w:space="0" w:color="auto"/>
            </w:tcBorders>
            <w:shd w:val="clear" w:color="auto" w:fill="auto"/>
            <w:vAlign w:val="bottom"/>
          </w:tcPr>
          <w:p w:rsidR="00BD302B" w:rsidRPr="00BD302B" w:rsidRDefault="00BD302B" w:rsidP="00C67956">
            <w:pPr>
              <w:jc w:val="right"/>
              <w:rPr>
                <w:sz w:val="24"/>
                <w:szCs w:val="24"/>
              </w:rPr>
            </w:pPr>
            <w:r w:rsidRPr="00BD302B">
              <w:rPr>
                <w:sz w:val="24"/>
                <w:szCs w:val="24"/>
              </w:rPr>
              <w:t>5,00</w:t>
            </w:r>
          </w:p>
        </w:tc>
      </w:tr>
      <w:tr w:rsidR="00BD302B" w:rsidRPr="00BD302B" w:rsidTr="00C67956">
        <w:trPr>
          <w:trHeight w:val="600"/>
        </w:trPr>
        <w:tc>
          <w:tcPr>
            <w:tcW w:w="436" w:type="dxa"/>
            <w:tcBorders>
              <w:top w:val="nil"/>
              <w:left w:val="single" w:sz="4" w:space="0" w:color="auto"/>
              <w:bottom w:val="single" w:sz="4" w:space="0" w:color="auto"/>
              <w:right w:val="single" w:sz="4" w:space="0" w:color="auto"/>
            </w:tcBorders>
            <w:shd w:val="clear" w:color="auto" w:fill="auto"/>
            <w:noWrap/>
            <w:vAlign w:val="center"/>
          </w:tcPr>
          <w:p w:rsidR="00BD302B" w:rsidRPr="00BD302B" w:rsidRDefault="00BD302B" w:rsidP="00C67956">
            <w:pPr>
              <w:jc w:val="center"/>
              <w:rPr>
                <w:sz w:val="24"/>
                <w:szCs w:val="24"/>
              </w:rPr>
            </w:pPr>
            <w:r w:rsidRPr="00BD302B">
              <w:rPr>
                <w:sz w:val="24"/>
                <w:szCs w:val="24"/>
              </w:rPr>
              <w:t>9</w:t>
            </w:r>
          </w:p>
        </w:tc>
        <w:tc>
          <w:tcPr>
            <w:tcW w:w="3827" w:type="dxa"/>
            <w:tcBorders>
              <w:top w:val="nil"/>
              <w:left w:val="nil"/>
              <w:bottom w:val="single" w:sz="4" w:space="0" w:color="auto"/>
              <w:right w:val="single" w:sz="4" w:space="0" w:color="auto"/>
            </w:tcBorders>
            <w:shd w:val="clear" w:color="000000" w:fill="FFFFFF"/>
            <w:vAlign w:val="bottom"/>
          </w:tcPr>
          <w:p w:rsidR="00BD302B" w:rsidRPr="00BD302B" w:rsidRDefault="00BD302B" w:rsidP="00C67956">
            <w:pPr>
              <w:rPr>
                <w:sz w:val="24"/>
                <w:szCs w:val="24"/>
              </w:rPr>
            </w:pPr>
            <w:r w:rsidRPr="00BD302B">
              <w:rPr>
                <w:sz w:val="24"/>
                <w:szCs w:val="24"/>
              </w:rPr>
              <w:t xml:space="preserve">Переходник коаксиальный ВЧ </w:t>
            </w:r>
            <w:proofErr w:type="spellStart"/>
            <w:r w:rsidRPr="00BD302B">
              <w:rPr>
                <w:sz w:val="24"/>
                <w:szCs w:val="24"/>
              </w:rPr>
              <w:t>Mini</w:t>
            </w:r>
            <w:proofErr w:type="spellEnd"/>
            <w:r w:rsidRPr="00BD302B">
              <w:rPr>
                <w:sz w:val="24"/>
                <w:szCs w:val="24"/>
              </w:rPr>
              <w:t xml:space="preserve"> UHF </w:t>
            </w:r>
            <w:proofErr w:type="spellStart"/>
            <w:r w:rsidRPr="00BD302B">
              <w:rPr>
                <w:sz w:val="24"/>
                <w:szCs w:val="24"/>
              </w:rPr>
              <w:t>female</w:t>
            </w:r>
            <w:proofErr w:type="spellEnd"/>
            <w:r w:rsidRPr="00BD302B">
              <w:rPr>
                <w:sz w:val="24"/>
                <w:szCs w:val="24"/>
              </w:rPr>
              <w:t>/</w:t>
            </w:r>
            <w:proofErr w:type="spellStart"/>
            <w:r w:rsidRPr="00BD302B">
              <w:rPr>
                <w:sz w:val="24"/>
                <w:szCs w:val="24"/>
              </w:rPr>
              <w:t>Mini</w:t>
            </w:r>
            <w:proofErr w:type="spellEnd"/>
            <w:r w:rsidRPr="00BD302B">
              <w:rPr>
                <w:sz w:val="24"/>
                <w:szCs w:val="24"/>
              </w:rPr>
              <w:t xml:space="preserve"> UHF </w:t>
            </w:r>
            <w:proofErr w:type="spellStart"/>
            <w:r w:rsidRPr="00BD302B">
              <w:rPr>
                <w:sz w:val="24"/>
                <w:szCs w:val="24"/>
              </w:rPr>
              <w:t>female</w:t>
            </w:r>
            <w:proofErr w:type="spellEnd"/>
            <w:r w:rsidRPr="00BD302B">
              <w:rPr>
                <w:sz w:val="24"/>
                <w:szCs w:val="24"/>
              </w:rPr>
              <w:t xml:space="preserve"> </w:t>
            </w:r>
            <w:proofErr w:type="spellStart"/>
            <w:r w:rsidRPr="00BD302B">
              <w:rPr>
                <w:sz w:val="24"/>
                <w:szCs w:val="24"/>
              </w:rPr>
              <w:t>тип</w:t>
            </w:r>
            <w:proofErr w:type="gramStart"/>
            <w:r w:rsidRPr="00BD302B">
              <w:rPr>
                <w:sz w:val="24"/>
                <w:szCs w:val="24"/>
              </w:rPr>
              <w:t>:м</w:t>
            </w:r>
            <w:proofErr w:type="gramEnd"/>
            <w:r w:rsidRPr="00BD302B">
              <w:rPr>
                <w:sz w:val="24"/>
                <w:szCs w:val="24"/>
              </w:rPr>
              <w:t>ини</w:t>
            </w:r>
            <w:proofErr w:type="spellEnd"/>
            <w:r w:rsidRPr="00BD302B">
              <w:rPr>
                <w:sz w:val="24"/>
                <w:szCs w:val="24"/>
              </w:rPr>
              <w:t xml:space="preserve"> UHF мама/мини UHF мама</w:t>
            </w:r>
          </w:p>
        </w:tc>
        <w:tc>
          <w:tcPr>
            <w:tcW w:w="3544" w:type="dxa"/>
            <w:tcBorders>
              <w:top w:val="nil"/>
              <w:left w:val="nil"/>
              <w:bottom w:val="single" w:sz="4" w:space="0" w:color="auto"/>
              <w:right w:val="single" w:sz="4" w:space="0" w:color="auto"/>
            </w:tcBorders>
            <w:shd w:val="clear" w:color="auto" w:fill="auto"/>
            <w:vAlign w:val="center"/>
          </w:tcPr>
          <w:p w:rsidR="00BD302B" w:rsidRPr="00BD302B" w:rsidRDefault="00BD302B" w:rsidP="00C67956">
            <w:pPr>
              <w:rPr>
                <w:sz w:val="24"/>
                <w:szCs w:val="24"/>
              </w:rPr>
            </w:pPr>
          </w:p>
        </w:tc>
        <w:tc>
          <w:tcPr>
            <w:tcW w:w="1176" w:type="dxa"/>
            <w:tcBorders>
              <w:top w:val="nil"/>
              <w:left w:val="nil"/>
              <w:bottom w:val="single" w:sz="4" w:space="0" w:color="auto"/>
              <w:right w:val="single" w:sz="4" w:space="0" w:color="auto"/>
            </w:tcBorders>
            <w:shd w:val="clear" w:color="auto" w:fill="auto"/>
            <w:vAlign w:val="center"/>
          </w:tcPr>
          <w:p w:rsidR="00BD302B" w:rsidRPr="00BD302B" w:rsidRDefault="00BD302B" w:rsidP="00C67956">
            <w:pPr>
              <w:jc w:val="center"/>
              <w:rPr>
                <w:sz w:val="24"/>
                <w:szCs w:val="24"/>
              </w:rPr>
            </w:pPr>
            <w:proofErr w:type="spellStart"/>
            <w:proofErr w:type="gramStart"/>
            <w:r w:rsidRPr="00BD302B">
              <w:rPr>
                <w:sz w:val="24"/>
                <w:szCs w:val="24"/>
              </w:rPr>
              <w:t>шт</w:t>
            </w:r>
            <w:proofErr w:type="spellEnd"/>
            <w:proofErr w:type="gramEnd"/>
          </w:p>
        </w:tc>
        <w:tc>
          <w:tcPr>
            <w:tcW w:w="1276" w:type="dxa"/>
            <w:tcBorders>
              <w:top w:val="nil"/>
              <w:left w:val="nil"/>
              <w:bottom w:val="single" w:sz="4" w:space="0" w:color="auto"/>
              <w:right w:val="single" w:sz="4" w:space="0" w:color="auto"/>
            </w:tcBorders>
            <w:shd w:val="clear" w:color="auto" w:fill="auto"/>
            <w:vAlign w:val="bottom"/>
          </w:tcPr>
          <w:p w:rsidR="00BD302B" w:rsidRPr="00BD302B" w:rsidRDefault="00BD302B" w:rsidP="00C67956">
            <w:pPr>
              <w:jc w:val="right"/>
              <w:rPr>
                <w:sz w:val="24"/>
                <w:szCs w:val="24"/>
              </w:rPr>
            </w:pPr>
            <w:r w:rsidRPr="00BD302B">
              <w:rPr>
                <w:sz w:val="24"/>
                <w:szCs w:val="24"/>
              </w:rPr>
              <w:t>5,00</w:t>
            </w:r>
          </w:p>
        </w:tc>
      </w:tr>
      <w:tr w:rsidR="00BD302B" w:rsidRPr="00BD302B" w:rsidTr="00C67956">
        <w:trPr>
          <w:trHeight w:val="600"/>
        </w:trPr>
        <w:tc>
          <w:tcPr>
            <w:tcW w:w="436" w:type="dxa"/>
            <w:tcBorders>
              <w:top w:val="nil"/>
              <w:left w:val="single" w:sz="4" w:space="0" w:color="auto"/>
              <w:bottom w:val="single" w:sz="4" w:space="0" w:color="auto"/>
              <w:right w:val="single" w:sz="4" w:space="0" w:color="auto"/>
            </w:tcBorders>
            <w:shd w:val="clear" w:color="auto" w:fill="auto"/>
            <w:noWrap/>
            <w:vAlign w:val="center"/>
          </w:tcPr>
          <w:p w:rsidR="00BD302B" w:rsidRPr="00BD302B" w:rsidRDefault="00BD302B" w:rsidP="00C67956">
            <w:pPr>
              <w:jc w:val="center"/>
              <w:rPr>
                <w:sz w:val="24"/>
                <w:szCs w:val="24"/>
              </w:rPr>
            </w:pPr>
            <w:r w:rsidRPr="00BD302B">
              <w:rPr>
                <w:sz w:val="24"/>
                <w:szCs w:val="24"/>
              </w:rPr>
              <w:t>10</w:t>
            </w:r>
          </w:p>
        </w:tc>
        <w:tc>
          <w:tcPr>
            <w:tcW w:w="3827" w:type="dxa"/>
            <w:tcBorders>
              <w:top w:val="nil"/>
              <w:left w:val="nil"/>
              <w:bottom w:val="single" w:sz="4" w:space="0" w:color="auto"/>
              <w:right w:val="single" w:sz="4" w:space="0" w:color="auto"/>
            </w:tcBorders>
            <w:shd w:val="clear" w:color="000000" w:fill="FFFFFF"/>
            <w:vAlign w:val="bottom"/>
          </w:tcPr>
          <w:p w:rsidR="00BD302B" w:rsidRPr="00BD302B" w:rsidRDefault="00BD302B" w:rsidP="00C67956">
            <w:pPr>
              <w:rPr>
                <w:sz w:val="24"/>
                <w:szCs w:val="24"/>
              </w:rPr>
            </w:pPr>
            <w:r w:rsidRPr="00BD302B">
              <w:rPr>
                <w:sz w:val="24"/>
                <w:szCs w:val="24"/>
              </w:rPr>
              <w:t xml:space="preserve">Преобразователь напряжения </w:t>
            </w:r>
            <w:proofErr w:type="spellStart"/>
            <w:r w:rsidRPr="00BD302B">
              <w:rPr>
                <w:sz w:val="24"/>
                <w:szCs w:val="24"/>
              </w:rPr>
              <w:t>Astron</w:t>
            </w:r>
            <w:proofErr w:type="spellEnd"/>
            <w:r w:rsidRPr="00BD302B">
              <w:rPr>
                <w:sz w:val="24"/>
                <w:szCs w:val="24"/>
              </w:rPr>
              <w:t xml:space="preserve"> N2412-24</w:t>
            </w:r>
          </w:p>
        </w:tc>
        <w:tc>
          <w:tcPr>
            <w:tcW w:w="3544" w:type="dxa"/>
            <w:tcBorders>
              <w:top w:val="nil"/>
              <w:left w:val="nil"/>
              <w:bottom w:val="single" w:sz="4" w:space="0" w:color="auto"/>
              <w:right w:val="single" w:sz="4" w:space="0" w:color="auto"/>
            </w:tcBorders>
            <w:shd w:val="clear" w:color="auto" w:fill="auto"/>
            <w:vAlign w:val="center"/>
          </w:tcPr>
          <w:p w:rsidR="00BD302B" w:rsidRPr="00BD302B" w:rsidRDefault="00BD302B" w:rsidP="00C67956">
            <w:pPr>
              <w:rPr>
                <w:sz w:val="24"/>
                <w:szCs w:val="24"/>
                <w:lang w:val="en-US"/>
              </w:rPr>
            </w:pPr>
          </w:p>
        </w:tc>
        <w:tc>
          <w:tcPr>
            <w:tcW w:w="1176" w:type="dxa"/>
            <w:tcBorders>
              <w:top w:val="nil"/>
              <w:left w:val="nil"/>
              <w:bottom w:val="single" w:sz="4" w:space="0" w:color="auto"/>
              <w:right w:val="single" w:sz="4" w:space="0" w:color="auto"/>
            </w:tcBorders>
            <w:shd w:val="clear" w:color="auto" w:fill="auto"/>
            <w:vAlign w:val="center"/>
          </w:tcPr>
          <w:p w:rsidR="00BD302B" w:rsidRPr="00BD302B" w:rsidRDefault="00BD302B" w:rsidP="00C67956">
            <w:pPr>
              <w:jc w:val="center"/>
              <w:rPr>
                <w:sz w:val="24"/>
                <w:szCs w:val="24"/>
              </w:rPr>
            </w:pPr>
            <w:proofErr w:type="spellStart"/>
            <w:proofErr w:type="gramStart"/>
            <w:r w:rsidRPr="00BD302B">
              <w:rPr>
                <w:sz w:val="24"/>
                <w:szCs w:val="24"/>
              </w:rPr>
              <w:t>шт</w:t>
            </w:r>
            <w:proofErr w:type="spellEnd"/>
            <w:proofErr w:type="gramEnd"/>
          </w:p>
        </w:tc>
        <w:tc>
          <w:tcPr>
            <w:tcW w:w="1276" w:type="dxa"/>
            <w:tcBorders>
              <w:top w:val="nil"/>
              <w:left w:val="nil"/>
              <w:bottom w:val="single" w:sz="4" w:space="0" w:color="auto"/>
              <w:right w:val="single" w:sz="4" w:space="0" w:color="auto"/>
            </w:tcBorders>
            <w:shd w:val="clear" w:color="auto" w:fill="auto"/>
            <w:vAlign w:val="bottom"/>
          </w:tcPr>
          <w:p w:rsidR="00BD302B" w:rsidRPr="00BD302B" w:rsidRDefault="00BD302B" w:rsidP="00C67956">
            <w:pPr>
              <w:jc w:val="right"/>
              <w:rPr>
                <w:sz w:val="24"/>
                <w:szCs w:val="24"/>
              </w:rPr>
            </w:pPr>
            <w:r w:rsidRPr="00BD302B">
              <w:rPr>
                <w:sz w:val="24"/>
                <w:szCs w:val="24"/>
              </w:rPr>
              <w:t>5,00</w:t>
            </w:r>
          </w:p>
        </w:tc>
      </w:tr>
      <w:tr w:rsidR="00BD302B" w:rsidRPr="00BD302B" w:rsidTr="00C67956">
        <w:trPr>
          <w:trHeight w:val="600"/>
        </w:trPr>
        <w:tc>
          <w:tcPr>
            <w:tcW w:w="436" w:type="dxa"/>
            <w:tcBorders>
              <w:top w:val="nil"/>
              <w:left w:val="single" w:sz="4" w:space="0" w:color="auto"/>
              <w:bottom w:val="single" w:sz="4" w:space="0" w:color="auto"/>
              <w:right w:val="single" w:sz="4" w:space="0" w:color="auto"/>
            </w:tcBorders>
            <w:shd w:val="clear" w:color="auto" w:fill="auto"/>
            <w:noWrap/>
            <w:vAlign w:val="center"/>
          </w:tcPr>
          <w:p w:rsidR="00BD302B" w:rsidRPr="00BD302B" w:rsidRDefault="00BD302B" w:rsidP="00C67956">
            <w:pPr>
              <w:jc w:val="center"/>
              <w:rPr>
                <w:sz w:val="24"/>
                <w:szCs w:val="24"/>
              </w:rPr>
            </w:pPr>
            <w:r w:rsidRPr="00BD302B">
              <w:rPr>
                <w:sz w:val="24"/>
                <w:szCs w:val="24"/>
              </w:rPr>
              <w:t>11</w:t>
            </w:r>
          </w:p>
        </w:tc>
        <w:tc>
          <w:tcPr>
            <w:tcW w:w="3827" w:type="dxa"/>
            <w:tcBorders>
              <w:top w:val="nil"/>
              <w:left w:val="nil"/>
              <w:bottom w:val="single" w:sz="4" w:space="0" w:color="auto"/>
              <w:right w:val="single" w:sz="4" w:space="0" w:color="auto"/>
            </w:tcBorders>
            <w:shd w:val="clear" w:color="000000" w:fill="FFFFFF"/>
            <w:vAlign w:val="bottom"/>
          </w:tcPr>
          <w:p w:rsidR="00BD302B" w:rsidRPr="00BD302B" w:rsidRDefault="00BD302B" w:rsidP="00C67956">
            <w:pPr>
              <w:rPr>
                <w:sz w:val="24"/>
                <w:szCs w:val="24"/>
              </w:rPr>
            </w:pPr>
            <w:r w:rsidRPr="00BD302B">
              <w:rPr>
                <w:sz w:val="24"/>
                <w:szCs w:val="24"/>
              </w:rPr>
              <w:t>Преобразователь напряжения RT10</w:t>
            </w:r>
          </w:p>
        </w:tc>
        <w:tc>
          <w:tcPr>
            <w:tcW w:w="3544" w:type="dxa"/>
            <w:tcBorders>
              <w:top w:val="nil"/>
              <w:left w:val="nil"/>
              <w:bottom w:val="single" w:sz="4" w:space="0" w:color="auto"/>
              <w:right w:val="single" w:sz="4" w:space="0" w:color="auto"/>
            </w:tcBorders>
            <w:shd w:val="clear" w:color="auto" w:fill="auto"/>
            <w:vAlign w:val="center"/>
          </w:tcPr>
          <w:p w:rsidR="00BD302B" w:rsidRPr="00BD302B" w:rsidRDefault="00BD302B" w:rsidP="00C67956">
            <w:pPr>
              <w:rPr>
                <w:sz w:val="24"/>
                <w:szCs w:val="24"/>
                <w:lang w:val="en-US"/>
              </w:rPr>
            </w:pPr>
          </w:p>
        </w:tc>
        <w:tc>
          <w:tcPr>
            <w:tcW w:w="1176" w:type="dxa"/>
            <w:tcBorders>
              <w:top w:val="nil"/>
              <w:left w:val="nil"/>
              <w:bottom w:val="single" w:sz="4" w:space="0" w:color="auto"/>
              <w:right w:val="single" w:sz="4" w:space="0" w:color="auto"/>
            </w:tcBorders>
            <w:shd w:val="clear" w:color="auto" w:fill="auto"/>
            <w:vAlign w:val="center"/>
          </w:tcPr>
          <w:p w:rsidR="00BD302B" w:rsidRPr="00BD302B" w:rsidRDefault="00BD302B" w:rsidP="00C67956">
            <w:pPr>
              <w:jc w:val="center"/>
              <w:rPr>
                <w:sz w:val="24"/>
                <w:szCs w:val="24"/>
              </w:rPr>
            </w:pPr>
            <w:proofErr w:type="spellStart"/>
            <w:proofErr w:type="gramStart"/>
            <w:r w:rsidRPr="00BD302B">
              <w:rPr>
                <w:sz w:val="24"/>
                <w:szCs w:val="24"/>
              </w:rPr>
              <w:t>шт</w:t>
            </w:r>
            <w:proofErr w:type="spellEnd"/>
            <w:proofErr w:type="gramEnd"/>
          </w:p>
        </w:tc>
        <w:tc>
          <w:tcPr>
            <w:tcW w:w="1276" w:type="dxa"/>
            <w:tcBorders>
              <w:top w:val="nil"/>
              <w:left w:val="nil"/>
              <w:bottom w:val="single" w:sz="4" w:space="0" w:color="auto"/>
              <w:right w:val="single" w:sz="4" w:space="0" w:color="auto"/>
            </w:tcBorders>
            <w:shd w:val="clear" w:color="auto" w:fill="auto"/>
            <w:vAlign w:val="bottom"/>
          </w:tcPr>
          <w:p w:rsidR="00BD302B" w:rsidRPr="00BD302B" w:rsidRDefault="00BD302B" w:rsidP="00C67956">
            <w:pPr>
              <w:jc w:val="right"/>
              <w:rPr>
                <w:sz w:val="24"/>
                <w:szCs w:val="24"/>
              </w:rPr>
            </w:pPr>
            <w:r w:rsidRPr="00BD302B">
              <w:rPr>
                <w:sz w:val="24"/>
                <w:szCs w:val="24"/>
              </w:rPr>
              <w:t>2,00</w:t>
            </w:r>
          </w:p>
        </w:tc>
      </w:tr>
      <w:tr w:rsidR="00BD302B" w:rsidRPr="00BD302B" w:rsidTr="00C67956">
        <w:trPr>
          <w:trHeight w:val="600"/>
        </w:trPr>
        <w:tc>
          <w:tcPr>
            <w:tcW w:w="436" w:type="dxa"/>
            <w:tcBorders>
              <w:top w:val="nil"/>
              <w:left w:val="single" w:sz="4" w:space="0" w:color="auto"/>
              <w:bottom w:val="single" w:sz="4" w:space="0" w:color="auto"/>
              <w:right w:val="single" w:sz="4" w:space="0" w:color="auto"/>
            </w:tcBorders>
            <w:shd w:val="clear" w:color="auto" w:fill="auto"/>
            <w:noWrap/>
            <w:vAlign w:val="center"/>
          </w:tcPr>
          <w:p w:rsidR="00BD302B" w:rsidRPr="00BD302B" w:rsidRDefault="00BD302B" w:rsidP="00C67956">
            <w:pPr>
              <w:jc w:val="center"/>
              <w:rPr>
                <w:sz w:val="24"/>
                <w:szCs w:val="24"/>
              </w:rPr>
            </w:pPr>
            <w:r w:rsidRPr="00BD302B">
              <w:rPr>
                <w:sz w:val="24"/>
                <w:szCs w:val="24"/>
              </w:rPr>
              <w:t>12</w:t>
            </w:r>
          </w:p>
        </w:tc>
        <w:tc>
          <w:tcPr>
            <w:tcW w:w="3827" w:type="dxa"/>
            <w:tcBorders>
              <w:top w:val="nil"/>
              <w:left w:val="nil"/>
              <w:bottom w:val="single" w:sz="4" w:space="0" w:color="auto"/>
              <w:right w:val="single" w:sz="4" w:space="0" w:color="auto"/>
            </w:tcBorders>
            <w:shd w:val="clear" w:color="000000" w:fill="FFFFFF"/>
            <w:vAlign w:val="bottom"/>
          </w:tcPr>
          <w:p w:rsidR="00BD302B" w:rsidRPr="00BD302B" w:rsidRDefault="00BD302B" w:rsidP="00C67956">
            <w:pPr>
              <w:rPr>
                <w:sz w:val="24"/>
                <w:szCs w:val="24"/>
              </w:rPr>
            </w:pPr>
            <w:r w:rsidRPr="00BD302B">
              <w:rPr>
                <w:sz w:val="24"/>
                <w:szCs w:val="24"/>
              </w:rPr>
              <w:t xml:space="preserve">Радиостанция </w:t>
            </w:r>
            <w:proofErr w:type="spellStart"/>
            <w:r w:rsidRPr="00BD302B">
              <w:rPr>
                <w:sz w:val="24"/>
                <w:szCs w:val="24"/>
              </w:rPr>
              <w:t>Entel</w:t>
            </w:r>
            <w:proofErr w:type="spellEnd"/>
            <w:r w:rsidRPr="00BD302B">
              <w:rPr>
                <w:sz w:val="24"/>
                <w:szCs w:val="24"/>
              </w:rPr>
              <w:t xml:space="preserve"> HT952 446МГц</w:t>
            </w:r>
          </w:p>
        </w:tc>
        <w:tc>
          <w:tcPr>
            <w:tcW w:w="3544" w:type="dxa"/>
            <w:tcBorders>
              <w:top w:val="nil"/>
              <w:left w:val="nil"/>
              <w:bottom w:val="single" w:sz="4" w:space="0" w:color="auto"/>
              <w:right w:val="single" w:sz="4" w:space="0" w:color="auto"/>
            </w:tcBorders>
            <w:shd w:val="clear" w:color="auto" w:fill="auto"/>
            <w:vAlign w:val="center"/>
          </w:tcPr>
          <w:p w:rsidR="00BD302B" w:rsidRPr="00BD302B" w:rsidRDefault="00BD302B" w:rsidP="00C67956">
            <w:pPr>
              <w:rPr>
                <w:sz w:val="24"/>
                <w:szCs w:val="24"/>
                <w:lang w:val="en-US"/>
              </w:rPr>
            </w:pPr>
          </w:p>
        </w:tc>
        <w:tc>
          <w:tcPr>
            <w:tcW w:w="1176" w:type="dxa"/>
            <w:tcBorders>
              <w:top w:val="nil"/>
              <w:left w:val="nil"/>
              <w:bottom w:val="single" w:sz="4" w:space="0" w:color="auto"/>
              <w:right w:val="single" w:sz="4" w:space="0" w:color="auto"/>
            </w:tcBorders>
            <w:shd w:val="clear" w:color="auto" w:fill="auto"/>
            <w:vAlign w:val="center"/>
          </w:tcPr>
          <w:p w:rsidR="00BD302B" w:rsidRPr="00BD302B" w:rsidRDefault="00BD302B" w:rsidP="00C67956">
            <w:pPr>
              <w:jc w:val="center"/>
              <w:rPr>
                <w:sz w:val="24"/>
                <w:szCs w:val="24"/>
              </w:rPr>
            </w:pPr>
            <w:proofErr w:type="spellStart"/>
            <w:proofErr w:type="gramStart"/>
            <w:r w:rsidRPr="00BD302B">
              <w:rPr>
                <w:sz w:val="24"/>
                <w:szCs w:val="24"/>
              </w:rPr>
              <w:t>шт</w:t>
            </w:r>
            <w:proofErr w:type="spellEnd"/>
            <w:proofErr w:type="gramEnd"/>
          </w:p>
        </w:tc>
        <w:tc>
          <w:tcPr>
            <w:tcW w:w="1276" w:type="dxa"/>
            <w:tcBorders>
              <w:top w:val="nil"/>
              <w:left w:val="nil"/>
              <w:bottom w:val="single" w:sz="4" w:space="0" w:color="auto"/>
              <w:right w:val="single" w:sz="4" w:space="0" w:color="auto"/>
            </w:tcBorders>
            <w:shd w:val="clear" w:color="auto" w:fill="auto"/>
            <w:vAlign w:val="bottom"/>
          </w:tcPr>
          <w:p w:rsidR="00BD302B" w:rsidRPr="00BD302B" w:rsidRDefault="00BD302B" w:rsidP="00C67956">
            <w:pPr>
              <w:jc w:val="right"/>
              <w:rPr>
                <w:sz w:val="24"/>
                <w:szCs w:val="24"/>
              </w:rPr>
            </w:pPr>
            <w:r w:rsidRPr="00BD302B">
              <w:rPr>
                <w:sz w:val="24"/>
                <w:szCs w:val="24"/>
              </w:rPr>
              <w:t>5,00</w:t>
            </w:r>
          </w:p>
        </w:tc>
      </w:tr>
      <w:tr w:rsidR="00BD302B" w:rsidRPr="00BD302B" w:rsidTr="00C67956">
        <w:trPr>
          <w:trHeight w:val="600"/>
        </w:trPr>
        <w:tc>
          <w:tcPr>
            <w:tcW w:w="436" w:type="dxa"/>
            <w:tcBorders>
              <w:top w:val="nil"/>
              <w:left w:val="single" w:sz="4" w:space="0" w:color="auto"/>
              <w:bottom w:val="single" w:sz="4" w:space="0" w:color="auto"/>
              <w:right w:val="single" w:sz="4" w:space="0" w:color="auto"/>
            </w:tcBorders>
            <w:shd w:val="clear" w:color="auto" w:fill="auto"/>
            <w:noWrap/>
            <w:vAlign w:val="center"/>
          </w:tcPr>
          <w:p w:rsidR="00BD302B" w:rsidRPr="00BD302B" w:rsidRDefault="00BD302B" w:rsidP="00C67956">
            <w:pPr>
              <w:jc w:val="center"/>
              <w:rPr>
                <w:sz w:val="24"/>
                <w:szCs w:val="24"/>
              </w:rPr>
            </w:pPr>
            <w:r w:rsidRPr="00BD302B">
              <w:rPr>
                <w:sz w:val="24"/>
                <w:szCs w:val="24"/>
              </w:rPr>
              <w:t>13</w:t>
            </w:r>
          </w:p>
        </w:tc>
        <w:tc>
          <w:tcPr>
            <w:tcW w:w="3827" w:type="dxa"/>
            <w:tcBorders>
              <w:top w:val="nil"/>
              <w:left w:val="nil"/>
              <w:bottom w:val="single" w:sz="4" w:space="0" w:color="auto"/>
              <w:right w:val="single" w:sz="4" w:space="0" w:color="auto"/>
            </w:tcBorders>
            <w:shd w:val="clear" w:color="000000" w:fill="FFFFFF"/>
            <w:vAlign w:val="bottom"/>
          </w:tcPr>
          <w:p w:rsidR="00BD302B" w:rsidRPr="00BD302B" w:rsidRDefault="00BD302B" w:rsidP="00C67956">
            <w:pPr>
              <w:rPr>
                <w:sz w:val="24"/>
                <w:szCs w:val="24"/>
              </w:rPr>
            </w:pPr>
            <w:r w:rsidRPr="00BD302B">
              <w:rPr>
                <w:sz w:val="24"/>
                <w:szCs w:val="24"/>
              </w:rPr>
              <w:t xml:space="preserve">Радиостанция </w:t>
            </w:r>
            <w:proofErr w:type="spellStart"/>
            <w:r w:rsidRPr="00BD302B">
              <w:rPr>
                <w:sz w:val="24"/>
                <w:szCs w:val="24"/>
              </w:rPr>
              <w:t>Kenwood</w:t>
            </w:r>
            <w:proofErr w:type="spellEnd"/>
            <w:r w:rsidRPr="00BD302B">
              <w:rPr>
                <w:sz w:val="24"/>
                <w:szCs w:val="24"/>
              </w:rPr>
              <w:t xml:space="preserve"> ТК-3317М4</w:t>
            </w:r>
          </w:p>
        </w:tc>
        <w:tc>
          <w:tcPr>
            <w:tcW w:w="3544" w:type="dxa"/>
            <w:tcBorders>
              <w:top w:val="nil"/>
              <w:left w:val="nil"/>
              <w:bottom w:val="single" w:sz="4" w:space="0" w:color="auto"/>
              <w:right w:val="single" w:sz="4" w:space="0" w:color="auto"/>
            </w:tcBorders>
            <w:shd w:val="clear" w:color="auto" w:fill="auto"/>
            <w:vAlign w:val="center"/>
          </w:tcPr>
          <w:p w:rsidR="00BD302B" w:rsidRPr="00BD302B" w:rsidRDefault="00BD302B" w:rsidP="00C67956">
            <w:pPr>
              <w:rPr>
                <w:sz w:val="24"/>
                <w:szCs w:val="24"/>
                <w:lang w:val="en-US"/>
              </w:rPr>
            </w:pPr>
          </w:p>
        </w:tc>
        <w:tc>
          <w:tcPr>
            <w:tcW w:w="1176" w:type="dxa"/>
            <w:tcBorders>
              <w:top w:val="nil"/>
              <w:left w:val="nil"/>
              <w:bottom w:val="single" w:sz="4" w:space="0" w:color="auto"/>
              <w:right w:val="single" w:sz="4" w:space="0" w:color="auto"/>
            </w:tcBorders>
            <w:shd w:val="clear" w:color="auto" w:fill="auto"/>
            <w:vAlign w:val="center"/>
          </w:tcPr>
          <w:p w:rsidR="00BD302B" w:rsidRPr="00BD302B" w:rsidRDefault="00BD302B" w:rsidP="00C67956">
            <w:pPr>
              <w:jc w:val="center"/>
              <w:rPr>
                <w:sz w:val="24"/>
                <w:szCs w:val="24"/>
              </w:rPr>
            </w:pPr>
            <w:proofErr w:type="spellStart"/>
            <w:proofErr w:type="gramStart"/>
            <w:r w:rsidRPr="00BD302B">
              <w:rPr>
                <w:sz w:val="24"/>
                <w:szCs w:val="24"/>
              </w:rPr>
              <w:t>шт</w:t>
            </w:r>
            <w:proofErr w:type="spellEnd"/>
            <w:proofErr w:type="gramEnd"/>
          </w:p>
        </w:tc>
        <w:tc>
          <w:tcPr>
            <w:tcW w:w="1276" w:type="dxa"/>
            <w:tcBorders>
              <w:top w:val="nil"/>
              <w:left w:val="nil"/>
              <w:bottom w:val="single" w:sz="4" w:space="0" w:color="auto"/>
              <w:right w:val="single" w:sz="4" w:space="0" w:color="auto"/>
            </w:tcBorders>
            <w:shd w:val="clear" w:color="auto" w:fill="auto"/>
            <w:vAlign w:val="bottom"/>
          </w:tcPr>
          <w:p w:rsidR="00BD302B" w:rsidRPr="00BD302B" w:rsidRDefault="00BD302B" w:rsidP="00C67956">
            <w:pPr>
              <w:jc w:val="right"/>
              <w:rPr>
                <w:sz w:val="24"/>
                <w:szCs w:val="24"/>
              </w:rPr>
            </w:pPr>
            <w:r w:rsidRPr="00BD302B">
              <w:rPr>
                <w:sz w:val="24"/>
                <w:szCs w:val="24"/>
              </w:rPr>
              <w:t>2,00</w:t>
            </w:r>
          </w:p>
        </w:tc>
      </w:tr>
      <w:tr w:rsidR="00BD302B" w:rsidRPr="00BD302B" w:rsidTr="00C67956">
        <w:trPr>
          <w:trHeight w:val="600"/>
        </w:trPr>
        <w:tc>
          <w:tcPr>
            <w:tcW w:w="436" w:type="dxa"/>
            <w:tcBorders>
              <w:top w:val="nil"/>
              <w:left w:val="single" w:sz="4" w:space="0" w:color="auto"/>
              <w:bottom w:val="single" w:sz="4" w:space="0" w:color="auto"/>
              <w:right w:val="single" w:sz="4" w:space="0" w:color="auto"/>
            </w:tcBorders>
            <w:shd w:val="clear" w:color="auto" w:fill="auto"/>
            <w:noWrap/>
            <w:vAlign w:val="center"/>
          </w:tcPr>
          <w:p w:rsidR="00BD302B" w:rsidRPr="00BD302B" w:rsidRDefault="00BD302B" w:rsidP="00C67956">
            <w:pPr>
              <w:jc w:val="center"/>
              <w:rPr>
                <w:sz w:val="24"/>
                <w:szCs w:val="24"/>
              </w:rPr>
            </w:pPr>
            <w:r w:rsidRPr="00BD302B">
              <w:rPr>
                <w:sz w:val="24"/>
                <w:szCs w:val="24"/>
              </w:rPr>
              <w:t>14</w:t>
            </w:r>
          </w:p>
        </w:tc>
        <w:tc>
          <w:tcPr>
            <w:tcW w:w="3827" w:type="dxa"/>
            <w:tcBorders>
              <w:top w:val="nil"/>
              <w:left w:val="nil"/>
              <w:bottom w:val="single" w:sz="4" w:space="0" w:color="auto"/>
              <w:right w:val="single" w:sz="4" w:space="0" w:color="auto"/>
            </w:tcBorders>
            <w:shd w:val="clear" w:color="000000" w:fill="FFFFFF"/>
            <w:vAlign w:val="bottom"/>
          </w:tcPr>
          <w:p w:rsidR="00BD302B" w:rsidRPr="00BD302B" w:rsidRDefault="00BD302B" w:rsidP="00C67956">
            <w:pPr>
              <w:rPr>
                <w:sz w:val="24"/>
                <w:szCs w:val="24"/>
              </w:rPr>
            </w:pPr>
            <w:r w:rsidRPr="00BD302B">
              <w:rPr>
                <w:sz w:val="24"/>
                <w:szCs w:val="24"/>
              </w:rPr>
              <w:t xml:space="preserve">Радиостанция </w:t>
            </w:r>
            <w:proofErr w:type="spellStart"/>
            <w:r w:rsidRPr="00BD302B">
              <w:rPr>
                <w:sz w:val="24"/>
                <w:szCs w:val="24"/>
              </w:rPr>
              <w:t>Motorola</w:t>
            </w:r>
            <w:proofErr w:type="spellEnd"/>
            <w:r w:rsidRPr="00BD302B">
              <w:rPr>
                <w:sz w:val="24"/>
                <w:szCs w:val="24"/>
              </w:rPr>
              <w:t xml:space="preserve"> DM1400. Выходная мощность: 25-45 Вт.</w:t>
            </w:r>
          </w:p>
        </w:tc>
        <w:tc>
          <w:tcPr>
            <w:tcW w:w="3544" w:type="dxa"/>
            <w:tcBorders>
              <w:top w:val="nil"/>
              <w:left w:val="nil"/>
              <w:bottom w:val="single" w:sz="4" w:space="0" w:color="auto"/>
              <w:right w:val="single" w:sz="4" w:space="0" w:color="auto"/>
            </w:tcBorders>
            <w:shd w:val="clear" w:color="auto" w:fill="auto"/>
            <w:vAlign w:val="center"/>
          </w:tcPr>
          <w:p w:rsidR="00BD302B" w:rsidRPr="00BD302B" w:rsidRDefault="00BD302B" w:rsidP="00C67956">
            <w:pPr>
              <w:rPr>
                <w:sz w:val="24"/>
                <w:szCs w:val="24"/>
              </w:rPr>
            </w:pPr>
          </w:p>
        </w:tc>
        <w:tc>
          <w:tcPr>
            <w:tcW w:w="1176" w:type="dxa"/>
            <w:tcBorders>
              <w:top w:val="nil"/>
              <w:left w:val="nil"/>
              <w:bottom w:val="single" w:sz="4" w:space="0" w:color="auto"/>
              <w:right w:val="single" w:sz="4" w:space="0" w:color="auto"/>
            </w:tcBorders>
            <w:shd w:val="clear" w:color="auto" w:fill="auto"/>
            <w:vAlign w:val="center"/>
          </w:tcPr>
          <w:p w:rsidR="00BD302B" w:rsidRPr="00BD302B" w:rsidRDefault="00BD302B" w:rsidP="00C67956">
            <w:pPr>
              <w:jc w:val="center"/>
              <w:rPr>
                <w:sz w:val="24"/>
                <w:szCs w:val="24"/>
              </w:rPr>
            </w:pPr>
            <w:proofErr w:type="spellStart"/>
            <w:proofErr w:type="gramStart"/>
            <w:r w:rsidRPr="00BD302B">
              <w:rPr>
                <w:sz w:val="24"/>
                <w:szCs w:val="24"/>
              </w:rPr>
              <w:t>шт</w:t>
            </w:r>
            <w:proofErr w:type="spellEnd"/>
            <w:proofErr w:type="gramEnd"/>
          </w:p>
        </w:tc>
        <w:tc>
          <w:tcPr>
            <w:tcW w:w="1276" w:type="dxa"/>
            <w:tcBorders>
              <w:top w:val="nil"/>
              <w:left w:val="nil"/>
              <w:bottom w:val="single" w:sz="4" w:space="0" w:color="auto"/>
              <w:right w:val="single" w:sz="4" w:space="0" w:color="auto"/>
            </w:tcBorders>
            <w:shd w:val="clear" w:color="auto" w:fill="auto"/>
            <w:vAlign w:val="bottom"/>
          </w:tcPr>
          <w:p w:rsidR="00BD302B" w:rsidRPr="00BD302B" w:rsidRDefault="00BD302B" w:rsidP="00C67956">
            <w:pPr>
              <w:jc w:val="right"/>
              <w:rPr>
                <w:sz w:val="24"/>
                <w:szCs w:val="24"/>
              </w:rPr>
            </w:pPr>
            <w:r w:rsidRPr="00BD302B">
              <w:rPr>
                <w:sz w:val="24"/>
                <w:szCs w:val="24"/>
              </w:rPr>
              <w:t>10,00</w:t>
            </w:r>
          </w:p>
        </w:tc>
      </w:tr>
      <w:tr w:rsidR="00BD302B" w:rsidRPr="00BD302B" w:rsidTr="00C67956">
        <w:trPr>
          <w:trHeight w:val="600"/>
        </w:trPr>
        <w:tc>
          <w:tcPr>
            <w:tcW w:w="436" w:type="dxa"/>
            <w:tcBorders>
              <w:top w:val="nil"/>
              <w:left w:val="single" w:sz="4" w:space="0" w:color="auto"/>
              <w:bottom w:val="single" w:sz="4" w:space="0" w:color="auto"/>
              <w:right w:val="single" w:sz="4" w:space="0" w:color="auto"/>
            </w:tcBorders>
            <w:shd w:val="clear" w:color="auto" w:fill="auto"/>
            <w:noWrap/>
            <w:vAlign w:val="center"/>
          </w:tcPr>
          <w:p w:rsidR="00BD302B" w:rsidRPr="00BD302B" w:rsidRDefault="00BD302B" w:rsidP="00C67956">
            <w:pPr>
              <w:jc w:val="center"/>
              <w:rPr>
                <w:sz w:val="24"/>
                <w:szCs w:val="24"/>
              </w:rPr>
            </w:pPr>
            <w:r w:rsidRPr="00BD302B">
              <w:rPr>
                <w:sz w:val="24"/>
                <w:szCs w:val="24"/>
              </w:rPr>
              <w:t>15</w:t>
            </w:r>
          </w:p>
        </w:tc>
        <w:tc>
          <w:tcPr>
            <w:tcW w:w="3827" w:type="dxa"/>
            <w:tcBorders>
              <w:top w:val="nil"/>
              <w:left w:val="nil"/>
              <w:bottom w:val="single" w:sz="4" w:space="0" w:color="auto"/>
              <w:right w:val="single" w:sz="4" w:space="0" w:color="auto"/>
            </w:tcBorders>
            <w:shd w:val="clear" w:color="000000" w:fill="FFFFFF"/>
            <w:vAlign w:val="bottom"/>
          </w:tcPr>
          <w:p w:rsidR="00BD302B" w:rsidRPr="00BD302B" w:rsidRDefault="00BD302B" w:rsidP="00C67956">
            <w:pPr>
              <w:rPr>
                <w:sz w:val="24"/>
                <w:szCs w:val="24"/>
              </w:rPr>
            </w:pPr>
            <w:proofErr w:type="gramStart"/>
            <w:r w:rsidRPr="00BD302B">
              <w:rPr>
                <w:sz w:val="24"/>
                <w:szCs w:val="24"/>
              </w:rPr>
              <w:t xml:space="preserve">Программирующий кабель </w:t>
            </w:r>
            <w:proofErr w:type="spellStart"/>
            <w:r w:rsidRPr="00BD302B">
              <w:rPr>
                <w:sz w:val="24"/>
                <w:szCs w:val="24"/>
              </w:rPr>
              <w:t>Motorola</w:t>
            </w:r>
            <w:proofErr w:type="spellEnd"/>
            <w:r w:rsidRPr="00BD302B">
              <w:rPr>
                <w:sz w:val="24"/>
                <w:szCs w:val="24"/>
              </w:rPr>
              <w:t xml:space="preserve"> PMKN4147 (для радиостанций Моторола DМ1400</w:t>
            </w:r>
            <w:proofErr w:type="gramEnd"/>
          </w:p>
        </w:tc>
        <w:tc>
          <w:tcPr>
            <w:tcW w:w="3544" w:type="dxa"/>
            <w:tcBorders>
              <w:top w:val="nil"/>
              <w:left w:val="nil"/>
              <w:bottom w:val="single" w:sz="4" w:space="0" w:color="auto"/>
              <w:right w:val="single" w:sz="4" w:space="0" w:color="auto"/>
            </w:tcBorders>
            <w:shd w:val="clear" w:color="auto" w:fill="auto"/>
            <w:vAlign w:val="center"/>
          </w:tcPr>
          <w:p w:rsidR="00BD302B" w:rsidRPr="00BD302B" w:rsidRDefault="00BD302B" w:rsidP="00C67956">
            <w:pPr>
              <w:rPr>
                <w:sz w:val="24"/>
                <w:szCs w:val="24"/>
              </w:rPr>
            </w:pPr>
          </w:p>
        </w:tc>
        <w:tc>
          <w:tcPr>
            <w:tcW w:w="1176" w:type="dxa"/>
            <w:tcBorders>
              <w:top w:val="nil"/>
              <w:left w:val="nil"/>
              <w:bottom w:val="single" w:sz="4" w:space="0" w:color="auto"/>
              <w:right w:val="single" w:sz="4" w:space="0" w:color="auto"/>
            </w:tcBorders>
            <w:shd w:val="clear" w:color="auto" w:fill="auto"/>
            <w:vAlign w:val="center"/>
          </w:tcPr>
          <w:p w:rsidR="00BD302B" w:rsidRPr="00BD302B" w:rsidRDefault="00BD302B" w:rsidP="00C67956">
            <w:pPr>
              <w:jc w:val="center"/>
              <w:rPr>
                <w:sz w:val="24"/>
                <w:szCs w:val="24"/>
              </w:rPr>
            </w:pPr>
            <w:proofErr w:type="spellStart"/>
            <w:proofErr w:type="gramStart"/>
            <w:r w:rsidRPr="00BD302B">
              <w:rPr>
                <w:sz w:val="24"/>
                <w:szCs w:val="24"/>
              </w:rPr>
              <w:t>шт</w:t>
            </w:r>
            <w:proofErr w:type="spellEnd"/>
            <w:proofErr w:type="gramEnd"/>
          </w:p>
        </w:tc>
        <w:tc>
          <w:tcPr>
            <w:tcW w:w="1276" w:type="dxa"/>
            <w:tcBorders>
              <w:top w:val="nil"/>
              <w:left w:val="nil"/>
              <w:bottom w:val="single" w:sz="4" w:space="0" w:color="auto"/>
              <w:right w:val="single" w:sz="4" w:space="0" w:color="auto"/>
            </w:tcBorders>
            <w:shd w:val="clear" w:color="auto" w:fill="auto"/>
            <w:vAlign w:val="bottom"/>
          </w:tcPr>
          <w:p w:rsidR="00BD302B" w:rsidRPr="00BD302B" w:rsidRDefault="00BD302B" w:rsidP="00C67956">
            <w:pPr>
              <w:jc w:val="right"/>
              <w:rPr>
                <w:sz w:val="24"/>
                <w:szCs w:val="24"/>
              </w:rPr>
            </w:pPr>
            <w:r w:rsidRPr="00BD302B">
              <w:rPr>
                <w:sz w:val="24"/>
                <w:szCs w:val="24"/>
              </w:rPr>
              <w:t>1,00</w:t>
            </w:r>
          </w:p>
        </w:tc>
      </w:tr>
      <w:tr w:rsidR="00BD302B" w:rsidRPr="00BD302B" w:rsidTr="00C67956">
        <w:trPr>
          <w:trHeight w:val="600"/>
        </w:trPr>
        <w:tc>
          <w:tcPr>
            <w:tcW w:w="436" w:type="dxa"/>
            <w:tcBorders>
              <w:top w:val="nil"/>
              <w:left w:val="single" w:sz="4" w:space="0" w:color="auto"/>
              <w:bottom w:val="single" w:sz="4" w:space="0" w:color="auto"/>
              <w:right w:val="single" w:sz="4" w:space="0" w:color="auto"/>
            </w:tcBorders>
            <w:shd w:val="clear" w:color="auto" w:fill="auto"/>
            <w:noWrap/>
            <w:vAlign w:val="center"/>
          </w:tcPr>
          <w:p w:rsidR="00BD302B" w:rsidRPr="00BD302B" w:rsidRDefault="00BD302B" w:rsidP="00C67956">
            <w:pPr>
              <w:jc w:val="center"/>
              <w:rPr>
                <w:sz w:val="24"/>
                <w:szCs w:val="24"/>
              </w:rPr>
            </w:pPr>
            <w:r w:rsidRPr="00BD302B">
              <w:rPr>
                <w:sz w:val="24"/>
                <w:szCs w:val="24"/>
              </w:rPr>
              <w:t>16</w:t>
            </w:r>
          </w:p>
        </w:tc>
        <w:tc>
          <w:tcPr>
            <w:tcW w:w="3827" w:type="dxa"/>
            <w:tcBorders>
              <w:top w:val="nil"/>
              <w:left w:val="nil"/>
              <w:bottom w:val="single" w:sz="4" w:space="0" w:color="auto"/>
              <w:right w:val="single" w:sz="4" w:space="0" w:color="auto"/>
            </w:tcBorders>
            <w:shd w:val="clear" w:color="000000" w:fill="FFFFFF"/>
            <w:vAlign w:val="bottom"/>
          </w:tcPr>
          <w:p w:rsidR="00BD302B" w:rsidRPr="00BD302B" w:rsidRDefault="00BD302B" w:rsidP="00C67956">
            <w:pPr>
              <w:rPr>
                <w:sz w:val="24"/>
                <w:szCs w:val="24"/>
              </w:rPr>
            </w:pPr>
            <w:r w:rsidRPr="00BD302B">
              <w:rPr>
                <w:sz w:val="24"/>
                <w:szCs w:val="24"/>
              </w:rPr>
              <w:t xml:space="preserve">Радиостанция </w:t>
            </w:r>
            <w:proofErr w:type="spellStart"/>
            <w:r w:rsidRPr="00BD302B">
              <w:rPr>
                <w:sz w:val="24"/>
                <w:szCs w:val="24"/>
              </w:rPr>
              <w:t>MotoTRBO</w:t>
            </w:r>
            <w:proofErr w:type="spellEnd"/>
            <w:r w:rsidRPr="00BD302B">
              <w:rPr>
                <w:sz w:val="24"/>
                <w:szCs w:val="24"/>
              </w:rPr>
              <w:t xml:space="preserve"> DP3441 136-174МГц</w:t>
            </w:r>
          </w:p>
        </w:tc>
        <w:tc>
          <w:tcPr>
            <w:tcW w:w="3544" w:type="dxa"/>
            <w:tcBorders>
              <w:top w:val="nil"/>
              <w:left w:val="nil"/>
              <w:bottom w:val="single" w:sz="4" w:space="0" w:color="auto"/>
              <w:right w:val="single" w:sz="4" w:space="0" w:color="auto"/>
            </w:tcBorders>
            <w:shd w:val="clear" w:color="auto" w:fill="auto"/>
            <w:vAlign w:val="center"/>
          </w:tcPr>
          <w:p w:rsidR="00BD302B" w:rsidRPr="00BD302B" w:rsidRDefault="00BD302B" w:rsidP="00C67956">
            <w:pPr>
              <w:rPr>
                <w:sz w:val="24"/>
                <w:szCs w:val="24"/>
                <w:lang w:val="en-US"/>
              </w:rPr>
            </w:pPr>
          </w:p>
        </w:tc>
        <w:tc>
          <w:tcPr>
            <w:tcW w:w="1176" w:type="dxa"/>
            <w:tcBorders>
              <w:top w:val="nil"/>
              <w:left w:val="nil"/>
              <w:bottom w:val="single" w:sz="4" w:space="0" w:color="auto"/>
              <w:right w:val="single" w:sz="4" w:space="0" w:color="auto"/>
            </w:tcBorders>
            <w:shd w:val="clear" w:color="auto" w:fill="auto"/>
            <w:vAlign w:val="center"/>
          </w:tcPr>
          <w:p w:rsidR="00BD302B" w:rsidRPr="00BD302B" w:rsidRDefault="00BD302B" w:rsidP="00C67956">
            <w:pPr>
              <w:jc w:val="center"/>
              <w:rPr>
                <w:sz w:val="24"/>
                <w:szCs w:val="24"/>
              </w:rPr>
            </w:pPr>
            <w:proofErr w:type="spellStart"/>
            <w:proofErr w:type="gramStart"/>
            <w:r w:rsidRPr="00BD302B">
              <w:rPr>
                <w:sz w:val="24"/>
                <w:szCs w:val="24"/>
              </w:rPr>
              <w:t>шт</w:t>
            </w:r>
            <w:proofErr w:type="spellEnd"/>
            <w:proofErr w:type="gramEnd"/>
          </w:p>
        </w:tc>
        <w:tc>
          <w:tcPr>
            <w:tcW w:w="1276" w:type="dxa"/>
            <w:tcBorders>
              <w:top w:val="nil"/>
              <w:left w:val="nil"/>
              <w:bottom w:val="single" w:sz="4" w:space="0" w:color="auto"/>
              <w:right w:val="single" w:sz="4" w:space="0" w:color="auto"/>
            </w:tcBorders>
            <w:shd w:val="clear" w:color="auto" w:fill="auto"/>
            <w:vAlign w:val="bottom"/>
          </w:tcPr>
          <w:p w:rsidR="00BD302B" w:rsidRPr="00BD302B" w:rsidRDefault="00BD302B" w:rsidP="00C67956">
            <w:pPr>
              <w:jc w:val="right"/>
              <w:rPr>
                <w:sz w:val="24"/>
                <w:szCs w:val="24"/>
              </w:rPr>
            </w:pPr>
            <w:r w:rsidRPr="00BD302B">
              <w:rPr>
                <w:sz w:val="24"/>
                <w:szCs w:val="24"/>
              </w:rPr>
              <w:t>10,00</w:t>
            </w:r>
          </w:p>
        </w:tc>
      </w:tr>
      <w:tr w:rsidR="00BD302B" w:rsidRPr="00BD302B" w:rsidTr="00C67956">
        <w:trPr>
          <w:trHeight w:val="600"/>
        </w:trPr>
        <w:tc>
          <w:tcPr>
            <w:tcW w:w="436" w:type="dxa"/>
            <w:tcBorders>
              <w:top w:val="nil"/>
              <w:left w:val="single" w:sz="4" w:space="0" w:color="auto"/>
              <w:bottom w:val="single" w:sz="4" w:space="0" w:color="auto"/>
              <w:right w:val="single" w:sz="4" w:space="0" w:color="auto"/>
            </w:tcBorders>
            <w:shd w:val="clear" w:color="auto" w:fill="auto"/>
            <w:noWrap/>
            <w:vAlign w:val="center"/>
          </w:tcPr>
          <w:p w:rsidR="00BD302B" w:rsidRPr="00BD302B" w:rsidRDefault="00BD302B" w:rsidP="00C67956">
            <w:pPr>
              <w:jc w:val="center"/>
              <w:rPr>
                <w:sz w:val="24"/>
                <w:szCs w:val="24"/>
              </w:rPr>
            </w:pPr>
            <w:r w:rsidRPr="00BD302B">
              <w:rPr>
                <w:sz w:val="24"/>
                <w:szCs w:val="24"/>
              </w:rPr>
              <w:t>17</w:t>
            </w:r>
          </w:p>
        </w:tc>
        <w:tc>
          <w:tcPr>
            <w:tcW w:w="3827" w:type="dxa"/>
            <w:tcBorders>
              <w:top w:val="nil"/>
              <w:left w:val="nil"/>
              <w:bottom w:val="single" w:sz="4" w:space="0" w:color="auto"/>
              <w:right w:val="single" w:sz="4" w:space="0" w:color="auto"/>
            </w:tcBorders>
            <w:shd w:val="clear" w:color="000000" w:fill="FFFFFF"/>
            <w:vAlign w:val="bottom"/>
          </w:tcPr>
          <w:p w:rsidR="00BD302B" w:rsidRPr="00BD302B" w:rsidRDefault="00BD302B" w:rsidP="00C67956">
            <w:pPr>
              <w:rPr>
                <w:sz w:val="24"/>
                <w:szCs w:val="24"/>
              </w:rPr>
            </w:pPr>
            <w:proofErr w:type="gramStart"/>
            <w:r w:rsidRPr="00BD302B">
              <w:rPr>
                <w:sz w:val="24"/>
                <w:szCs w:val="24"/>
              </w:rPr>
              <w:t xml:space="preserve">Программирующий кабель </w:t>
            </w:r>
            <w:proofErr w:type="spellStart"/>
            <w:r w:rsidRPr="00BD302B">
              <w:rPr>
                <w:sz w:val="24"/>
                <w:szCs w:val="24"/>
              </w:rPr>
              <w:t>Motorola</w:t>
            </w:r>
            <w:proofErr w:type="spellEnd"/>
            <w:r w:rsidRPr="00BD302B">
              <w:rPr>
                <w:sz w:val="24"/>
                <w:szCs w:val="24"/>
              </w:rPr>
              <w:t xml:space="preserve"> PMKN4115 (для </w:t>
            </w:r>
            <w:r w:rsidRPr="00BD302B">
              <w:rPr>
                <w:sz w:val="24"/>
                <w:szCs w:val="24"/>
              </w:rPr>
              <w:lastRenderedPageBreak/>
              <w:t>радиостанций Моторола DP3441</w:t>
            </w:r>
            <w:proofErr w:type="gramEnd"/>
          </w:p>
        </w:tc>
        <w:tc>
          <w:tcPr>
            <w:tcW w:w="3544" w:type="dxa"/>
            <w:tcBorders>
              <w:top w:val="nil"/>
              <w:left w:val="nil"/>
              <w:bottom w:val="single" w:sz="4" w:space="0" w:color="auto"/>
              <w:right w:val="single" w:sz="4" w:space="0" w:color="auto"/>
            </w:tcBorders>
            <w:shd w:val="clear" w:color="auto" w:fill="auto"/>
            <w:vAlign w:val="center"/>
          </w:tcPr>
          <w:p w:rsidR="00BD302B" w:rsidRPr="00BD302B" w:rsidRDefault="00BD302B" w:rsidP="00C67956">
            <w:pPr>
              <w:rPr>
                <w:sz w:val="24"/>
                <w:szCs w:val="24"/>
              </w:rPr>
            </w:pPr>
            <w:bookmarkStart w:id="137" w:name="_GoBack"/>
            <w:bookmarkEnd w:id="137"/>
          </w:p>
        </w:tc>
        <w:tc>
          <w:tcPr>
            <w:tcW w:w="1176" w:type="dxa"/>
            <w:tcBorders>
              <w:top w:val="nil"/>
              <w:left w:val="nil"/>
              <w:bottom w:val="single" w:sz="4" w:space="0" w:color="auto"/>
              <w:right w:val="single" w:sz="4" w:space="0" w:color="auto"/>
            </w:tcBorders>
            <w:shd w:val="clear" w:color="auto" w:fill="auto"/>
            <w:vAlign w:val="center"/>
          </w:tcPr>
          <w:p w:rsidR="00BD302B" w:rsidRPr="00BD302B" w:rsidRDefault="00BD302B" w:rsidP="00C67956">
            <w:pPr>
              <w:jc w:val="center"/>
              <w:rPr>
                <w:sz w:val="24"/>
                <w:szCs w:val="24"/>
              </w:rPr>
            </w:pPr>
            <w:proofErr w:type="spellStart"/>
            <w:proofErr w:type="gramStart"/>
            <w:r w:rsidRPr="00BD302B">
              <w:rPr>
                <w:sz w:val="24"/>
                <w:szCs w:val="24"/>
              </w:rPr>
              <w:t>шт</w:t>
            </w:r>
            <w:proofErr w:type="spellEnd"/>
            <w:proofErr w:type="gramEnd"/>
          </w:p>
        </w:tc>
        <w:tc>
          <w:tcPr>
            <w:tcW w:w="1276" w:type="dxa"/>
            <w:tcBorders>
              <w:top w:val="nil"/>
              <w:left w:val="nil"/>
              <w:bottom w:val="single" w:sz="4" w:space="0" w:color="auto"/>
              <w:right w:val="single" w:sz="4" w:space="0" w:color="auto"/>
            </w:tcBorders>
            <w:shd w:val="clear" w:color="auto" w:fill="auto"/>
            <w:vAlign w:val="bottom"/>
          </w:tcPr>
          <w:p w:rsidR="00BD302B" w:rsidRPr="00BD302B" w:rsidRDefault="00BD302B" w:rsidP="00C67956">
            <w:pPr>
              <w:jc w:val="right"/>
              <w:rPr>
                <w:sz w:val="24"/>
                <w:szCs w:val="24"/>
              </w:rPr>
            </w:pPr>
            <w:r w:rsidRPr="00BD302B">
              <w:rPr>
                <w:sz w:val="24"/>
                <w:szCs w:val="24"/>
              </w:rPr>
              <w:t>1,00</w:t>
            </w:r>
          </w:p>
        </w:tc>
      </w:tr>
      <w:tr w:rsidR="00BD302B" w:rsidRPr="00BD302B" w:rsidTr="00C67956">
        <w:trPr>
          <w:trHeight w:val="600"/>
        </w:trPr>
        <w:tc>
          <w:tcPr>
            <w:tcW w:w="436" w:type="dxa"/>
            <w:tcBorders>
              <w:top w:val="nil"/>
              <w:left w:val="single" w:sz="4" w:space="0" w:color="auto"/>
              <w:bottom w:val="single" w:sz="4" w:space="0" w:color="auto"/>
              <w:right w:val="single" w:sz="4" w:space="0" w:color="auto"/>
            </w:tcBorders>
            <w:shd w:val="clear" w:color="auto" w:fill="auto"/>
            <w:noWrap/>
            <w:vAlign w:val="center"/>
          </w:tcPr>
          <w:p w:rsidR="00BD302B" w:rsidRPr="00BD302B" w:rsidRDefault="00BD302B" w:rsidP="00C67956">
            <w:pPr>
              <w:jc w:val="center"/>
              <w:rPr>
                <w:sz w:val="24"/>
                <w:szCs w:val="24"/>
              </w:rPr>
            </w:pPr>
            <w:r w:rsidRPr="00BD302B">
              <w:rPr>
                <w:sz w:val="24"/>
                <w:szCs w:val="24"/>
              </w:rPr>
              <w:lastRenderedPageBreak/>
              <w:t>18</w:t>
            </w:r>
          </w:p>
        </w:tc>
        <w:tc>
          <w:tcPr>
            <w:tcW w:w="3827" w:type="dxa"/>
            <w:tcBorders>
              <w:top w:val="nil"/>
              <w:left w:val="nil"/>
              <w:bottom w:val="single" w:sz="4" w:space="0" w:color="auto"/>
              <w:right w:val="single" w:sz="4" w:space="0" w:color="auto"/>
            </w:tcBorders>
            <w:shd w:val="clear" w:color="000000" w:fill="FFFFFF"/>
            <w:vAlign w:val="bottom"/>
          </w:tcPr>
          <w:p w:rsidR="00BD302B" w:rsidRPr="00BD302B" w:rsidRDefault="00BD302B" w:rsidP="00C67956">
            <w:pPr>
              <w:rPr>
                <w:sz w:val="24"/>
                <w:szCs w:val="24"/>
              </w:rPr>
            </w:pPr>
            <w:r w:rsidRPr="00BD302B">
              <w:rPr>
                <w:sz w:val="24"/>
                <w:szCs w:val="24"/>
              </w:rPr>
              <w:t xml:space="preserve">Программное обеспечение </w:t>
            </w:r>
            <w:proofErr w:type="spellStart"/>
            <w:r w:rsidRPr="00BD302B">
              <w:rPr>
                <w:sz w:val="24"/>
                <w:szCs w:val="24"/>
              </w:rPr>
              <w:t>Motorola</w:t>
            </w:r>
            <w:proofErr w:type="spellEnd"/>
            <w:r w:rsidRPr="00BD302B">
              <w:rPr>
                <w:sz w:val="24"/>
                <w:szCs w:val="24"/>
              </w:rPr>
              <w:t xml:space="preserve"> GMVN5141 для программирования радиостанций</w:t>
            </w:r>
          </w:p>
        </w:tc>
        <w:tc>
          <w:tcPr>
            <w:tcW w:w="3544" w:type="dxa"/>
            <w:tcBorders>
              <w:top w:val="nil"/>
              <w:left w:val="nil"/>
              <w:bottom w:val="single" w:sz="4" w:space="0" w:color="auto"/>
              <w:right w:val="single" w:sz="4" w:space="0" w:color="auto"/>
            </w:tcBorders>
            <w:shd w:val="clear" w:color="auto" w:fill="auto"/>
            <w:vAlign w:val="center"/>
          </w:tcPr>
          <w:p w:rsidR="00BD302B" w:rsidRPr="00BD302B" w:rsidRDefault="00BD302B" w:rsidP="00C67956">
            <w:pPr>
              <w:rPr>
                <w:sz w:val="24"/>
                <w:szCs w:val="24"/>
              </w:rPr>
            </w:pPr>
          </w:p>
        </w:tc>
        <w:tc>
          <w:tcPr>
            <w:tcW w:w="1176" w:type="dxa"/>
            <w:tcBorders>
              <w:top w:val="nil"/>
              <w:left w:val="nil"/>
              <w:bottom w:val="single" w:sz="4" w:space="0" w:color="auto"/>
              <w:right w:val="single" w:sz="4" w:space="0" w:color="auto"/>
            </w:tcBorders>
            <w:shd w:val="clear" w:color="auto" w:fill="auto"/>
            <w:vAlign w:val="center"/>
          </w:tcPr>
          <w:p w:rsidR="00BD302B" w:rsidRPr="00BD302B" w:rsidRDefault="00BD302B" w:rsidP="00C67956">
            <w:pPr>
              <w:jc w:val="center"/>
              <w:rPr>
                <w:sz w:val="24"/>
                <w:szCs w:val="24"/>
              </w:rPr>
            </w:pPr>
            <w:proofErr w:type="spellStart"/>
            <w:proofErr w:type="gramStart"/>
            <w:r w:rsidRPr="00BD302B">
              <w:rPr>
                <w:sz w:val="24"/>
                <w:szCs w:val="24"/>
              </w:rPr>
              <w:t>шт</w:t>
            </w:r>
            <w:proofErr w:type="spellEnd"/>
            <w:proofErr w:type="gramEnd"/>
          </w:p>
        </w:tc>
        <w:tc>
          <w:tcPr>
            <w:tcW w:w="1276" w:type="dxa"/>
            <w:tcBorders>
              <w:top w:val="nil"/>
              <w:left w:val="nil"/>
              <w:bottom w:val="single" w:sz="4" w:space="0" w:color="auto"/>
              <w:right w:val="single" w:sz="4" w:space="0" w:color="auto"/>
            </w:tcBorders>
            <w:shd w:val="clear" w:color="auto" w:fill="auto"/>
            <w:vAlign w:val="bottom"/>
          </w:tcPr>
          <w:p w:rsidR="00BD302B" w:rsidRPr="00BD302B" w:rsidRDefault="00BD302B" w:rsidP="00C67956">
            <w:pPr>
              <w:jc w:val="right"/>
              <w:rPr>
                <w:sz w:val="24"/>
                <w:szCs w:val="24"/>
              </w:rPr>
            </w:pPr>
            <w:r w:rsidRPr="00BD302B">
              <w:rPr>
                <w:sz w:val="24"/>
                <w:szCs w:val="24"/>
              </w:rPr>
              <w:t>1,00</w:t>
            </w:r>
          </w:p>
        </w:tc>
      </w:tr>
      <w:tr w:rsidR="00BD302B" w:rsidRPr="00BD302B" w:rsidTr="00C67956">
        <w:trPr>
          <w:trHeight w:val="600"/>
        </w:trPr>
        <w:tc>
          <w:tcPr>
            <w:tcW w:w="436" w:type="dxa"/>
            <w:tcBorders>
              <w:top w:val="nil"/>
              <w:left w:val="single" w:sz="4" w:space="0" w:color="auto"/>
              <w:bottom w:val="single" w:sz="4" w:space="0" w:color="auto"/>
              <w:right w:val="single" w:sz="4" w:space="0" w:color="auto"/>
            </w:tcBorders>
            <w:shd w:val="clear" w:color="auto" w:fill="auto"/>
            <w:noWrap/>
            <w:vAlign w:val="center"/>
          </w:tcPr>
          <w:p w:rsidR="00BD302B" w:rsidRPr="00BD302B" w:rsidRDefault="00BD302B" w:rsidP="00C67956">
            <w:pPr>
              <w:jc w:val="center"/>
              <w:rPr>
                <w:sz w:val="24"/>
                <w:szCs w:val="24"/>
              </w:rPr>
            </w:pPr>
            <w:r w:rsidRPr="00BD302B">
              <w:rPr>
                <w:sz w:val="24"/>
                <w:szCs w:val="24"/>
                <w:lang w:val="en-US"/>
              </w:rPr>
              <w:t>1</w:t>
            </w:r>
            <w:r w:rsidRPr="00BD302B">
              <w:rPr>
                <w:sz w:val="24"/>
                <w:szCs w:val="24"/>
              </w:rPr>
              <w:t>9</w:t>
            </w:r>
          </w:p>
        </w:tc>
        <w:tc>
          <w:tcPr>
            <w:tcW w:w="3827" w:type="dxa"/>
            <w:tcBorders>
              <w:top w:val="nil"/>
              <w:left w:val="nil"/>
              <w:bottom w:val="single" w:sz="4" w:space="0" w:color="auto"/>
              <w:right w:val="single" w:sz="4" w:space="0" w:color="auto"/>
            </w:tcBorders>
            <w:shd w:val="clear" w:color="000000" w:fill="FFFFFF"/>
            <w:vAlign w:val="bottom"/>
          </w:tcPr>
          <w:p w:rsidR="00BD302B" w:rsidRPr="00BD302B" w:rsidRDefault="00BD302B" w:rsidP="00C67956">
            <w:pPr>
              <w:rPr>
                <w:sz w:val="24"/>
                <w:szCs w:val="24"/>
              </w:rPr>
            </w:pPr>
            <w:r w:rsidRPr="00BD302B">
              <w:rPr>
                <w:sz w:val="24"/>
                <w:szCs w:val="24"/>
              </w:rPr>
              <w:t xml:space="preserve">Радиостанция VEKTOR VT-27 </w:t>
            </w:r>
            <w:proofErr w:type="spellStart"/>
            <w:r w:rsidRPr="00BD302B">
              <w:rPr>
                <w:sz w:val="24"/>
                <w:szCs w:val="24"/>
              </w:rPr>
              <w:t>comfort</w:t>
            </w:r>
            <w:proofErr w:type="spellEnd"/>
          </w:p>
        </w:tc>
        <w:tc>
          <w:tcPr>
            <w:tcW w:w="3544" w:type="dxa"/>
            <w:tcBorders>
              <w:top w:val="nil"/>
              <w:left w:val="nil"/>
              <w:bottom w:val="single" w:sz="4" w:space="0" w:color="auto"/>
              <w:right w:val="single" w:sz="4" w:space="0" w:color="auto"/>
            </w:tcBorders>
            <w:shd w:val="clear" w:color="auto" w:fill="auto"/>
            <w:vAlign w:val="center"/>
          </w:tcPr>
          <w:p w:rsidR="00BD302B" w:rsidRPr="00BD302B" w:rsidRDefault="00BD302B" w:rsidP="00C67956">
            <w:pPr>
              <w:rPr>
                <w:sz w:val="24"/>
                <w:szCs w:val="24"/>
                <w:lang w:val="en-US"/>
              </w:rPr>
            </w:pPr>
          </w:p>
        </w:tc>
        <w:tc>
          <w:tcPr>
            <w:tcW w:w="1176" w:type="dxa"/>
            <w:tcBorders>
              <w:top w:val="nil"/>
              <w:left w:val="nil"/>
              <w:bottom w:val="single" w:sz="4" w:space="0" w:color="auto"/>
              <w:right w:val="single" w:sz="4" w:space="0" w:color="auto"/>
            </w:tcBorders>
            <w:shd w:val="clear" w:color="auto" w:fill="auto"/>
            <w:vAlign w:val="center"/>
          </w:tcPr>
          <w:p w:rsidR="00BD302B" w:rsidRPr="00BD302B" w:rsidRDefault="00BD302B" w:rsidP="00C67956">
            <w:pPr>
              <w:jc w:val="center"/>
              <w:rPr>
                <w:sz w:val="24"/>
                <w:szCs w:val="24"/>
              </w:rPr>
            </w:pPr>
            <w:proofErr w:type="spellStart"/>
            <w:proofErr w:type="gramStart"/>
            <w:r w:rsidRPr="00BD302B">
              <w:rPr>
                <w:sz w:val="24"/>
                <w:szCs w:val="24"/>
              </w:rPr>
              <w:t>шт</w:t>
            </w:r>
            <w:proofErr w:type="spellEnd"/>
            <w:proofErr w:type="gramEnd"/>
          </w:p>
        </w:tc>
        <w:tc>
          <w:tcPr>
            <w:tcW w:w="1276" w:type="dxa"/>
            <w:tcBorders>
              <w:top w:val="nil"/>
              <w:left w:val="nil"/>
              <w:bottom w:val="single" w:sz="4" w:space="0" w:color="auto"/>
              <w:right w:val="single" w:sz="4" w:space="0" w:color="auto"/>
            </w:tcBorders>
            <w:shd w:val="clear" w:color="auto" w:fill="auto"/>
            <w:vAlign w:val="bottom"/>
          </w:tcPr>
          <w:p w:rsidR="00BD302B" w:rsidRPr="00BD302B" w:rsidRDefault="00BD302B" w:rsidP="00C67956">
            <w:pPr>
              <w:jc w:val="right"/>
              <w:rPr>
                <w:sz w:val="24"/>
                <w:szCs w:val="24"/>
              </w:rPr>
            </w:pPr>
            <w:r w:rsidRPr="00BD302B">
              <w:rPr>
                <w:sz w:val="24"/>
                <w:szCs w:val="24"/>
              </w:rPr>
              <w:t>2,00</w:t>
            </w:r>
          </w:p>
        </w:tc>
      </w:tr>
      <w:tr w:rsidR="00BD302B" w:rsidRPr="00BD302B" w:rsidTr="00C67956">
        <w:trPr>
          <w:trHeight w:val="600"/>
        </w:trPr>
        <w:tc>
          <w:tcPr>
            <w:tcW w:w="436" w:type="dxa"/>
            <w:tcBorders>
              <w:top w:val="nil"/>
              <w:left w:val="single" w:sz="4" w:space="0" w:color="auto"/>
              <w:bottom w:val="single" w:sz="4" w:space="0" w:color="auto"/>
              <w:right w:val="single" w:sz="4" w:space="0" w:color="auto"/>
            </w:tcBorders>
            <w:shd w:val="clear" w:color="auto" w:fill="auto"/>
            <w:noWrap/>
            <w:vAlign w:val="center"/>
          </w:tcPr>
          <w:p w:rsidR="00BD302B" w:rsidRPr="00BD302B" w:rsidRDefault="00BD302B" w:rsidP="00C67956">
            <w:pPr>
              <w:jc w:val="center"/>
              <w:rPr>
                <w:sz w:val="24"/>
                <w:szCs w:val="24"/>
              </w:rPr>
            </w:pPr>
            <w:r w:rsidRPr="00BD302B">
              <w:rPr>
                <w:sz w:val="24"/>
                <w:szCs w:val="24"/>
                <w:lang w:val="en-US"/>
              </w:rPr>
              <w:t>2</w:t>
            </w:r>
            <w:r w:rsidRPr="00BD302B">
              <w:rPr>
                <w:sz w:val="24"/>
                <w:szCs w:val="24"/>
              </w:rPr>
              <w:t>0</w:t>
            </w:r>
          </w:p>
        </w:tc>
        <w:tc>
          <w:tcPr>
            <w:tcW w:w="3827" w:type="dxa"/>
            <w:tcBorders>
              <w:top w:val="nil"/>
              <w:left w:val="nil"/>
              <w:bottom w:val="single" w:sz="4" w:space="0" w:color="auto"/>
              <w:right w:val="single" w:sz="4" w:space="0" w:color="auto"/>
            </w:tcBorders>
            <w:shd w:val="clear" w:color="000000" w:fill="FFFFFF"/>
            <w:vAlign w:val="bottom"/>
          </w:tcPr>
          <w:p w:rsidR="00BD302B" w:rsidRPr="00BD302B" w:rsidRDefault="00BD302B" w:rsidP="00C67956">
            <w:pPr>
              <w:rPr>
                <w:sz w:val="24"/>
                <w:szCs w:val="24"/>
              </w:rPr>
            </w:pPr>
            <w:r w:rsidRPr="00BD302B">
              <w:rPr>
                <w:sz w:val="24"/>
                <w:szCs w:val="24"/>
              </w:rPr>
              <w:t>Радиостанция VX-2100-D0-50 C EXP 134-174МГц</w:t>
            </w:r>
          </w:p>
        </w:tc>
        <w:tc>
          <w:tcPr>
            <w:tcW w:w="3544" w:type="dxa"/>
            <w:tcBorders>
              <w:top w:val="nil"/>
              <w:left w:val="nil"/>
              <w:bottom w:val="single" w:sz="4" w:space="0" w:color="auto"/>
              <w:right w:val="single" w:sz="4" w:space="0" w:color="auto"/>
            </w:tcBorders>
            <w:shd w:val="clear" w:color="auto" w:fill="auto"/>
            <w:vAlign w:val="center"/>
          </w:tcPr>
          <w:p w:rsidR="00BD302B" w:rsidRPr="00BD302B" w:rsidRDefault="00BD302B" w:rsidP="00C67956">
            <w:pPr>
              <w:rPr>
                <w:sz w:val="24"/>
                <w:szCs w:val="24"/>
              </w:rPr>
            </w:pPr>
          </w:p>
        </w:tc>
        <w:tc>
          <w:tcPr>
            <w:tcW w:w="1176" w:type="dxa"/>
            <w:tcBorders>
              <w:top w:val="nil"/>
              <w:left w:val="nil"/>
              <w:bottom w:val="single" w:sz="4" w:space="0" w:color="auto"/>
              <w:right w:val="single" w:sz="4" w:space="0" w:color="auto"/>
            </w:tcBorders>
            <w:shd w:val="clear" w:color="auto" w:fill="auto"/>
            <w:vAlign w:val="center"/>
          </w:tcPr>
          <w:p w:rsidR="00BD302B" w:rsidRPr="00BD302B" w:rsidRDefault="00BD302B" w:rsidP="00C67956">
            <w:pPr>
              <w:jc w:val="center"/>
              <w:rPr>
                <w:sz w:val="24"/>
                <w:szCs w:val="24"/>
              </w:rPr>
            </w:pPr>
            <w:proofErr w:type="spellStart"/>
            <w:proofErr w:type="gramStart"/>
            <w:r w:rsidRPr="00BD302B">
              <w:rPr>
                <w:sz w:val="24"/>
                <w:szCs w:val="24"/>
              </w:rPr>
              <w:t>шт</w:t>
            </w:r>
            <w:proofErr w:type="spellEnd"/>
            <w:proofErr w:type="gramEnd"/>
          </w:p>
        </w:tc>
        <w:tc>
          <w:tcPr>
            <w:tcW w:w="1276" w:type="dxa"/>
            <w:tcBorders>
              <w:top w:val="nil"/>
              <w:left w:val="nil"/>
              <w:bottom w:val="single" w:sz="4" w:space="0" w:color="auto"/>
              <w:right w:val="single" w:sz="4" w:space="0" w:color="auto"/>
            </w:tcBorders>
            <w:shd w:val="clear" w:color="auto" w:fill="auto"/>
            <w:vAlign w:val="bottom"/>
          </w:tcPr>
          <w:p w:rsidR="00BD302B" w:rsidRPr="00BD302B" w:rsidRDefault="00BD302B" w:rsidP="00C67956">
            <w:pPr>
              <w:jc w:val="right"/>
              <w:rPr>
                <w:sz w:val="24"/>
                <w:szCs w:val="24"/>
              </w:rPr>
            </w:pPr>
            <w:r w:rsidRPr="00BD302B">
              <w:rPr>
                <w:sz w:val="24"/>
                <w:szCs w:val="24"/>
              </w:rPr>
              <w:t>2,00</w:t>
            </w:r>
          </w:p>
        </w:tc>
      </w:tr>
    </w:tbl>
    <w:p w:rsidR="00BD302B" w:rsidRPr="00BD302B" w:rsidRDefault="00BD302B" w:rsidP="00BD302B">
      <w:pPr>
        <w:ind w:right="-77"/>
        <w:jc w:val="both"/>
        <w:rPr>
          <w:sz w:val="24"/>
          <w:szCs w:val="24"/>
        </w:rPr>
      </w:pPr>
    </w:p>
    <w:p w:rsidR="00BD302B" w:rsidRPr="00BD302B" w:rsidRDefault="00BD302B" w:rsidP="00BD302B">
      <w:pPr>
        <w:ind w:right="-77"/>
        <w:jc w:val="both"/>
        <w:rPr>
          <w:sz w:val="24"/>
          <w:szCs w:val="24"/>
        </w:rPr>
      </w:pPr>
      <w:r w:rsidRPr="00BD302B">
        <w:rPr>
          <w:sz w:val="24"/>
          <w:szCs w:val="24"/>
        </w:rPr>
        <w:t>5.</w:t>
      </w:r>
      <w:r w:rsidRPr="00BD302B">
        <w:rPr>
          <w:sz w:val="24"/>
          <w:szCs w:val="24"/>
        </w:rPr>
        <w:tab/>
        <w:t xml:space="preserve">Товары должны поставляться в упаковке, соответствующей их характеру и способу транспортировки. Упаковка должна предохранять Товары от всякого рода повреждений, утраты товарного вида при его перевозке с учетом возможных перегрузок в пути и длительного хранения. </w:t>
      </w:r>
    </w:p>
    <w:p w:rsidR="00BD302B" w:rsidRPr="00BD302B" w:rsidRDefault="00BD302B" w:rsidP="00BD302B">
      <w:pPr>
        <w:ind w:right="-77"/>
        <w:jc w:val="both"/>
        <w:rPr>
          <w:sz w:val="24"/>
          <w:szCs w:val="24"/>
        </w:rPr>
      </w:pPr>
      <w:r w:rsidRPr="00BD302B">
        <w:rPr>
          <w:sz w:val="24"/>
          <w:szCs w:val="24"/>
        </w:rPr>
        <w:t>6.</w:t>
      </w:r>
      <w:r w:rsidRPr="00BD302B">
        <w:rPr>
          <w:sz w:val="24"/>
          <w:szCs w:val="24"/>
        </w:rPr>
        <w:tab/>
        <w:t>Тара и упаковка должны быть многооборотными и гарантировать целостность и сохранность продукции при перевозке и хранении. Упаковка не должна содержать вскрытий, вмятин, порезов.</w:t>
      </w:r>
    </w:p>
    <w:p w:rsidR="00BD302B" w:rsidRDefault="00BD302B" w:rsidP="00BD302B">
      <w:pPr>
        <w:ind w:right="-77"/>
        <w:jc w:val="both"/>
        <w:rPr>
          <w:szCs w:val="24"/>
        </w:rPr>
      </w:pPr>
      <w:r w:rsidRPr="00BD302B">
        <w:rPr>
          <w:sz w:val="24"/>
          <w:szCs w:val="24"/>
        </w:rPr>
        <w:t xml:space="preserve">7. </w:t>
      </w:r>
      <w:r w:rsidRPr="00BD302B">
        <w:rPr>
          <w:sz w:val="24"/>
          <w:szCs w:val="24"/>
        </w:rPr>
        <w:tab/>
        <w:t>Гарантийный срок 12 месяцев.</w:t>
      </w:r>
      <w:r>
        <w:rPr>
          <w:szCs w:val="24"/>
        </w:rPr>
        <w:t xml:space="preserve"> </w:t>
      </w:r>
    </w:p>
    <w:p w:rsidR="00AC0F90" w:rsidRDefault="00AC0F90" w:rsidP="000C3937">
      <w:pPr>
        <w:jc w:val="both"/>
        <w:rPr>
          <w:b/>
          <w:sz w:val="20"/>
          <w:szCs w:val="20"/>
        </w:rPr>
      </w:pPr>
    </w:p>
    <w:p w:rsidR="00AC0F90" w:rsidRDefault="00AC0F90" w:rsidP="000C3937">
      <w:pPr>
        <w:jc w:val="both"/>
        <w:rPr>
          <w:b/>
          <w:sz w:val="20"/>
          <w:szCs w:val="20"/>
        </w:rPr>
      </w:pPr>
    </w:p>
    <w:p w:rsidR="00AC0F90" w:rsidRPr="00BC2583" w:rsidRDefault="00AC0F90" w:rsidP="000C3937">
      <w:pPr>
        <w:jc w:val="both"/>
        <w:rPr>
          <w:b/>
          <w:sz w:val="20"/>
          <w:szCs w:val="20"/>
        </w:rPr>
      </w:pPr>
    </w:p>
    <w:p w:rsidR="00C50FE9" w:rsidRPr="00BC2583" w:rsidRDefault="00C50FE9" w:rsidP="009B1EE2">
      <w:pPr>
        <w:suppressAutoHyphens/>
        <w:rPr>
          <w:color w:val="000000"/>
          <w:sz w:val="20"/>
          <w:szCs w:val="20"/>
        </w:rPr>
      </w:pPr>
    </w:p>
    <w:p w:rsidR="003876ED" w:rsidRPr="00BC2583" w:rsidRDefault="003876ED" w:rsidP="003876ED">
      <w:pPr>
        <w:ind w:firstLine="540"/>
        <w:jc w:val="right"/>
        <w:rPr>
          <w:sz w:val="24"/>
          <w:szCs w:val="24"/>
        </w:rPr>
      </w:pPr>
    </w:p>
    <w:sectPr w:rsidR="003876ED" w:rsidRPr="00BC2583" w:rsidSect="00737752">
      <w:footerReference w:type="even" r:id="rId22"/>
      <w:pgSz w:w="11906" w:h="16838" w:code="9"/>
      <w:pgMar w:top="709" w:right="851" w:bottom="426" w:left="992"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87FFA" w:rsidRDefault="00C87FFA">
      <w:pPr>
        <w:spacing w:line="360" w:lineRule="auto"/>
        <w:ind w:firstLine="567"/>
        <w:jc w:val="both"/>
      </w:pPr>
      <w:r>
        <w:separator/>
      </w:r>
    </w:p>
  </w:endnote>
  <w:endnote w:type="continuationSeparator" w:id="0">
    <w:p w:rsidR="00C87FFA" w:rsidRDefault="00C87FFA">
      <w:pPr>
        <w:spacing w:line="360" w:lineRule="auto"/>
        <w:ind w:firstLine="567"/>
        <w:jc w:val="both"/>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AFF" w:usb1="C0007843"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7FFA" w:rsidRDefault="00C87FFA" w:rsidP="00023BBD">
    <w:pPr>
      <w:pStyle w:val="a7"/>
      <w:framePr w:wrap="around" w:vAnchor="text" w:hAnchor="margin" w:xAlign="center" w:y="1"/>
      <w:rPr>
        <w:rStyle w:val="ab"/>
      </w:rPr>
    </w:pPr>
    <w:r>
      <w:rPr>
        <w:rStyle w:val="ab"/>
      </w:rPr>
      <w:fldChar w:fldCharType="begin"/>
    </w:r>
    <w:r>
      <w:rPr>
        <w:rStyle w:val="ab"/>
      </w:rPr>
      <w:instrText xml:space="preserve">PAGE  </w:instrText>
    </w:r>
    <w:r>
      <w:rPr>
        <w:rStyle w:val="ab"/>
      </w:rPr>
      <w:fldChar w:fldCharType="end"/>
    </w:r>
  </w:p>
  <w:p w:rsidR="00C87FFA" w:rsidRDefault="00C87FFA">
    <w:pPr>
      <w:pStyle w:val="a7"/>
    </w:pPr>
  </w:p>
  <w:p w:rsidR="00C87FFA" w:rsidRDefault="00C87FFA"/>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87FFA" w:rsidRDefault="00C87FFA">
      <w:pPr>
        <w:spacing w:line="360" w:lineRule="auto"/>
        <w:ind w:firstLine="567"/>
        <w:jc w:val="both"/>
      </w:pPr>
      <w:r>
        <w:separator/>
      </w:r>
    </w:p>
  </w:footnote>
  <w:footnote w:type="continuationSeparator" w:id="0">
    <w:p w:rsidR="00C87FFA" w:rsidRDefault="00C87FFA">
      <w:pPr>
        <w:spacing w:line="360" w:lineRule="auto"/>
        <w:ind w:firstLine="567"/>
        <w:jc w:val="both"/>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6848FA3C"/>
    <w:lvl w:ilvl="0">
      <w:start w:val="1"/>
      <w:numFmt w:val="decimal"/>
      <w:pStyle w:val="2"/>
      <w:lvlText w:val="%1."/>
      <w:lvlJc w:val="left"/>
      <w:pPr>
        <w:tabs>
          <w:tab w:val="num" w:pos="643"/>
        </w:tabs>
        <w:ind w:left="643" w:hanging="360"/>
      </w:pPr>
    </w:lvl>
  </w:abstractNum>
  <w:abstractNum w:abstractNumId="1">
    <w:nsid w:val="FFFFFF83"/>
    <w:multiLevelType w:val="singleLevel"/>
    <w:tmpl w:val="491E9786"/>
    <w:lvl w:ilvl="0">
      <w:start w:val="1"/>
      <w:numFmt w:val="bullet"/>
      <w:pStyle w:val="20"/>
      <w:lvlText w:val=""/>
      <w:lvlJc w:val="left"/>
      <w:pPr>
        <w:tabs>
          <w:tab w:val="num" w:pos="643"/>
        </w:tabs>
        <w:ind w:left="643" w:hanging="360"/>
      </w:pPr>
      <w:rPr>
        <w:rFonts w:ascii="Symbol" w:hAnsi="Symbol" w:hint="default"/>
      </w:rPr>
    </w:lvl>
  </w:abstractNum>
  <w:abstractNum w:abstractNumId="2">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nsid w:val="00000005"/>
    <w:multiLevelType w:val="multilevel"/>
    <w:tmpl w:val="00000005"/>
    <w:name w:val="WW8Num7"/>
    <w:lvl w:ilvl="0">
      <w:start w:val="5"/>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
    <w:nsid w:val="0000000C"/>
    <w:multiLevelType w:val="multilevel"/>
    <w:tmpl w:val="0000000C"/>
    <w:name w:val="WW8Num12"/>
    <w:lvl w:ilvl="0">
      <w:start w:val="1"/>
      <w:numFmt w:val="decimal"/>
      <w:lvlText w:val="%1."/>
      <w:lvlJc w:val="left"/>
      <w:pPr>
        <w:tabs>
          <w:tab w:val="num" w:pos="720"/>
        </w:tabs>
        <w:ind w:left="720" w:hanging="360"/>
      </w:pPr>
      <w:rPr>
        <w:rFonts w:ascii="Symbol" w:hAnsi="Symbol" w:cs="Times New Roman"/>
      </w:rPr>
    </w:lvl>
    <w:lvl w:ilvl="1">
      <w:start w:val="1"/>
      <w:numFmt w:val="decimal"/>
      <w:lvlText w:val="%2."/>
      <w:lvlJc w:val="left"/>
      <w:pPr>
        <w:tabs>
          <w:tab w:val="num" w:pos="1080"/>
        </w:tabs>
        <w:ind w:left="1080" w:hanging="360"/>
      </w:pPr>
      <w:rPr>
        <w:rFonts w:ascii="Symbol" w:hAnsi="Symbol" w:cs="Times New Roman"/>
      </w:rPr>
    </w:lvl>
    <w:lvl w:ilvl="2">
      <w:start w:val="1"/>
      <w:numFmt w:val="decimal"/>
      <w:lvlText w:val="%3."/>
      <w:lvlJc w:val="left"/>
      <w:pPr>
        <w:tabs>
          <w:tab w:val="num" w:pos="1440"/>
        </w:tabs>
        <w:ind w:left="1440" w:hanging="360"/>
      </w:pPr>
      <w:rPr>
        <w:rFonts w:ascii="Symbol" w:hAnsi="Symbol" w:cs="Times New Roman"/>
      </w:rPr>
    </w:lvl>
    <w:lvl w:ilvl="3">
      <w:start w:val="1"/>
      <w:numFmt w:val="decimal"/>
      <w:lvlText w:val="%4."/>
      <w:lvlJc w:val="left"/>
      <w:pPr>
        <w:tabs>
          <w:tab w:val="num" w:pos="1800"/>
        </w:tabs>
        <w:ind w:left="1800" w:hanging="360"/>
      </w:pPr>
      <w:rPr>
        <w:rFonts w:ascii="Symbol" w:hAnsi="Symbol" w:cs="Times New Roman"/>
      </w:rPr>
    </w:lvl>
    <w:lvl w:ilvl="4">
      <w:start w:val="1"/>
      <w:numFmt w:val="decimal"/>
      <w:lvlText w:val="%5."/>
      <w:lvlJc w:val="left"/>
      <w:pPr>
        <w:tabs>
          <w:tab w:val="num" w:pos="2160"/>
        </w:tabs>
        <w:ind w:left="2160" w:hanging="360"/>
      </w:pPr>
      <w:rPr>
        <w:rFonts w:ascii="Symbol" w:hAnsi="Symbol" w:cs="Times New Roman"/>
      </w:rPr>
    </w:lvl>
    <w:lvl w:ilvl="5">
      <w:start w:val="1"/>
      <w:numFmt w:val="decimal"/>
      <w:lvlText w:val="%6."/>
      <w:lvlJc w:val="left"/>
      <w:pPr>
        <w:tabs>
          <w:tab w:val="num" w:pos="2520"/>
        </w:tabs>
        <w:ind w:left="2520" w:hanging="360"/>
      </w:pPr>
      <w:rPr>
        <w:rFonts w:ascii="Symbol" w:hAnsi="Symbol" w:cs="Times New Roman"/>
      </w:rPr>
    </w:lvl>
    <w:lvl w:ilvl="6">
      <w:start w:val="1"/>
      <w:numFmt w:val="decimal"/>
      <w:lvlText w:val="%7."/>
      <w:lvlJc w:val="left"/>
      <w:pPr>
        <w:tabs>
          <w:tab w:val="num" w:pos="2880"/>
        </w:tabs>
        <w:ind w:left="2880" w:hanging="360"/>
      </w:pPr>
      <w:rPr>
        <w:rFonts w:ascii="Symbol" w:hAnsi="Symbol" w:cs="Times New Roman"/>
      </w:rPr>
    </w:lvl>
    <w:lvl w:ilvl="7">
      <w:start w:val="1"/>
      <w:numFmt w:val="decimal"/>
      <w:lvlText w:val="%8."/>
      <w:lvlJc w:val="left"/>
      <w:pPr>
        <w:tabs>
          <w:tab w:val="num" w:pos="3240"/>
        </w:tabs>
        <w:ind w:left="3240" w:hanging="360"/>
      </w:pPr>
      <w:rPr>
        <w:rFonts w:ascii="Symbol" w:hAnsi="Symbol" w:cs="Times New Roman"/>
      </w:rPr>
    </w:lvl>
    <w:lvl w:ilvl="8">
      <w:start w:val="1"/>
      <w:numFmt w:val="decimal"/>
      <w:lvlText w:val="%9."/>
      <w:lvlJc w:val="left"/>
      <w:pPr>
        <w:tabs>
          <w:tab w:val="num" w:pos="3600"/>
        </w:tabs>
        <w:ind w:left="3600" w:hanging="360"/>
      </w:pPr>
      <w:rPr>
        <w:rFonts w:ascii="Symbol" w:hAnsi="Symbol" w:cs="Times New Roman"/>
      </w:rPr>
    </w:lvl>
  </w:abstractNum>
  <w:abstractNum w:abstractNumId="5">
    <w:nsid w:val="00000021"/>
    <w:multiLevelType w:val="singleLevel"/>
    <w:tmpl w:val="12BC1C42"/>
    <w:name w:val="WW8Num29"/>
    <w:lvl w:ilvl="0">
      <w:start w:val="1"/>
      <w:numFmt w:val="bullet"/>
      <w:lvlText w:val=""/>
      <w:lvlJc w:val="left"/>
      <w:pPr>
        <w:tabs>
          <w:tab w:val="num" w:pos="2345"/>
        </w:tabs>
        <w:ind w:left="1756" w:firstLine="229"/>
      </w:pPr>
      <w:rPr>
        <w:rFonts w:ascii="Symbol" w:hAnsi="Symbol" w:hint="default"/>
      </w:rPr>
    </w:lvl>
  </w:abstractNum>
  <w:abstractNum w:abstractNumId="6">
    <w:nsid w:val="00ED3F32"/>
    <w:multiLevelType w:val="hybridMultilevel"/>
    <w:tmpl w:val="1272E32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01B6501C"/>
    <w:multiLevelType w:val="hybridMultilevel"/>
    <w:tmpl w:val="E2347112"/>
    <w:lvl w:ilvl="0" w:tplc="04190001">
      <w:start w:val="1"/>
      <w:numFmt w:val="bullet"/>
      <w:lvlText w:val=""/>
      <w:lvlJc w:val="left"/>
      <w:pPr>
        <w:ind w:left="975" w:hanging="360"/>
      </w:pPr>
      <w:rPr>
        <w:rFonts w:ascii="Symbol" w:hAnsi="Symbol" w:hint="default"/>
      </w:rPr>
    </w:lvl>
    <w:lvl w:ilvl="1" w:tplc="04190003" w:tentative="1">
      <w:start w:val="1"/>
      <w:numFmt w:val="bullet"/>
      <w:lvlText w:val="o"/>
      <w:lvlJc w:val="left"/>
      <w:pPr>
        <w:ind w:left="1695" w:hanging="360"/>
      </w:pPr>
      <w:rPr>
        <w:rFonts w:ascii="Courier New" w:hAnsi="Courier New" w:cs="Courier New" w:hint="default"/>
      </w:rPr>
    </w:lvl>
    <w:lvl w:ilvl="2" w:tplc="04190005" w:tentative="1">
      <w:start w:val="1"/>
      <w:numFmt w:val="bullet"/>
      <w:lvlText w:val=""/>
      <w:lvlJc w:val="left"/>
      <w:pPr>
        <w:ind w:left="2415" w:hanging="360"/>
      </w:pPr>
      <w:rPr>
        <w:rFonts w:ascii="Wingdings" w:hAnsi="Wingdings" w:hint="default"/>
      </w:rPr>
    </w:lvl>
    <w:lvl w:ilvl="3" w:tplc="04190001" w:tentative="1">
      <w:start w:val="1"/>
      <w:numFmt w:val="bullet"/>
      <w:lvlText w:val=""/>
      <w:lvlJc w:val="left"/>
      <w:pPr>
        <w:ind w:left="3135" w:hanging="360"/>
      </w:pPr>
      <w:rPr>
        <w:rFonts w:ascii="Symbol" w:hAnsi="Symbol" w:hint="default"/>
      </w:rPr>
    </w:lvl>
    <w:lvl w:ilvl="4" w:tplc="04190003" w:tentative="1">
      <w:start w:val="1"/>
      <w:numFmt w:val="bullet"/>
      <w:lvlText w:val="o"/>
      <w:lvlJc w:val="left"/>
      <w:pPr>
        <w:ind w:left="3855" w:hanging="360"/>
      </w:pPr>
      <w:rPr>
        <w:rFonts w:ascii="Courier New" w:hAnsi="Courier New" w:cs="Courier New" w:hint="default"/>
      </w:rPr>
    </w:lvl>
    <w:lvl w:ilvl="5" w:tplc="04190005" w:tentative="1">
      <w:start w:val="1"/>
      <w:numFmt w:val="bullet"/>
      <w:lvlText w:val=""/>
      <w:lvlJc w:val="left"/>
      <w:pPr>
        <w:ind w:left="4575" w:hanging="360"/>
      </w:pPr>
      <w:rPr>
        <w:rFonts w:ascii="Wingdings" w:hAnsi="Wingdings" w:hint="default"/>
      </w:rPr>
    </w:lvl>
    <w:lvl w:ilvl="6" w:tplc="04190001" w:tentative="1">
      <w:start w:val="1"/>
      <w:numFmt w:val="bullet"/>
      <w:lvlText w:val=""/>
      <w:lvlJc w:val="left"/>
      <w:pPr>
        <w:ind w:left="5295" w:hanging="360"/>
      </w:pPr>
      <w:rPr>
        <w:rFonts w:ascii="Symbol" w:hAnsi="Symbol" w:hint="default"/>
      </w:rPr>
    </w:lvl>
    <w:lvl w:ilvl="7" w:tplc="04190003" w:tentative="1">
      <w:start w:val="1"/>
      <w:numFmt w:val="bullet"/>
      <w:lvlText w:val="o"/>
      <w:lvlJc w:val="left"/>
      <w:pPr>
        <w:ind w:left="6015" w:hanging="360"/>
      </w:pPr>
      <w:rPr>
        <w:rFonts w:ascii="Courier New" w:hAnsi="Courier New" w:cs="Courier New" w:hint="default"/>
      </w:rPr>
    </w:lvl>
    <w:lvl w:ilvl="8" w:tplc="04190005" w:tentative="1">
      <w:start w:val="1"/>
      <w:numFmt w:val="bullet"/>
      <w:lvlText w:val=""/>
      <w:lvlJc w:val="left"/>
      <w:pPr>
        <w:ind w:left="6735" w:hanging="360"/>
      </w:pPr>
      <w:rPr>
        <w:rFonts w:ascii="Wingdings" w:hAnsi="Wingdings" w:hint="default"/>
      </w:rPr>
    </w:lvl>
  </w:abstractNum>
  <w:abstractNum w:abstractNumId="8">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9">
    <w:nsid w:val="0555465D"/>
    <w:multiLevelType w:val="hybridMultilevel"/>
    <w:tmpl w:val="D87EF6BA"/>
    <w:lvl w:ilvl="0" w:tplc="C4F8F1D4">
      <w:start w:val="4112"/>
      <w:numFmt w:val="bullet"/>
      <w:lvlText w:val="-"/>
      <w:lvlJc w:val="left"/>
      <w:pPr>
        <w:ind w:left="927" w:hanging="360"/>
      </w:pPr>
      <w:rPr>
        <w:rFonts w:ascii="Times New Roman" w:eastAsia="Times New Roman"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0">
    <w:nsid w:val="05A83876"/>
    <w:multiLevelType w:val="multilevel"/>
    <w:tmpl w:val="79D6A49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nsid w:val="09954C5D"/>
    <w:multiLevelType w:val="hybridMultilevel"/>
    <w:tmpl w:val="921CCD46"/>
    <w:lvl w:ilvl="0" w:tplc="18FE46EA">
      <w:start w:val="1"/>
      <w:numFmt w:val="bullet"/>
      <w:pStyle w:val="ListBul"/>
      <w:lvlText w:val=""/>
      <w:lvlJc w:val="left"/>
      <w:pPr>
        <w:tabs>
          <w:tab w:val="num" w:pos="360"/>
        </w:tabs>
        <w:ind w:left="284" w:hanging="284"/>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0D716947"/>
    <w:multiLevelType w:val="multilevel"/>
    <w:tmpl w:val="EA58AF62"/>
    <w:styleLink w:val="a"/>
    <w:lvl w:ilvl="0">
      <w:start w:val="1"/>
      <w:numFmt w:val="bullet"/>
      <w:lvlText w:val=""/>
      <w:lvlJc w:val="left"/>
      <w:pPr>
        <w:tabs>
          <w:tab w:val="num" w:pos="1560"/>
        </w:tabs>
        <w:ind w:left="1560" w:hanging="360"/>
      </w:pPr>
      <w:rPr>
        <w:rFonts w:ascii="Symbol" w:hAnsi="Symbol"/>
        <w:sz w:val="28"/>
      </w:rPr>
    </w:lvl>
    <w:lvl w:ilvl="1">
      <w:start w:val="1"/>
      <w:numFmt w:val="bullet"/>
      <w:lvlText w:val="o"/>
      <w:lvlJc w:val="left"/>
      <w:pPr>
        <w:tabs>
          <w:tab w:val="num" w:pos="2280"/>
        </w:tabs>
        <w:ind w:left="2280" w:hanging="360"/>
      </w:pPr>
      <w:rPr>
        <w:rFonts w:ascii="Courier New" w:hAnsi="Courier New" w:hint="default"/>
      </w:rPr>
    </w:lvl>
    <w:lvl w:ilvl="2">
      <w:start w:val="1"/>
      <w:numFmt w:val="bullet"/>
      <w:lvlText w:val=""/>
      <w:lvlJc w:val="left"/>
      <w:pPr>
        <w:tabs>
          <w:tab w:val="num" w:pos="3000"/>
        </w:tabs>
        <w:ind w:left="3000" w:hanging="360"/>
      </w:pPr>
      <w:rPr>
        <w:rFonts w:ascii="Wingdings" w:hAnsi="Wingdings" w:hint="default"/>
      </w:rPr>
    </w:lvl>
    <w:lvl w:ilvl="3">
      <w:start w:val="1"/>
      <w:numFmt w:val="bullet"/>
      <w:lvlText w:val=""/>
      <w:lvlJc w:val="left"/>
      <w:pPr>
        <w:tabs>
          <w:tab w:val="num" w:pos="3720"/>
        </w:tabs>
        <w:ind w:left="3720" w:hanging="360"/>
      </w:pPr>
      <w:rPr>
        <w:rFonts w:ascii="Symbol" w:hAnsi="Symbol" w:hint="default"/>
      </w:rPr>
    </w:lvl>
    <w:lvl w:ilvl="4">
      <w:start w:val="1"/>
      <w:numFmt w:val="bullet"/>
      <w:lvlText w:val="o"/>
      <w:lvlJc w:val="left"/>
      <w:pPr>
        <w:tabs>
          <w:tab w:val="num" w:pos="4440"/>
        </w:tabs>
        <w:ind w:left="4440" w:hanging="360"/>
      </w:pPr>
      <w:rPr>
        <w:rFonts w:ascii="Courier New" w:hAnsi="Courier New" w:hint="default"/>
      </w:rPr>
    </w:lvl>
    <w:lvl w:ilvl="5">
      <w:start w:val="1"/>
      <w:numFmt w:val="bullet"/>
      <w:lvlText w:val=""/>
      <w:lvlJc w:val="left"/>
      <w:pPr>
        <w:tabs>
          <w:tab w:val="num" w:pos="5160"/>
        </w:tabs>
        <w:ind w:left="5160" w:hanging="360"/>
      </w:pPr>
      <w:rPr>
        <w:rFonts w:ascii="Wingdings" w:hAnsi="Wingdings" w:hint="default"/>
      </w:rPr>
    </w:lvl>
    <w:lvl w:ilvl="6">
      <w:start w:val="1"/>
      <w:numFmt w:val="bullet"/>
      <w:lvlText w:val=""/>
      <w:lvlJc w:val="left"/>
      <w:pPr>
        <w:tabs>
          <w:tab w:val="num" w:pos="5880"/>
        </w:tabs>
        <w:ind w:left="5880" w:hanging="360"/>
      </w:pPr>
      <w:rPr>
        <w:rFonts w:ascii="Symbol" w:hAnsi="Symbol" w:hint="default"/>
      </w:rPr>
    </w:lvl>
    <w:lvl w:ilvl="7">
      <w:start w:val="1"/>
      <w:numFmt w:val="bullet"/>
      <w:lvlText w:val="o"/>
      <w:lvlJc w:val="left"/>
      <w:pPr>
        <w:tabs>
          <w:tab w:val="num" w:pos="6600"/>
        </w:tabs>
        <w:ind w:left="6600" w:hanging="360"/>
      </w:pPr>
      <w:rPr>
        <w:rFonts w:ascii="Courier New" w:hAnsi="Courier New" w:hint="default"/>
      </w:rPr>
    </w:lvl>
    <w:lvl w:ilvl="8">
      <w:start w:val="1"/>
      <w:numFmt w:val="bullet"/>
      <w:lvlText w:val=""/>
      <w:lvlJc w:val="left"/>
      <w:pPr>
        <w:tabs>
          <w:tab w:val="num" w:pos="7320"/>
        </w:tabs>
        <w:ind w:left="7320" w:hanging="360"/>
      </w:pPr>
      <w:rPr>
        <w:rFonts w:ascii="Wingdings" w:hAnsi="Wingdings" w:hint="default"/>
      </w:rPr>
    </w:lvl>
  </w:abstractNum>
  <w:abstractNum w:abstractNumId="13">
    <w:nsid w:val="111D44F8"/>
    <w:multiLevelType w:val="hybridMultilevel"/>
    <w:tmpl w:val="97B2FABC"/>
    <w:lvl w:ilvl="0" w:tplc="09A0C382">
      <w:start w:val="1"/>
      <w:numFmt w:val="decimal"/>
      <w:lvlText w:val="7.1.%1."/>
      <w:lvlJc w:val="left"/>
      <w:pPr>
        <w:tabs>
          <w:tab w:val="num" w:pos="360"/>
        </w:tabs>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1CD6382"/>
    <w:multiLevelType w:val="multilevel"/>
    <w:tmpl w:val="0419001D"/>
    <w:styleLink w:val="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nsid w:val="264A3092"/>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6">
    <w:nsid w:val="26553C8E"/>
    <w:multiLevelType w:val="hybridMultilevel"/>
    <w:tmpl w:val="9224EC06"/>
    <w:lvl w:ilvl="0" w:tplc="FFFFFFFF">
      <w:start w:val="1"/>
      <w:numFmt w:val="bullet"/>
      <w:lvlText w:val=""/>
      <w:lvlJc w:val="left"/>
      <w:pPr>
        <w:tabs>
          <w:tab w:val="num" w:pos="1860"/>
        </w:tabs>
        <w:ind w:left="1860" w:hanging="360"/>
      </w:pPr>
      <w:rPr>
        <w:rFonts w:ascii="Symbol" w:hAnsi="Symbol" w:hint="default"/>
      </w:rPr>
    </w:lvl>
    <w:lvl w:ilvl="1" w:tplc="FFFFFFFF">
      <w:start w:val="1"/>
      <w:numFmt w:val="bullet"/>
      <w:lvlText w:val="o"/>
      <w:lvlJc w:val="left"/>
      <w:pPr>
        <w:tabs>
          <w:tab w:val="num" w:pos="2580"/>
        </w:tabs>
        <w:ind w:left="2580" w:hanging="360"/>
      </w:pPr>
      <w:rPr>
        <w:rFonts w:ascii="Courier New" w:hAnsi="Courier New" w:cs="Courier New" w:hint="default"/>
      </w:rPr>
    </w:lvl>
    <w:lvl w:ilvl="2" w:tplc="FFFFFFFF">
      <w:start w:val="1"/>
      <w:numFmt w:val="bullet"/>
      <w:lvlText w:val=""/>
      <w:lvlJc w:val="left"/>
      <w:pPr>
        <w:tabs>
          <w:tab w:val="num" w:pos="3300"/>
        </w:tabs>
        <w:ind w:left="3300" w:hanging="360"/>
      </w:pPr>
      <w:rPr>
        <w:rFonts w:ascii="Wingdings" w:hAnsi="Wingdings" w:hint="default"/>
      </w:rPr>
    </w:lvl>
    <w:lvl w:ilvl="3" w:tplc="FFFFFFFF" w:tentative="1">
      <w:start w:val="1"/>
      <w:numFmt w:val="bullet"/>
      <w:lvlText w:val=""/>
      <w:lvlJc w:val="left"/>
      <w:pPr>
        <w:tabs>
          <w:tab w:val="num" w:pos="4020"/>
        </w:tabs>
        <w:ind w:left="4020" w:hanging="360"/>
      </w:pPr>
      <w:rPr>
        <w:rFonts w:ascii="Symbol" w:hAnsi="Symbol" w:hint="default"/>
      </w:rPr>
    </w:lvl>
    <w:lvl w:ilvl="4" w:tplc="FFFFFFFF" w:tentative="1">
      <w:start w:val="1"/>
      <w:numFmt w:val="bullet"/>
      <w:lvlText w:val="o"/>
      <w:lvlJc w:val="left"/>
      <w:pPr>
        <w:tabs>
          <w:tab w:val="num" w:pos="4740"/>
        </w:tabs>
        <w:ind w:left="4740" w:hanging="360"/>
      </w:pPr>
      <w:rPr>
        <w:rFonts w:ascii="Courier New" w:hAnsi="Courier New" w:cs="Courier New" w:hint="default"/>
      </w:rPr>
    </w:lvl>
    <w:lvl w:ilvl="5" w:tplc="FFFFFFFF" w:tentative="1">
      <w:start w:val="1"/>
      <w:numFmt w:val="bullet"/>
      <w:lvlText w:val=""/>
      <w:lvlJc w:val="left"/>
      <w:pPr>
        <w:tabs>
          <w:tab w:val="num" w:pos="5460"/>
        </w:tabs>
        <w:ind w:left="5460" w:hanging="360"/>
      </w:pPr>
      <w:rPr>
        <w:rFonts w:ascii="Wingdings" w:hAnsi="Wingdings" w:hint="default"/>
      </w:rPr>
    </w:lvl>
    <w:lvl w:ilvl="6" w:tplc="FFFFFFFF" w:tentative="1">
      <w:start w:val="1"/>
      <w:numFmt w:val="bullet"/>
      <w:lvlText w:val=""/>
      <w:lvlJc w:val="left"/>
      <w:pPr>
        <w:tabs>
          <w:tab w:val="num" w:pos="6180"/>
        </w:tabs>
        <w:ind w:left="6180" w:hanging="360"/>
      </w:pPr>
      <w:rPr>
        <w:rFonts w:ascii="Symbol" w:hAnsi="Symbol" w:hint="default"/>
      </w:rPr>
    </w:lvl>
    <w:lvl w:ilvl="7" w:tplc="FFFFFFFF" w:tentative="1">
      <w:start w:val="1"/>
      <w:numFmt w:val="bullet"/>
      <w:lvlText w:val="o"/>
      <w:lvlJc w:val="left"/>
      <w:pPr>
        <w:tabs>
          <w:tab w:val="num" w:pos="6900"/>
        </w:tabs>
        <w:ind w:left="6900" w:hanging="360"/>
      </w:pPr>
      <w:rPr>
        <w:rFonts w:ascii="Courier New" w:hAnsi="Courier New" w:cs="Courier New" w:hint="default"/>
      </w:rPr>
    </w:lvl>
    <w:lvl w:ilvl="8" w:tplc="FFFFFFFF" w:tentative="1">
      <w:start w:val="1"/>
      <w:numFmt w:val="bullet"/>
      <w:lvlText w:val=""/>
      <w:lvlJc w:val="left"/>
      <w:pPr>
        <w:tabs>
          <w:tab w:val="num" w:pos="7620"/>
        </w:tabs>
        <w:ind w:left="7620" w:hanging="360"/>
      </w:pPr>
      <w:rPr>
        <w:rFonts w:ascii="Wingdings" w:hAnsi="Wingdings" w:hint="default"/>
      </w:rPr>
    </w:lvl>
  </w:abstractNum>
  <w:abstractNum w:abstractNumId="17">
    <w:nsid w:val="29AC5C40"/>
    <w:multiLevelType w:val="hybridMultilevel"/>
    <w:tmpl w:val="6CD81548"/>
    <w:lvl w:ilvl="0" w:tplc="B5564FE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2ADF5C44"/>
    <w:multiLevelType w:val="hybridMultilevel"/>
    <w:tmpl w:val="DEAE6586"/>
    <w:lvl w:ilvl="0" w:tplc="0419000F">
      <w:start w:val="1"/>
      <w:numFmt w:val="decimal"/>
      <w:lvlText w:val="%1."/>
      <w:lvlJc w:val="left"/>
      <w:pPr>
        <w:ind w:left="643" w:hanging="360"/>
      </w:pPr>
      <w:rPr>
        <w:rFonts w:hint="default"/>
      </w:rPr>
    </w:lvl>
    <w:lvl w:ilvl="1" w:tplc="04190019" w:tentative="1">
      <w:start w:val="1"/>
      <w:numFmt w:val="lowerLetter"/>
      <w:lvlText w:val="%2."/>
      <w:lvlJc w:val="left"/>
      <w:pPr>
        <w:ind w:left="1363" w:hanging="360"/>
      </w:pPr>
    </w:lvl>
    <w:lvl w:ilvl="2" w:tplc="0419001B" w:tentative="1">
      <w:start w:val="1"/>
      <w:numFmt w:val="lowerRoman"/>
      <w:lvlText w:val="%3."/>
      <w:lvlJc w:val="right"/>
      <w:pPr>
        <w:ind w:left="2083" w:hanging="180"/>
      </w:pPr>
    </w:lvl>
    <w:lvl w:ilvl="3" w:tplc="0419000F" w:tentative="1">
      <w:start w:val="1"/>
      <w:numFmt w:val="decimal"/>
      <w:lvlText w:val="%4."/>
      <w:lvlJc w:val="left"/>
      <w:pPr>
        <w:ind w:left="2803" w:hanging="360"/>
      </w:pPr>
    </w:lvl>
    <w:lvl w:ilvl="4" w:tplc="04190019" w:tentative="1">
      <w:start w:val="1"/>
      <w:numFmt w:val="lowerLetter"/>
      <w:lvlText w:val="%5."/>
      <w:lvlJc w:val="left"/>
      <w:pPr>
        <w:ind w:left="3523" w:hanging="360"/>
      </w:pPr>
    </w:lvl>
    <w:lvl w:ilvl="5" w:tplc="0419001B" w:tentative="1">
      <w:start w:val="1"/>
      <w:numFmt w:val="lowerRoman"/>
      <w:lvlText w:val="%6."/>
      <w:lvlJc w:val="right"/>
      <w:pPr>
        <w:ind w:left="4243" w:hanging="180"/>
      </w:pPr>
    </w:lvl>
    <w:lvl w:ilvl="6" w:tplc="0419000F" w:tentative="1">
      <w:start w:val="1"/>
      <w:numFmt w:val="decimal"/>
      <w:lvlText w:val="%7."/>
      <w:lvlJc w:val="left"/>
      <w:pPr>
        <w:ind w:left="4963" w:hanging="360"/>
      </w:pPr>
    </w:lvl>
    <w:lvl w:ilvl="7" w:tplc="04190019" w:tentative="1">
      <w:start w:val="1"/>
      <w:numFmt w:val="lowerLetter"/>
      <w:lvlText w:val="%8."/>
      <w:lvlJc w:val="left"/>
      <w:pPr>
        <w:ind w:left="5683" w:hanging="360"/>
      </w:pPr>
    </w:lvl>
    <w:lvl w:ilvl="8" w:tplc="0419001B" w:tentative="1">
      <w:start w:val="1"/>
      <w:numFmt w:val="lowerRoman"/>
      <w:lvlText w:val="%9."/>
      <w:lvlJc w:val="right"/>
      <w:pPr>
        <w:ind w:left="6403" w:hanging="180"/>
      </w:pPr>
    </w:lvl>
  </w:abstractNum>
  <w:abstractNum w:abstractNumId="19">
    <w:nsid w:val="2E2E54E2"/>
    <w:multiLevelType w:val="multilevel"/>
    <w:tmpl w:val="79288E0C"/>
    <w:lvl w:ilvl="0">
      <w:start w:val="1"/>
      <w:numFmt w:val="decimal"/>
      <w:pStyle w:val="OP1"/>
      <w:lvlText w:val="%1."/>
      <w:lvlJc w:val="left"/>
      <w:pPr>
        <w:ind w:left="360" w:hanging="72"/>
      </w:pPr>
      <w:rPr>
        <w:rFonts w:cs="Times New Roman" w:hint="default"/>
        <w:b/>
        <w:bCs/>
        <w:sz w:val="22"/>
        <w:szCs w:val="22"/>
      </w:rPr>
    </w:lvl>
    <w:lvl w:ilvl="1">
      <w:start w:val="1"/>
      <w:numFmt w:val="decimal"/>
      <w:lvlText w:val="4.%2."/>
      <w:lvlJc w:val="left"/>
      <w:pPr>
        <w:ind w:left="86" w:firstLine="340"/>
      </w:pPr>
      <w:rPr>
        <w:rFonts w:cs="Times New Roman" w:hint="default"/>
        <w:b w:val="0"/>
        <w:bCs w:val="0"/>
        <w:sz w:val="24"/>
        <w:szCs w:val="24"/>
      </w:rPr>
    </w:lvl>
    <w:lvl w:ilvl="2">
      <w:start w:val="1"/>
      <w:numFmt w:val="decimal"/>
      <w:suff w:val="space"/>
      <w:lvlText w:val="%1.%2.%3"/>
      <w:lvlJc w:val="left"/>
      <w:pPr>
        <w:ind w:left="171" w:firstLine="680"/>
      </w:pPr>
      <w:rPr>
        <w:rFonts w:cs="Times New Roman" w:hint="default"/>
        <w:sz w:val="24"/>
        <w:szCs w:val="24"/>
      </w:rPr>
    </w:lvl>
    <w:lvl w:ilvl="3">
      <w:start w:val="1"/>
      <w:numFmt w:val="decimal"/>
      <w:pStyle w:val="OP1111"/>
      <w:suff w:val="space"/>
      <w:lvlText w:val="%1.%2.%3.%4"/>
      <w:lvlJc w:val="left"/>
      <w:pPr>
        <w:ind w:left="720" w:hanging="4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0">
    <w:nsid w:val="344325F3"/>
    <w:multiLevelType w:val="hybridMultilevel"/>
    <w:tmpl w:val="9146AD36"/>
    <w:lvl w:ilvl="0" w:tplc="90268758">
      <w:start w:val="1"/>
      <w:numFmt w:val="bullet"/>
      <w:pStyle w:val="a0"/>
      <w:lvlText w:val=""/>
      <w:lvlJc w:val="left"/>
      <w:pPr>
        <w:tabs>
          <w:tab w:val="num" w:pos="1701"/>
        </w:tabs>
        <w:ind w:left="1701" w:hanging="567"/>
      </w:pPr>
      <w:rPr>
        <w:rFonts w:ascii="Symbol" w:hAnsi="Symbol" w:cs="Symbol" w:hint="default"/>
      </w:rPr>
    </w:lvl>
    <w:lvl w:ilvl="1" w:tplc="ADC6F0DE">
      <w:start w:val="1"/>
      <w:numFmt w:val="lowerLetter"/>
      <w:lvlText w:val="%2."/>
      <w:lvlJc w:val="left"/>
      <w:pPr>
        <w:tabs>
          <w:tab w:val="num" w:pos="2007"/>
        </w:tabs>
        <w:ind w:left="2007" w:hanging="360"/>
      </w:pPr>
    </w:lvl>
    <w:lvl w:ilvl="2" w:tplc="3DE60438">
      <w:start w:val="1"/>
      <w:numFmt w:val="lowerRoman"/>
      <w:lvlText w:val="%3."/>
      <w:lvlJc w:val="right"/>
      <w:pPr>
        <w:tabs>
          <w:tab w:val="num" w:pos="2727"/>
        </w:tabs>
        <w:ind w:left="2727" w:hanging="180"/>
      </w:pPr>
    </w:lvl>
    <w:lvl w:ilvl="3" w:tplc="4566E638">
      <w:start w:val="1"/>
      <w:numFmt w:val="decimal"/>
      <w:lvlText w:val="%4."/>
      <w:lvlJc w:val="left"/>
      <w:pPr>
        <w:tabs>
          <w:tab w:val="num" w:pos="3447"/>
        </w:tabs>
        <w:ind w:left="3447" w:hanging="360"/>
      </w:pPr>
    </w:lvl>
    <w:lvl w:ilvl="4" w:tplc="93E67254">
      <w:start w:val="1"/>
      <w:numFmt w:val="lowerLetter"/>
      <w:lvlText w:val="%5."/>
      <w:lvlJc w:val="left"/>
      <w:pPr>
        <w:tabs>
          <w:tab w:val="num" w:pos="4167"/>
        </w:tabs>
        <w:ind w:left="4167" w:hanging="360"/>
      </w:pPr>
    </w:lvl>
    <w:lvl w:ilvl="5" w:tplc="7CEA80F4">
      <w:start w:val="1"/>
      <w:numFmt w:val="lowerRoman"/>
      <w:lvlText w:val="%6."/>
      <w:lvlJc w:val="right"/>
      <w:pPr>
        <w:tabs>
          <w:tab w:val="num" w:pos="4887"/>
        </w:tabs>
        <w:ind w:left="4887" w:hanging="180"/>
      </w:pPr>
    </w:lvl>
    <w:lvl w:ilvl="6" w:tplc="8FAC2F64">
      <w:start w:val="1"/>
      <w:numFmt w:val="decimal"/>
      <w:lvlText w:val="%7."/>
      <w:lvlJc w:val="left"/>
      <w:pPr>
        <w:tabs>
          <w:tab w:val="num" w:pos="5607"/>
        </w:tabs>
        <w:ind w:left="5607" w:hanging="360"/>
      </w:pPr>
    </w:lvl>
    <w:lvl w:ilvl="7" w:tplc="763C634E">
      <w:start w:val="1"/>
      <w:numFmt w:val="lowerLetter"/>
      <w:lvlText w:val="%8."/>
      <w:lvlJc w:val="left"/>
      <w:pPr>
        <w:tabs>
          <w:tab w:val="num" w:pos="6327"/>
        </w:tabs>
        <w:ind w:left="6327" w:hanging="360"/>
      </w:pPr>
    </w:lvl>
    <w:lvl w:ilvl="8" w:tplc="1FB4AC18">
      <w:start w:val="1"/>
      <w:numFmt w:val="lowerRoman"/>
      <w:lvlText w:val="%9."/>
      <w:lvlJc w:val="right"/>
      <w:pPr>
        <w:tabs>
          <w:tab w:val="num" w:pos="7047"/>
        </w:tabs>
        <w:ind w:left="7047" w:hanging="180"/>
      </w:pPr>
    </w:lvl>
  </w:abstractNum>
  <w:abstractNum w:abstractNumId="21">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nsid w:val="37EC0FFB"/>
    <w:multiLevelType w:val="multilevel"/>
    <w:tmpl w:val="1EF28A4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lang w:val="ru-RU"/>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nsid w:val="41B33561"/>
    <w:multiLevelType w:val="multilevel"/>
    <w:tmpl w:val="A17694F6"/>
    <w:lvl w:ilvl="0">
      <w:start w:val="3"/>
      <w:numFmt w:val="decimal"/>
      <w:lvlText w:val="%1."/>
      <w:lvlJc w:val="left"/>
      <w:pPr>
        <w:ind w:left="360" w:hanging="360"/>
      </w:pPr>
      <w:rPr>
        <w:rFonts w:hint="default"/>
        <w:sz w:val="24"/>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48DF52B2"/>
    <w:multiLevelType w:val="hybridMultilevel"/>
    <w:tmpl w:val="55E473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49BE3976"/>
    <w:multiLevelType w:val="hybridMultilevel"/>
    <w:tmpl w:val="2D94F18A"/>
    <w:lvl w:ilvl="0" w:tplc="D53615A6">
      <w:start w:val="1"/>
      <w:numFmt w:val="decimal"/>
      <w:pStyle w:val="10"/>
      <w:lvlText w:val="%1."/>
      <w:lvlJc w:val="left"/>
      <w:pPr>
        <w:tabs>
          <w:tab w:val="num" w:pos="927"/>
        </w:tabs>
        <w:ind w:left="927" w:hanging="360"/>
      </w:pPr>
      <w:rPr>
        <w:rFonts w:hint="default"/>
      </w:rPr>
    </w:lvl>
    <w:lvl w:ilvl="1" w:tplc="FB3E03E6">
      <w:start w:val="1"/>
      <w:numFmt w:val="lowerLetter"/>
      <w:lvlText w:val="%2."/>
      <w:lvlJc w:val="left"/>
      <w:pPr>
        <w:tabs>
          <w:tab w:val="num" w:pos="1440"/>
        </w:tabs>
        <w:ind w:left="1440" w:hanging="360"/>
      </w:pPr>
    </w:lvl>
    <w:lvl w:ilvl="2" w:tplc="ECE80E50">
      <w:start w:val="1"/>
      <w:numFmt w:val="lowerRoman"/>
      <w:lvlText w:val="%3."/>
      <w:lvlJc w:val="right"/>
      <w:pPr>
        <w:tabs>
          <w:tab w:val="num" w:pos="2160"/>
        </w:tabs>
        <w:ind w:left="2160" w:hanging="180"/>
      </w:pPr>
    </w:lvl>
    <w:lvl w:ilvl="3" w:tplc="73E45146">
      <w:start w:val="1"/>
      <w:numFmt w:val="decimal"/>
      <w:lvlText w:val="%4."/>
      <w:lvlJc w:val="left"/>
      <w:pPr>
        <w:tabs>
          <w:tab w:val="num" w:pos="2880"/>
        </w:tabs>
        <w:ind w:left="2880" w:hanging="360"/>
      </w:pPr>
    </w:lvl>
    <w:lvl w:ilvl="4" w:tplc="6A829B62">
      <w:start w:val="1"/>
      <w:numFmt w:val="lowerLetter"/>
      <w:lvlText w:val="%5."/>
      <w:lvlJc w:val="left"/>
      <w:pPr>
        <w:tabs>
          <w:tab w:val="num" w:pos="3600"/>
        </w:tabs>
        <w:ind w:left="3600" w:hanging="360"/>
      </w:pPr>
    </w:lvl>
    <w:lvl w:ilvl="5" w:tplc="9A2620CE">
      <w:start w:val="1"/>
      <w:numFmt w:val="lowerRoman"/>
      <w:lvlText w:val="%6."/>
      <w:lvlJc w:val="right"/>
      <w:pPr>
        <w:tabs>
          <w:tab w:val="num" w:pos="4320"/>
        </w:tabs>
        <w:ind w:left="4320" w:hanging="180"/>
      </w:pPr>
    </w:lvl>
    <w:lvl w:ilvl="6" w:tplc="C5B68FDC">
      <w:start w:val="1"/>
      <w:numFmt w:val="decimal"/>
      <w:lvlText w:val="%7."/>
      <w:lvlJc w:val="left"/>
      <w:pPr>
        <w:tabs>
          <w:tab w:val="num" w:pos="5040"/>
        </w:tabs>
        <w:ind w:left="5040" w:hanging="360"/>
      </w:pPr>
    </w:lvl>
    <w:lvl w:ilvl="7" w:tplc="6AD4A23C">
      <w:start w:val="1"/>
      <w:numFmt w:val="lowerLetter"/>
      <w:lvlText w:val="%8."/>
      <w:lvlJc w:val="left"/>
      <w:pPr>
        <w:tabs>
          <w:tab w:val="num" w:pos="5760"/>
        </w:tabs>
        <w:ind w:left="5760" w:hanging="360"/>
      </w:pPr>
    </w:lvl>
    <w:lvl w:ilvl="8" w:tplc="5E7408CE">
      <w:start w:val="1"/>
      <w:numFmt w:val="lowerRoman"/>
      <w:lvlText w:val="%9."/>
      <w:lvlJc w:val="right"/>
      <w:pPr>
        <w:tabs>
          <w:tab w:val="num" w:pos="6480"/>
        </w:tabs>
        <w:ind w:left="6480" w:hanging="180"/>
      </w:pPr>
    </w:lvl>
  </w:abstractNum>
  <w:abstractNum w:abstractNumId="27">
    <w:nsid w:val="4C5E7160"/>
    <w:multiLevelType w:val="multilevel"/>
    <w:tmpl w:val="0344BFE2"/>
    <w:lvl w:ilvl="0">
      <w:start w:val="1"/>
      <w:numFmt w:val="decimal"/>
      <w:pStyle w:val="11"/>
      <w:lvlText w:val="%1."/>
      <w:lvlJc w:val="center"/>
      <w:pPr>
        <w:tabs>
          <w:tab w:val="num" w:pos="567"/>
        </w:tabs>
        <w:ind w:left="567" w:hanging="279"/>
      </w:pPr>
      <w:rPr>
        <w:rFonts w:hint="default"/>
      </w:rPr>
    </w:lvl>
    <w:lvl w:ilvl="1">
      <w:start w:val="1"/>
      <w:numFmt w:val="decimal"/>
      <w:pStyle w:val="21"/>
      <w:lvlText w:val="%1.%2."/>
      <w:lvlJc w:val="left"/>
      <w:pPr>
        <w:tabs>
          <w:tab w:val="num" w:pos="851"/>
        </w:tabs>
        <w:ind w:left="851" w:hanging="851"/>
      </w:pPr>
      <w:rPr>
        <w:rFonts w:hint="default"/>
      </w:rPr>
    </w:lvl>
    <w:lvl w:ilvl="2">
      <w:start w:val="1"/>
      <w:numFmt w:val="decimal"/>
      <w:pStyle w:val="30"/>
      <w:lvlText w:val="%1.%2.%3."/>
      <w:lvlJc w:val="left"/>
      <w:pPr>
        <w:tabs>
          <w:tab w:val="num" w:pos="851"/>
        </w:tabs>
        <w:ind w:left="851" w:hanging="851"/>
      </w:pPr>
      <w:rPr>
        <w:rFonts w:hint="default"/>
      </w:rPr>
    </w:lvl>
    <w:lvl w:ilvl="3">
      <w:start w:val="1"/>
      <w:numFmt w:val="decimal"/>
      <w:pStyle w:val="40"/>
      <w:lvlText w:val="%1.%2.%3.%4."/>
      <w:lvlJc w:val="left"/>
      <w:pPr>
        <w:tabs>
          <w:tab w:val="num" w:pos="1844"/>
        </w:tabs>
        <w:ind w:left="1844" w:hanging="567"/>
      </w:pPr>
      <w:rPr>
        <w:rFonts w:hint="default"/>
      </w:rPr>
    </w:lvl>
    <w:lvl w:ilvl="4">
      <w:start w:val="1"/>
      <w:numFmt w:val="lowerLetter"/>
      <w:pStyle w:val="5ABCD"/>
      <w:lvlText w:val="%5)"/>
      <w:lvlJc w:val="left"/>
      <w:pPr>
        <w:tabs>
          <w:tab w:val="num" w:pos="3560"/>
        </w:tabs>
        <w:ind w:left="3560"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28">
    <w:nsid w:val="4D707C06"/>
    <w:multiLevelType w:val="hybridMultilevel"/>
    <w:tmpl w:val="4DE49974"/>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nsid w:val="58F4539E"/>
    <w:multiLevelType w:val="hybridMultilevel"/>
    <w:tmpl w:val="DA8E0C40"/>
    <w:lvl w:ilvl="0" w:tplc="77C41BB8">
      <w:start w:val="1"/>
      <w:numFmt w:val="decimal"/>
      <w:lvlText w:val="%1."/>
      <w:lvlJc w:val="left"/>
      <w:pPr>
        <w:ind w:left="393" w:hanging="360"/>
      </w:pPr>
      <w:rPr>
        <w:rFonts w:hint="default"/>
      </w:rPr>
    </w:lvl>
    <w:lvl w:ilvl="1" w:tplc="04190019" w:tentative="1">
      <w:start w:val="1"/>
      <w:numFmt w:val="lowerLetter"/>
      <w:lvlText w:val="%2."/>
      <w:lvlJc w:val="left"/>
      <w:pPr>
        <w:ind w:left="1113" w:hanging="360"/>
      </w:pPr>
    </w:lvl>
    <w:lvl w:ilvl="2" w:tplc="0419001B" w:tentative="1">
      <w:start w:val="1"/>
      <w:numFmt w:val="lowerRoman"/>
      <w:lvlText w:val="%3."/>
      <w:lvlJc w:val="right"/>
      <w:pPr>
        <w:ind w:left="1833" w:hanging="180"/>
      </w:pPr>
    </w:lvl>
    <w:lvl w:ilvl="3" w:tplc="0419000F" w:tentative="1">
      <w:start w:val="1"/>
      <w:numFmt w:val="decimal"/>
      <w:lvlText w:val="%4."/>
      <w:lvlJc w:val="left"/>
      <w:pPr>
        <w:ind w:left="2553" w:hanging="360"/>
      </w:pPr>
    </w:lvl>
    <w:lvl w:ilvl="4" w:tplc="04190019" w:tentative="1">
      <w:start w:val="1"/>
      <w:numFmt w:val="lowerLetter"/>
      <w:lvlText w:val="%5."/>
      <w:lvlJc w:val="left"/>
      <w:pPr>
        <w:ind w:left="3273" w:hanging="360"/>
      </w:pPr>
    </w:lvl>
    <w:lvl w:ilvl="5" w:tplc="0419001B" w:tentative="1">
      <w:start w:val="1"/>
      <w:numFmt w:val="lowerRoman"/>
      <w:lvlText w:val="%6."/>
      <w:lvlJc w:val="right"/>
      <w:pPr>
        <w:ind w:left="3993" w:hanging="180"/>
      </w:pPr>
    </w:lvl>
    <w:lvl w:ilvl="6" w:tplc="0419000F" w:tentative="1">
      <w:start w:val="1"/>
      <w:numFmt w:val="decimal"/>
      <w:lvlText w:val="%7."/>
      <w:lvlJc w:val="left"/>
      <w:pPr>
        <w:ind w:left="4713" w:hanging="360"/>
      </w:pPr>
    </w:lvl>
    <w:lvl w:ilvl="7" w:tplc="04190019" w:tentative="1">
      <w:start w:val="1"/>
      <w:numFmt w:val="lowerLetter"/>
      <w:lvlText w:val="%8."/>
      <w:lvlJc w:val="left"/>
      <w:pPr>
        <w:ind w:left="5433" w:hanging="360"/>
      </w:pPr>
    </w:lvl>
    <w:lvl w:ilvl="8" w:tplc="0419001B" w:tentative="1">
      <w:start w:val="1"/>
      <w:numFmt w:val="lowerRoman"/>
      <w:lvlText w:val="%9."/>
      <w:lvlJc w:val="right"/>
      <w:pPr>
        <w:ind w:left="6153" w:hanging="180"/>
      </w:pPr>
    </w:lvl>
  </w:abstractNum>
  <w:abstractNum w:abstractNumId="31">
    <w:nsid w:val="594031A5"/>
    <w:multiLevelType w:val="multilevel"/>
    <w:tmpl w:val="96D4B502"/>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3">
    <w:nsid w:val="5F9934CD"/>
    <w:multiLevelType w:val="multilevel"/>
    <w:tmpl w:val="9174B46A"/>
    <w:lvl w:ilvl="0">
      <w:start w:val="2"/>
      <w:numFmt w:val="decimal"/>
      <w:pStyle w:val="12"/>
      <w:lvlText w:val="%1."/>
      <w:lvlJc w:val="left"/>
      <w:pPr>
        <w:tabs>
          <w:tab w:val="num" w:pos="360"/>
        </w:tabs>
        <w:ind w:left="360" w:hanging="360"/>
      </w:pPr>
      <w:rPr>
        <w:rFonts w:hint="default"/>
        <w:b/>
      </w:rPr>
    </w:lvl>
    <w:lvl w:ilvl="1">
      <w:start w:val="3"/>
      <w:numFmt w:val="decimal"/>
      <w:lvlText w:val="%1.%2."/>
      <w:lvlJc w:val="left"/>
      <w:pPr>
        <w:tabs>
          <w:tab w:val="num" w:pos="360"/>
        </w:tabs>
        <w:ind w:left="360" w:hanging="36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320"/>
        </w:tabs>
        <w:ind w:left="4320" w:hanging="1440"/>
      </w:pPr>
      <w:rPr>
        <w:rFonts w:hint="default"/>
        <w:b/>
      </w:rPr>
    </w:lvl>
  </w:abstractNum>
  <w:abstractNum w:abstractNumId="34">
    <w:nsid w:val="608A5EB3"/>
    <w:multiLevelType w:val="hybridMultilevel"/>
    <w:tmpl w:val="F7A4EEFA"/>
    <w:lvl w:ilvl="0" w:tplc="09A0C382">
      <w:start w:val="1"/>
      <w:numFmt w:val="decimal"/>
      <w:lvlText w:val="7.1.%1."/>
      <w:lvlJc w:val="left"/>
      <w:pPr>
        <w:tabs>
          <w:tab w:val="num" w:pos="360"/>
        </w:tabs>
        <w:ind w:left="36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5">
    <w:nsid w:val="612756F5"/>
    <w:multiLevelType w:val="hybridMultilevel"/>
    <w:tmpl w:val="DB40C1D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7">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38">
    <w:nsid w:val="67852BE5"/>
    <w:multiLevelType w:val="hybridMultilevel"/>
    <w:tmpl w:val="48AA0E60"/>
    <w:lvl w:ilvl="0" w:tplc="B0681E5A">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pStyle w:val="22"/>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9">
    <w:nsid w:val="687106C5"/>
    <w:multiLevelType w:val="hybridMultilevel"/>
    <w:tmpl w:val="A648965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6B421900"/>
    <w:multiLevelType w:val="multilevel"/>
    <w:tmpl w:val="96D4B502"/>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nsid w:val="6D2A2966"/>
    <w:multiLevelType w:val="multilevel"/>
    <w:tmpl w:val="79D6A49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nsid w:val="6DAF1441"/>
    <w:multiLevelType w:val="multilevel"/>
    <w:tmpl w:val="8E3ACAF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nsid w:val="75F623FD"/>
    <w:multiLevelType w:val="hybridMultilevel"/>
    <w:tmpl w:val="88B8A45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5">
    <w:nsid w:val="7DC00F6A"/>
    <w:multiLevelType w:val="multilevel"/>
    <w:tmpl w:val="6544469C"/>
    <w:lvl w:ilvl="0">
      <w:start w:val="6"/>
      <w:numFmt w:val="decimal"/>
      <w:lvlText w:val="%1."/>
      <w:lvlJc w:val="left"/>
      <w:pPr>
        <w:ind w:left="450" w:hanging="450"/>
      </w:pPr>
      <w:rPr>
        <w:rFonts w:hint="default"/>
      </w:rPr>
    </w:lvl>
    <w:lvl w:ilvl="1">
      <w:start w:val="5"/>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6">
    <w:nsid w:val="7F6776BA"/>
    <w:multiLevelType w:val="multilevel"/>
    <w:tmpl w:val="96D4B502"/>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24"/>
  </w:num>
  <w:num w:numId="2">
    <w:abstractNumId w:val="32"/>
  </w:num>
  <w:num w:numId="3">
    <w:abstractNumId w:val="20"/>
  </w:num>
  <w:num w:numId="4">
    <w:abstractNumId w:val="26"/>
  </w:num>
  <w:num w:numId="5">
    <w:abstractNumId w:val="15"/>
  </w:num>
  <w:num w:numId="6">
    <w:abstractNumId w:val="14"/>
  </w:num>
  <w:num w:numId="7">
    <w:abstractNumId w:val="38"/>
  </w:num>
  <w:num w:numId="8">
    <w:abstractNumId w:val="33"/>
  </w:num>
  <w:num w:numId="9">
    <w:abstractNumId w:val="0"/>
  </w:num>
  <w:num w:numId="10">
    <w:abstractNumId w:val="19"/>
  </w:num>
  <w:num w:numId="11">
    <w:abstractNumId w:val="1"/>
  </w:num>
  <w:num w:numId="12">
    <w:abstractNumId w:val="42"/>
  </w:num>
  <w:num w:numId="13">
    <w:abstractNumId w:val="23"/>
  </w:num>
  <w:num w:numId="14">
    <w:abstractNumId w:val="7"/>
  </w:num>
  <w:num w:numId="15">
    <w:abstractNumId w:val="27"/>
  </w:num>
  <w:num w:numId="16">
    <w:abstractNumId w:val="12"/>
  </w:num>
  <w:num w:numId="17">
    <w:abstractNumId w:val="8"/>
  </w:num>
  <w:num w:numId="18">
    <w:abstractNumId w:val="11"/>
  </w:num>
  <w:num w:numId="19">
    <w:abstractNumId w:val="43"/>
  </w:num>
  <w:num w:numId="20">
    <w:abstractNumId w:val="35"/>
  </w:num>
  <w:num w:numId="21">
    <w:abstractNumId w:val="37"/>
  </w:num>
  <w:num w:numId="22">
    <w:abstractNumId w:val="44"/>
  </w:num>
  <w:num w:numId="23">
    <w:abstractNumId w:val="36"/>
  </w:num>
  <w:num w:numId="24">
    <w:abstractNumId w:val="21"/>
  </w:num>
  <w:num w:numId="25">
    <w:abstractNumId w:val="29"/>
  </w:num>
  <w:num w:numId="26">
    <w:abstractNumId w:val="9"/>
  </w:num>
  <w:num w:numId="27">
    <w:abstractNumId w:val="13"/>
  </w:num>
  <w:num w:numId="28">
    <w:abstractNumId w:val="18"/>
  </w:num>
  <w:num w:numId="29">
    <w:abstractNumId w:val="39"/>
  </w:num>
  <w:num w:numId="30">
    <w:abstractNumId w:val="6"/>
  </w:num>
  <w:num w:numId="31">
    <w:abstractNumId w:val="45"/>
  </w:num>
  <w:num w:numId="32">
    <w:abstractNumId w:val="17"/>
  </w:num>
  <w:num w:numId="33">
    <w:abstractNumId w:val="2"/>
  </w:num>
  <w:num w:numId="34">
    <w:abstractNumId w:val="3"/>
  </w:num>
  <w:num w:numId="35">
    <w:abstractNumId w:val="22"/>
  </w:num>
  <w:num w:numId="36">
    <w:abstractNumId w:val="10"/>
  </w:num>
  <w:num w:numId="37">
    <w:abstractNumId w:val="41"/>
  </w:num>
  <w:num w:numId="38">
    <w:abstractNumId w:val="40"/>
  </w:num>
  <w:num w:numId="39">
    <w:abstractNumId w:val="46"/>
  </w:num>
  <w:num w:numId="40">
    <w:abstractNumId w:val="31"/>
  </w:num>
  <w:num w:numId="41">
    <w:abstractNumId w:val="25"/>
  </w:num>
  <w:num w:numId="42">
    <w:abstractNumId w:val="16"/>
  </w:num>
  <w:num w:numId="43">
    <w:abstractNumId w:val="30"/>
  </w:num>
  <w:num w:numId="44">
    <w:abstractNumId w:val="34"/>
  </w:num>
  <w:num w:numId="45">
    <w:abstractNumId w:val="28"/>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activeWritingStyle w:appName="MSWord" w:lang="ru-RU" w:vendorID="1"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567"/>
  <w:hyphenationZone w:val="357"/>
  <w:doNotHyphenateCaps/>
  <w:characterSpacingControl w:val="doNotCompress"/>
  <w:hdrShapeDefaults>
    <o:shapedefaults v:ext="edit" spidmax="5121"/>
  </w:hdrShapeDefault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3319C"/>
    <w:rsid w:val="000004B4"/>
    <w:rsid w:val="000026E1"/>
    <w:rsid w:val="0000422F"/>
    <w:rsid w:val="00012C4E"/>
    <w:rsid w:val="00013039"/>
    <w:rsid w:val="00013D86"/>
    <w:rsid w:val="00016ACB"/>
    <w:rsid w:val="00017490"/>
    <w:rsid w:val="000178C7"/>
    <w:rsid w:val="00022B64"/>
    <w:rsid w:val="00023069"/>
    <w:rsid w:val="00023BBD"/>
    <w:rsid w:val="00026656"/>
    <w:rsid w:val="00027963"/>
    <w:rsid w:val="00027FC3"/>
    <w:rsid w:val="000329EB"/>
    <w:rsid w:val="00032C79"/>
    <w:rsid w:val="00036021"/>
    <w:rsid w:val="000372DF"/>
    <w:rsid w:val="00040B81"/>
    <w:rsid w:val="00043944"/>
    <w:rsid w:val="000460BB"/>
    <w:rsid w:val="00050960"/>
    <w:rsid w:val="00052746"/>
    <w:rsid w:val="00052CCA"/>
    <w:rsid w:val="00052DA4"/>
    <w:rsid w:val="00054A52"/>
    <w:rsid w:val="000562B1"/>
    <w:rsid w:val="00057F60"/>
    <w:rsid w:val="00060904"/>
    <w:rsid w:val="00061541"/>
    <w:rsid w:val="000626D7"/>
    <w:rsid w:val="00062CA9"/>
    <w:rsid w:val="000630B5"/>
    <w:rsid w:val="0006551D"/>
    <w:rsid w:val="000661B7"/>
    <w:rsid w:val="000708F8"/>
    <w:rsid w:val="00070F2E"/>
    <w:rsid w:val="00074124"/>
    <w:rsid w:val="00075114"/>
    <w:rsid w:val="00076913"/>
    <w:rsid w:val="00085B04"/>
    <w:rsid w:val="0008652E"/>
    <w:rsid w:val="0008723F"/>
    <w:rsid w:val="000945A3"/>
    <w:rsid w:val="00095322"/>
    <w:rsid w:val="000968DA"/>
    <w:rsid w:val="000A0403"/>
    <w:rsid w:val="000A4C57"/>
    <w:rsid w:val="000A5AB2"/>
    <w:rsid w:val="000A7879"/>
    <w:rsid w:val="000B15D2"/>
    <w:rsid w:val="000B220E"/>
    <w:rsid w:val="000B4E05"/>
    <w:rsid w:val="000B4F6E"/>
    <w:rsid w:val="000B51FD"/>
    <w:rsid w:val="000B60DC"/>
    <w:rsid w:val="000C33D5"/>
    <w:rsid w:val="000C3774"/>
    <w:rsid w:val="000C3937"/>
    <w:rsid w:val="000C5995"/>
    <w:rsid w:val="000D0E0D"/>
    <w:rsid w:val="000D10DA"/>
    <w:rsid w:val="000D3375"/>
    <w:rsid w:val="000D34B1"/>
    <w:rsid w:val="000D6891"/>
    <w:rsid w:val="000D7C6F"/>
    <w:rsid w:val="000E4367"/>
    <w:rsid w:val="000E46CA"/>
    <w:rsid w:val="000E5FD1"/>
    <w:rsid w:val="000E6C72"/>
    <w:rsid w:val="000F0077"/>
    <w:rsid w:val="000F073A"/>
    <w:rsid w:val="000F22CB"/>
    <w:rsid w:val="000F4FE2"/>
    <w:rsid w:val="000F58EF"/>
    <w:rsid w:val="00101FCB"/>
    <w:rsid w:val="00102235"/>
    <w:rsid w:val="001032B8"/>
    <w:rsid w:val="00104B7D"/>
    <w:rsid w:val="001057FE"/>
    <w:rsid w:val="00107F69"/>
    <w:rsid w:val="00110AFD"/>
    <w:rsid w:val="0011378A"/>
    <w:rsid w:val="0011503B"/>
    <w:rsid w:val="00125F79"/>
    <w:rsid w:val="001302E6"/>
    <w:rsid w:val="00133977"/>
    <w:rsid w:val="001346A2"/>
    <w:rsid w:val="00134D35"/>
    <w:rsid w:val="001361DD"/>
    <w:rsid w:val="001363B5"/>
    <w:rsid w:val="00136B07"/>
    <w:rsid w:val="0014380A"/>
    <w:rsid w:val="00145AB9"/>
    <w:rsid w:val="001467E8"/>
    <w:rsid w:val="00150B3C"/>
    <w:rsid w:val="00160922"/>
    <w:rsid w:val="00160940"/>
    <w:rsid w:val="001612BE"/>
    <w:rsid w:val="00162231"/>
    <w:rsid w:val="00163D19"/>
    <w:rsid w:val="00164F13"/>
    <w:rsid w:val="00165109"/>
    <w:rsid w:val="00165A50"/>
    <w:rsid w:val="00170381"/>
    <w:rsid w:val="00170990"/>
    <w:rsid w:val="00176C76"/>
    <w:rsid w:val="00182292"/>
    <w:rsid w:val="001841D3"/>
    <w:rsid w:val="001909E7"/>
    <w:rsid w:val="00190A95"/>
    <w:rsid w:val="00190FFA"/>
    <w:rsid w:val="001927E1"/>
    <w:rsid w:val="001946E7"/>
    <w:rsid w:val="001966FA"/>
    <w:rsid w:val="001A02E6"/>
    <w:rsid w:val="001A2ABA"/>
    <w:rsid w:val="001A4F44"/>
    <w:rsid w:val="001A638C"/>
    <w:rsid w:val="001A6A4C"/>
    <w:rsid w:val="001B20B4"/>
    <w:rsid w:val="001B3558"/>
    <w:rsid w:val="001C1AD3"/>
    <w:rsid w:val="001C671D"/>
    <w:rsid w:val="001D1B05"/>
    <w:rsid w:val="001D3A15"/>
    <w:rsid w:val="001D7ED8"/>
    <w:rsid w:val="001E798E"/>
    <w:rsid w:val="001F0960"/>
    <w:rsid w:val="001F1820"/>
    <w:rsid w:val="001F7F05"/>
    <w:rsid w:val="00201F0F"/>
    <w:rsid w:val="00206162"/>
    <w:rsid w:val="0020637F"/>
    <w:rsid w:val="0021574D"/>
    <w:rsid w:val="00216E68"/>
    <w:rsid w:val="00224A68"/>
    <w:rsid w:val="00225C84"/>
    <w:rsid w:val="00227ABB"/>
    <w:rsid w:val="00231C5E"/>
    <w:rsid w:val="00233FD7"/>
    <w:rsid w:val="002379F3"/>
    <w:rsid w:val="002412BF"/>
    <w:rsid w:val="00242D12"/>
    <w:rsid w:val="00243921"/>
    <w:rsid w:val="002455F5"/>
    <w:rsid w:val="00247BF5"/>
    <w:rsid w:val="00254BA4"/>
    <w:rsid w:val="00255E65"/>
    <w:rsid w:val="0026088F"/>
    <w:rsid w:val="00261930"/>
    <w:rsid w:val="00262CA5"/>
    <w:rsid w:val="002702C7"/>
    <w:rsid w:val="002713A8"/>
    <w:rsid w:val="002736C5"/>
    <w:rsid w:val="002743F2"/>
    <w:rsid w:val="00276352"/>
    <w:rsid w:val="002806AC"/>
    <w:rsid w:val="0028144D"/>
    <w:rsid w:val="00281E38"/>
    <w:rsid w:val="002823BD"/>
    <w:rsid w:val="00282EA9"/>
    <w:rsid w:val="00283148"/>
    <w:rsid w:val="00285ADE"/>
    <w:rsid w:val="002902AA"/>
    <w:rsid w:val="00291854"/>
    <w:rsid w:val="0029471B"/>
    <w:rsid w:val="00294B93"/>
    <w:rsid w:val="00296F59"/>
    <w:rsid w:val="00297C2A"/>
    <w:rsid w:val="002A08E1"/>
    <w:rsid w:val="002A10AE"/>
    <w:rsid w:val="002A5A1D"/>
    <w:rsid w:val="002A67B0"/>
    <w:rsid w:val="002A7C74"/>
    <w:rsid w:val="002B07BB"/>
    <w:rsid w:val="002B1ACE"/>
    <w:rsid w:val="002B3110"/>
    <w:rsid w:val="002B6E99"/>
    <w:rsid w:val="002B7B15"/>
    <w:rsid w:val="002C4973"/>
    <w:rsid w:val="002C54B0"/>
    <w:rsid w:val="002C5DCA"/>
    <w:rsid w:val="002D1322"/>
    <w:rsid w:val="002D2D29"/>
    <w:rsid w:val="002D63D9"/>
    <w:rsid w:val="002E140A"/>
    <w:rsid w:val="002F0672"/>
    <w:rsid w:val="002F1F50"/>
    <w:rsid w:val="002F20B6"/>
    <w:rsid w:val="002F4772"/>
    <w:rsid w:val="002F4F9B"/>
    <w:rsid w:val="002F5647"/>
    <w:rsid w:val="002F58E6"/>
    <w:rsid w:val="002F6122"/>
    <w:rsid w:val="002F79DB"/>
    <w:rsid w:val="002F7D28"/>
    <w:rsid w:val="00301407"/>
    <w:rsid w:val="00301C3F"/>
    <w:rsid w:val="00303E26"/>
    <w:rsid w:val="00305A0D"/>
    <w:rsid w:val="00307CFA"/>
    <w:rsid w:val="0031032A"/>
    <w:rsid w:val="00311E47"/>
    <w:rsid w:val="0031242B"/>
    <w:rsid w:val="003139E7"/>
    <w:rsid w:val="003155EB"/>
    <w:rsid w:val="003162C4"/>
    <w:rsid w:val="003205C9"/>
    <w:rsid w:val="0032210C"/>
    <w:rsid w:val="00323068"/>
    <w:rsid w:val="00326971"/>
    <w:rsid w:val="00330368"/>
    <w:rsid w:val="00333444"/>
    <w:rsid w:val="00340E92"/>
    <w:rsid w:val="00342C1C"/>
    <w:rsid w:val="00343729"/>
    <w:rsid w:val="00346703"/>
    <w:rsid w:val="00346763"/>
    <w:rsid w:val="00352CA4"/>
    <w:rsid w:val="00353A63"/>
    <w:rsid w:val="00354735"/>
    <w:rsid w:val="0035786B"/>
    <w:rsid w:val="00360584"/>
    <w:rsid w:val="00361133"/>
    <w:rsid w:val="00363C2A"/>
    <w:rsid w:val="00363E96"/>
    <w:rsid w:val="003704C0"/>
    <w:rsid w:val="00376731"/>
    <w:rsid w:val="00377461"/>
    <w:rsid w:val="00381883"/>
    <w:rsid w:val="00383702"/>
    <w:rsid w:val="00385ABC"/>
    <w:rsid w:val="003875FD"/>
    <w:rsid w:val="003876ED"/>
    <w:rsid w:val="00390E8B"/>
    <w:rsid w:val="00391069"/>
    <w:rsid w:val="0039244E"/>
    <w:rsid w:val="00393481"/>
    <w:rsid w:val="00395E89"/>
    <w:rsid w:val="0039615D"/>
    <w:rsid w:val="00397A09"/>
    <w:rsid w:val="00397AAD"/>
    <w:rsid w:val="003A26FF"/>
    <w:rsid w:val="003A597A"/>
    <w:rsid w:val="003A6089"/>
    <w:rsid w:val="003D141F"/>
    <w:rsid w:val="003D19CE"/>
    <w:rsid w:val="003D47A6"/>
    <w:rsid w:val="003D4F61"/>
    <w:rsid w:val="003D502E"/>
    <w:rsid w:val="003E3734"/>
    <w:rsid w:val="003E4A6E"/>
    <w:rsid w:val="003E4FD1"/>
    <w:rsid w:val="003E7317"/>
    <w:rsid w:val="003E7F2F"/>
    <w:rsid w:val="003F2204"/>
    <w:rsid w:val="003F5653"/>
    <w:rsid w:val="0040083A"/>
    <w:rsid w:val="00403C50"/>
    <w:rsid w:val="00403E23"/>
    <w:rsid w:val="0040608B"/>
    <w:rsid w:val="00407873"/>
    <w:rsid w:val="00410324"/>
    <w:rsid w:val="00411FBC"/>
    <w:rsid w:val="00414B80"/>
    <w:rsid w:val="00414D54"/>
    <w:rsid w:val="00415C89"/>
    <w:rsid w:val="00415FD7"/>
    <w:rsid w:val="00420031"/>
    <w:rsid w:val="004203E5"/>
    <w:rsid w:val="0042091D"/>
    <w:rsid w:val="00422280"/>
    <w:rsid w:val="00424E3F"/>
    <w:rsid w:val="0042793E"/>
    <w:rsid w:val="00430A76"/>
    <w:rsid w:val="00433565"/>
    <w:rsid w:val="0043372C"/>
    <w:rsid w:val="00435B85"/>
    <w:rsid w:val="00436ED8"/>
    <w:rsid w:val="00442755"/>
    <w:rsid w:val="00451CE6"/>
    <w:rsid w:val="00454B9F"/>
    <w:rsid w:val="0045660F"/>
    <w:rsid w:val="004577A6"/>
    <w:rsid w:val="00461367"/>
    <w:rsid w:val="00464D51"/>
    <w:rsid w:val="00466366"/>
    <w:rsid w:val="004678EB"/>
    <w:rsid w:val="00467FF9"/>
    <w:rsid w:val="00471862"/>
    <w:rsid w:val="004747EB"/>
    <w:rsid w:val="00480273"/>
    <w:rsid w:val="00480E73"/>
    <w:rsid w:val="00481E2A"/>
    <w:rsid w:val="00483209"/>
    <w:rsid w:val="00483911"/>
    <w:rsid w:val="00486BD4"/>
    <w:rsid w:val="00487C6C"/>
    <w:rsid w:val="004900B9"/>
    <w:rsid w:val="00492D41"/>
    <w:rsid w:val="00493427"/>
    <w:rsid w:val="00495BF0"/>
    <w:rsid w:val="00497A86"/>
    <w:rsid w:val="004B036F"/>
    <w:rsid w:val="004B0A57"/>
    <w:rsid w:val="004B31E2"/>
    <w:rsid w:val="004B37AA"/>
    <w:rsid w:val="004B5ADB"/>
    <w:rsid w:val="004C0573"/>
    <w:rsid w:val="004C23E0"/>
    <w:rsid w:val="004C2517"/>
    <w:rsid w:val="004C32FF"/>
    <w:rsid w:val="004C4E60"/>
    <w:rsid w:val="004C5BD8"/>
    <w:rsid w:val="004D0383"/>
    <w:rsid w:val="004D1316"/>
    <w:rsid w:val="004D2C92"/>
    <w:rsid w:val="004D3A2C"/>
    <w:rsid w:val="004D6C4D"/>
    <w:rsid w:val="004E19F9"/>
    <w:rsid w:val="004E3D32"/>
    <w:rsid w:val="004E3EA4"/>
    <w:rsid w:val="004E4F89"/>
    <w:rsid w:val="004E55D5"/>
    <w:rsid w:val="004F4413"/>
    <w:rsid w:val="00505418"/>
    <w:rsid w:val="00506186"/>
    <w:rsid w:val="0050662A"/>
    <w:rsid w:val="00507C0A"/>
    <w:rsid w:val="00510FB3"/>
    <w:rsid w:val="00515E3C"/>
    <w:rsid w:val="005164D8"/>
    <w:rsid w:val="0051695B"/>
    <w:rsid w:val="00516EFC"/>
    <w:rsid w:val="00525870"/>
    <w:rsid w:val="00525AA3"/>
    <w:rsid w:val="005264AC"/>
    <w:rsid w:val="0053398B"/>
    <w:rsid w:val="00537F7A"/>
    <w:rsid w:val="00540620"/>
    <w:rsid w:val="0054211A"/>
    <w:rsid w:val="00542365"/>
    <w:rsid w:val="00542FE8"/>
    <w:rsid w:val="00544005"/>
    <w:rsid w:val="00545A83"/>
    <w:rsid w:val="0055028E"/>
    <w:rsid w:val="0055153D"/>
    <w:rsid w:val="0055163A"/>
    <w:rsid w:val="00553B6C"/>
    <w:rsid w:val="0055674A"/>
    <w:rsid w:val="00556E9B"/>
    <w:rsid w:val="00557E67"/>
    <w:rsid w:val="00560222"/>
    <w:rsid w:val="00560766"/>
    <w:rsid w:val="0056081A"/>
    <w:rsid w:val="00564111"/>
    <w:rsid w:val="0056435A"/>
    <w:rsid w:val="00564C56"/>
    <w:rsid w:val="00566510"/>
    <w:rsid w:val="00570EF4"/>
    <w:rsid w:val="00573B2C"/>
    <w:rsid w:val="005803FA"/>
    <w:rsid w:val="00581981"/>
    <w:rsid w:val="00582D55"/>
    <w:rsid w:val="00583B6A"/>
    <w:rsid w:val="005877D4"/>
    <w:rsid w:val="0058797E"/>
    <w:rsid w:val="00590E2B"/>
    <w:rsid w:val="005923D4"/>
    <w:rsid w:val="00596C60"/>
    <w:rsid w:val="005A2B83"/>
    <w:rsid w:val="005A49C2"/>
    <w:rsid w:val="005A6E9E"/>
    <w:rsid w:val="005A758B"/>
    <w:rsid w:val="005B0E15"/>
    <w:rsid w:val="005B2C22"/>
    <w:rsid w:val="005B47DB"/>
    <w:rsid w:val="005B48BB"/>
    <w:rsid w:val="005B5648"/>
    <w:rsid w:val="005C04AB"/>
    <w:rsid w:val="005C06EB"/>
    <w:rsid w:val="005C2F68"/>
    <w:rsid w:val="005C3DB7"/>
    <w:rsid w:val="005C75AA"/>
    <w:rsid w:val="005D1B3C"/>
    <w:rsid w:val="005D42F8"/>
    <w:rsid w:val="005D5389"/>
    <w:rsid w:val="005D6F31"/>
    <w:rsid w:val="005E0C82"/>
    <w:rsid w:val="005E26CB"/>
    <w:rsid w:val="005E4933"/>
    <w:rsid w:val="005E5A7B"/>
    <w:rsid w:val="005E5B2B"/>
    <w:rsid w:val="005E6A58"/>
    <w:rsid w:val="005E71C3"/>
    <w:rsid w:val="005F0505"/>
    <w:rsid w:val="005F4E1A"/>
    <w:rsid w:val="005F69ED"/>
    <w:rsid w:val="005F7DFC"/>
    <w:rsid w:val="00600238"/>
    <w:rsid w:val="00602430"/>
    <w:rsid w:val="0060279B"/>
    <w:rsid w:val="006055C5"/>
    <w:rsid w:val="00607B23"/>
    <w:rsid w:val="00611858"/>
    <w:rsid w:val="00615497"/>
    <w:rsid w:val="00616015"/>
    <w:rsid w:val="00617F05"/>
    <w:rsid w:val="006228B8"/>
    <w:rsid w:val="0062425B"/>
    <w:rsid w:val="00625D7B"/>
    <w:rsid w:val="00631BA1"/>
    <w:rsid w:val="00634427"/>
    <w:rsid w:val="00635176"/>
    <w:rsid w:val="00635F6D"/>
    <w:rsid w:val="00637B1D"/>
    <w:rsid w:val="0064032F"/>
    <w:rsid w:val="006408C3"/>
    <w:rsid w:val="006415C3"/>
    <w:rsid w:val="006519F9"/>
    <w:rsid w:val="0065344A"/>
    <w:rsid w:val="00653DCD"/>
    <w:rsid w:val="006554BA"/>
    <w:rsid w:val="00657229"/>
    <w:rsid w:val="00657C17"/>
    <w:rsid w:val="00666A5D"/>
    <w:rsid w:val="00675511"/>
    <w:rsid w:val="0067609D"/>
    <w:rsid w:val="00682DBC"/>
    <w:rsid w:val="00684437"/>
    <w:rsid w:val="00686739"/>
    <w:rsid w:val="00687641"/>
    <w:rsid w:val="0069713D"/>
    <w:rsid w:val="006A0A02"/>
    <w:rsid w:val="006A0BAB"/>
    <w:rsid w:val="006A3550"/>
    <w:rsid w:val="006A530B"/>
    <w:rsid w:val="006A5CBB"/>
    <w:rsid w:val="006A6F72"/>
    <w:rsid w:val="006B06D3"/>
    <w:rsid w:val="006B1E4C"/>
    <w:rsid w:val="006B24C7"/>
    <w:rsid w:val="006B43BD"/>
    <w:rsid w:val="006B5087"/>
    <w:rsid w:val="006C09F8"/>
    <w:rsid w:val="006C3C99"/>
    <w:rsid w:val="006C4F4F"/>
    <w:rsid w:val="006D2C20"/>
    <w:rsid w:val="006D406D"/>
    <w:rsid w:val="006D49E3"/>
    <w:rsid w:val="006D58F2"/>
    <w:rsid w:val="006D5C3B"/>
    <w:rsid w:val="006E1249"/>
    <w:rsid w:val="006E213E"/>
    <w:rsid w:val="006E2F7B"/>
    <w:rsid w:val="006E372B"/>
    <w:rsid w:val="006E4869"/>
    <w:rsid w:val="006E5C3E"/>
    <w:rsid w:val="006E66D8"/>
    <w:rsid w:val="006F0C10"/>
    <w:rsid w:val="006F620E"/>
    <w:rsid w:val="007057A6"/>
    <w:rsid w:val="00706259"/>
    <w:rsid w:val="0071103F"/>
    <w:rsid w:val="00711DF3"/>
    <w:rsid w:val="00712C9D"/>
    <w:rsid w:val="00713E96"/>
    <w:rsid w:val="007160FD"/>
    <w:rsid w:val="00720C37"/>
    <w:rsid w:val="00721ADB"/>
    <w:rsid w:val="007222BE"/>
    <w:rsid w:val="00723692"/>
    <w:rsid w:val="00731308"/>
    <w:rsid w:val="007320AA"/>
    <w:rsid w:val="00734982"/>
    <w:rsid w:val="00734B2A"/>
    <w:rsid w:val="00737752"/>
    <w:rsid w:val="00740BF2"/>
    <w:rsid w:val="0074240E"/>
    <w:rsid w:val="00744F4A"/>
    <w:rsid w:val="007460B7"/>
    <w:rsid w:val="00747731"/>
    <w:rsid w:val="00753D06"/>
    <w:rsid w:val="00756BDB"/>
    <w:rsid w:val="0076589A"/>
    <w:rsid w:val="007719B9"/>
    <w:rsid w:val="00772BD9"/>
    <w:rsid w:val="007749CF"/>
    <w:rsid w:val="00774CAB"/>
    <w:rsid w:val="00785D99"/>
    <w:rsid w:val="00792C14"/>
    <w:rsid w:val="007948E4"/>
    <w:rsid w:val="00794A57"/>
    <w:rsid w:val="00795DCF"/>
    <w:rsid w:val="00796876"/>
    <w:rsid w:val="007A215A"/>
    <w:rsid w:val="007A3004"/>
    <w:rsid w:val="007A7507"/>
    <w:rsid w:val="007B03EC"/>
    <w:rsid w:val="007C152A"/>
    <w:rsid w:val="007C24CE"/>
    <w:rsid w:val="007C297E"/>
    <w:rsid w:val="007C34B8"/>
    <w:rsid w:val="007C34BB"/>
    <w:rsid w:val="007C5336"/>
    <w:rsid w:val="007C74DB"/>
    <w:rsid w:val="007D0344"/>
    <w:rsid w:val="007D23EE"/>
    <w:rsid w:val="007D3EE0"/>
    <w:rsid w:val="007D5846"/>
    <w:rsid w:val="007D5E66"/>
    <w:rsid w:val="007D6FC6"/>
    <w:rsid w:val="007D6FE8"/>
    <w:rsid w:val="007E02F9"/>
    <w:rsid w:val="007E0EB8"/>
    <w:rsid w:val="007E3304"/>
    <w:rsid w:val="007E3E8E"/>
    <w:rsid w:val="007E4B56"/>
    <w:rsid w:val="007E5CE8"/>
    <w:rsid w:val="007E5D63"/>
    <w:rsid w:val="007E7116"/>
    <w:rsid w:val="007F07C4"/>
    <w:rsid w:val="007F300F"/>
    <w:rsid w:val="007F3485"/>
    <w:rsid w:val="00803A7B"/>
    <w:rsid w:val="00804F04"/>
    <w:rsid w:val="00806822"/>
    <w:rsid w:val="008138F1"/>
    <w:rsid w:val="00813E7C"/>
    <w:rsid w:val="00815FF7"/>
    <w:rsid w:val="0081718A"/>
    <w:rsid w:val="00817D7B"/>
    <w:rsid w:val="00821E1A"/>
    <w:rsid w:val="008257DD"/>
    <w:rsid w:val="00830FD6"/>
    <w:rsid w:val="00831367"/>
    <w:rsid w:val="0083585F"/>
    <w:rsid w:val="00836A86"/>
    <w:rsid w:val="00837F14"/>
    <w:rsid w:val="00840108"/>
    <w:rsid w:val="0084235D"/>
    <w:rsid w:val="008432F2"/>
    <w:rsid w:val="008450C9"/>
    <w:rsid w:val="00845DD0"/>
    <w:rsid w:val="00847AF6"/>
    <w:rsid w:val="0085241C"/>
    <w:rsid w:val="00854A8F"/>
    <w:rsid w:val="008559C3"/>
    <w:rsid w:val="008567BB"/>
    <w:rsid w:val="00861E2D"/>
    <w:rsid w:val="0086230A"/>
    <w:rsid w:val="008625A1"/>
    <w:rsid w:val="00862AF1"/>
    <w:rsid w:val="00863473"/>
    <w:rsid w:val="008638AB"/>
    <w:rsid w:val="008667B8"/>
    <w:rsid w:val="00867F40"/>
    <w:rsid w:val="00870339"/>
    <w:rsid w:val="00870914"/>
    <w:rsid w:val="00871689"/>
    <w:rsid w:val="0087272D"/>
    <w:rsid w:val="00874701"/>
    <w:rsid w:val="008756DE"/>
    <w:rsid w:val="008777FF"/>
    <w:rsid w:val="00880BC8"/>
    <w:rsid w:val="008810E0"/>
    <w:rsid w:val="0088524C"/>
    <w:rsid w:val="008869E7"/>
    <w:rsid w:val="008917F5"/>
    <w:rsid w:val="008922EF"/>
    <w:rsid w:val="00893A67"/>
    <w:rsid w:val="0089522A"/>
    <w:rsid w:val="008959FC"/>
    <w:rsid w:val="008A10C6"/>
    <w:rsid w:val="008A760A"/>
    <w:rsid w:val="008B0B9B"/>
    <w:rsid w:val="008B105B"/>
    <w:rsid w:val="008B366F"/>
    <w:rsid w:val="008B421D"/>
    <w:rsid w:val="008B5FC3"/>
    <w:rsid w:val="008B62B9"/>
    <w:rsid w:val="008B759D"/>
    <w:rsid w:val="008C0DF8"/>
    <w:rsid w:val="008D0151"/>
    <w:rsid w:val="008D47D3"/>
    <w:rsid w:val="008D4DAB"/>
    <w:rsid w:val="008D6F9B"/>
    <w:rsid w:val="008D7C5C"/>
    <w:rsid w:val="008E1BC0"/>
    <w:rsid w:val="008E3F6F"/>
    <w:rsid w:val="008E7276"/>
    <w:rsid w:val="008F092A"/>
    <w:rsid w:val="008F182A"/>
    <w:rsid w:val="008F1A63"/>
    <w:rsid w:val="008F3A6B"/>
    <w:rsid w:val="008F4D00"/>
    <w:rsid w:val="008F56CD"/>
    <w:rsid w:val="00901EEF"/>
    <w:rsid w:val="00905594"/>
    <w:rsid w:val="00911297"/>
    <w:rsid w:val="00914E93"/>
    <w:rsid w:val="00915D9A"/>
    <w:rsid w:val="009235DB"/>
    <w:rsid w:val="00923DB0"/>
    <w:rsid w:val="00924A34"/>
    <w:rsid w:val="0092501E"/>
    <w:rsid w:val="009271D8"/>
    <w:rsid w:val="009319BA"/>
    <w:rsid w:val="00931A0E"/>
    <w:rsid w:val="00935E5D"/>
    <w:rsid w:val="00940729"/>
    <w:rsid w:val="00941259"/>
    <w:rsid w:val="00947752"/>
    <w:rsid w:val="00955871"/>
    <w:rsid w:val="009564EC"/>
    <w:rsid w:val="00966F7D"/>
    <w:rsid w:val="00970BD7"/>
    <w:rsid w:val="00977002"/>
    <w:rsid w:val="0098112A"/>
    <w:rsid w:val="00981AA9"/>
    <w:rsid w:val="00986010"/>
    <w:rsid w:val="0098634E"/>
    <w:rsid w:val="00987153"/>
    <w:rsid w:val="0098746E"/>
    <w:rsid w:val="009877BB"/>
    <w:rsid w:val="00987B01"/>
    <w:rsid w:val="00987BB7"/>
    <w:rsid w:val="00992460"/>
    <w:rsid w:val="0099248D"/>
    <w:rsid w:val="009947DF"/>
    <w:rsid w:val="00994DD9"/>
    <w:rsid w:val="009956A8"/>
    <w:rsid w:val="00996F43"/>
    <w:rsid w:val="009A204C"/>
    <w:rsid w:val="009A27A4"/>
    <w:rsid w:val="009A4FBF"/>
    <w:rsid w:val="009A5190"/>
    <w:rsid w:val="009A67E6"/>
    <w:rsid w:val="009B1EE2"/>
    <w:rsid w:val="009B2427"/>
    <w:rsid w:val="009B4061"/>
    <w:rsid w:val="009B4569"/>
    <w:rsid w:val="009B6F90"/>
    <w:rsid w:val="009C1C0A"/>
    <w:rsid w:val="009D2AEF"/>
    <w:rsid w:val="009D5103"/>
    <w:rsid w:val="009E0584"/>
    <w:rsid w:val="009E1109"/>
    <w:rsid w:val="009E13EF"/>
    <w:rsid w:val="009E3E4A"/>
    <w:rsid w:val="009E6251"/>
    <w:rsid w:val="009E7B1D"/>
    <w:rsid w:val="009F0D2B"/>
    <w:rsid w:val="009F57E9"/>
    <w:rsid w:val="00A00DDF"/>
    <w:rsid w:val="00A05EE8"/>
    <w:rsid w:val="00A101C4"/>
    <w:rsid w:val="00A12228"/>
    <w:rsid w:val="00A137FC"/>
    <w:rsid w:val="00A13848"/>
    <w:rsid w:val="00A222F3"/>
    <w:rsid w:val="00A23E13"/>
    <w:rsid w:val="00A27025"/>
    <w:rsid w:val="00A27325"/>
    <w:rsid w:val="00A30E19"/>
    <w:rsid w:val="00A320F0"/>
    <w:rsid w:val="00A32455"/>
    <w:rsid w:val="00A3507C"/>
    <w:rsid w:val="00A362A7"/>
    <w:rsid w:val="00A43B9E"/>
    <w:rsid w:val="00A4488D"/>
    <w:rsid w:val="00A451DE"/>
    <w:rsid w:val="00A46BEC"/>
    <w:rsid w:val="00A47162"/>
    <w:rsid w:val="00A50713"/>
    <w:rsid w:val="00A52032"/>
    <w:rsid w:val="00A52087"/>
    <w:rsid w:val="00A56BF5"/>
    <w:rsid w:val="00A61E40"/>
    <w:rsid w:val="00A642FA"/>
    <w:rsid w:val="00A71B9A"/>
    <w:rsid w:val="00A74AF1"/>
    <w:rsid w:val="00A7539E"/>
    <w:rsid w:val="00A80FFC"/>
    <w:rsid w:val="00A82C09"/>
    <w:rsid w:val="00A82F14"/>
    <w:rsid w:val="00A9246D"/>
    <w:rsid w:val="00A931A7"/>
    <w:rsid w:val="00A96A95"/>
    <w:rsid w:val="00A970B0"/>
    <w:rsid w:val="00A97412"/>
    <w:rsid w:val="00AA096D"/>
    <w:rsid w:val="00AA4119"/>
    <w:rsid w:val="00AA4A35"/>
    <w:rsid w:val="00AA65B7"/>
    <w:rsid w:val="00AA7C85"/>
    <w:rsid w:val="00AA7CBC"/>
    <w:rsid w:val="00AA7CF1"/>
    <w:rsid w:val="00AB3C70"/>
    <w:rsid w:val="00AB6362"/>
    <w:rsid w:val="00AB63C0"/>
    <w:rsid w:val="00AC0642"/>
    <w:rsid w:val="00AC0F90"/>
    <w:rsid w:val="00AC120A"/>
    <w:rsid w:val="00AC5599"/>
    <w:rsid w:val="00AC63C0"/>
    <w:rsid w:val="00AC6773"/>
    <w:rsid w:val="00AC774D"/>
    <w:rsid w:val="00AD01D1"/>
    <w:rsid w:val="00AD17BB"/>
    <w:rsid w:val="00AD39D6"/>
    <w:rsid w:val="00AD6776"/>
    <w:rsid w:val="00AE093F"/>
    <w:rsid w:val="00AE2233"/>
    <w:rsid w:val="00AE233C"/>
    <w:rsid w:val="00AF1FF4"/>
    <w:rsid w:val="00AF228E"/>
    <w:rsid w:val="00AF6752"/>
    <w:rsid w:val="00AF68C2"/>
    <w:rsid w:val="00AF6D09"/>
    <w:rsid w:val="00B01548"/>
    <w:rsid w:val="00B02A98"/>
    <w:rsid w:val="00B03456"/>
    <w:rsid w:val="00B06A8B"/>
    <w:rsid w:val="00B13787"/>
    <w:rsid w:val="00B156F7"/>
    <w:rsid w:val="00B17924"/>
    <w:rsid w:val="00B20AA6"/>
    <w:rsid w:val="00B24271"/>
    <w:rsid w:val="00B24629"/>
    <w:rsid w:val="00B25BCC"/>
    <w:rsid w:val="00B25BE6"/>
    <w:rsid w:val="00B27A64"/>
    <w:rsid w:val="00B30B4A"/>
    <w:rsid w:val="00B32D1A"/>
    <w:rsid w:val="00B36B7E"/>
    <w:rsid w:val="00B43D8A"/>
    <w:rsid w:val="00B469FB"/>
    <w:rsid w:val="00B54555"/>
    <w:rsid w:val="00B54AFD"/>
    <w:rsid w:val="00B54E4F"/>
    <w:rsid w:val="00B55590"/>
    <w:rsid w:val="00B55D6E"/>
    <w:rsid w:val="00B56ED4"/>
    <w:rsid w:val="00B579C6"/>
    <w:rsid w:val="00B65544"/>
    <w:rsid w:val="00B66172"/>
    <w:rsid w:val="00B6656C"/>
    <w:rsid w:val="00B7044A"/>
    <w:rsid w:val="00B73D6D"/>
    <w:rsid w:val="00B743D4"/>
    <w:rsid w:val="00B81772"/>
    <w:rsid w:val="00B83D90"/>
    <w:rsid w:val="00B84882"/>
    <w:rsid w:val="00B8688C"/>
    <w:rsid w:val="00B86DF2"/>
    <w:rsid w:val="00B8792B"/>
    <w:rsid w:val="00B90C1C"/>
    <w:rsid w:val="00B92E91"/>
    <w:rsid w:val="00B95367"/>
    <w:rsid w:val="00B97EF4"/>
    <w:rsid w:val="00BA0981"/>
    <w:rsid w:val="00BA0D53"/>
    <w:rsid w:val="00BA2893"/>
    <w:rsid w:val="00BA5005"/>
    <w:rsid w:val="00BA62BD"/>
    <w:rsid w:val="00BB0C94"/>
    <w:rsid w:val="00BB554E"/>
    <w:rsid w:val="00BC2583"/>
    <w:rsid w:val="00BC2769"/>
    <w:rsid w:val="00BC3BC3"/>
    <w:rsid w:val="00BC3D01"/>
    <w:rsid w:val="00BC4ED7"/>
    <w:rsid w:val="00BC5DC8"/>
    <w:rsid w:val="00BC5FF9"/>
    <w:rsid w:val="00BC6008"/>
    <w:rsid w:val="00BC6C36"/>
    <w:rsid w:val="00BD14E0"/>
    <w:rsid w:val="00BD157A"/>
    <w:rsid w:val="00BD302B"/>
    <w:rsid w:val="00BD5A2D"/>
    <w:rsid w:val="00BD77BA"/>
    <w:rsid w:val="00BD7FD9"/>
    <w:rsid w:val="00BE0039"/>
    <w:rsid w:val="00BE1A88"/>
    <w:rsid w:val="00BE2402"/>
    <w:rsid w:val="00BE58B6"/>
    <w:rsid w:val="00BE641E"/>
    <w:rsid w:val="00BF09BB"/>
    <w:rsid w:val="00BF17F3"/>
    <w:rsid w:val="00BF2152"/>
    <w:rsid w:val="00BF5657"/>
    <w:rsid w:val="00BF7570"/>
    <w:rsid w:val="00BF7CEE"/>
    <w:rsid w:val="00C02157"/>
    <w:rsid w:val="00C0375D"/>
    <w:rsid w:val="00C038C0"/>
    <w:rsid w:val="00C04D02"/>
    <w:rsid w:val="00C05DB4"/>
    <w:rsid w:val="00C13AE8"/>
    <w:rsid w:val="00C13B28"/>
    <w:rsid w:val="00C13DA0"/>
    <w:rsid w:val="00C14CB5"/>
    <w:rsid w:val="00C20CAB"/>
    <w:rsid w:val="00C25A01"/>
    <w:rsid w:val="00C26153"/>
    <w:rsid w:val="00C2635E"/>
    <w:rsid w:val="00C267EA"/>
    <w:rsid w:val="00C353F3"/>
    <w:rsid w:val="00C363FE"/>
    <w:rsid w:val="00C36A2D"/>
    <w:rsid w:val="00C426C9"/>
    <w:rsid w:val="00C42DF2"/>
    <w:rsid w:val="00C44B2C"/>
    <w:rsid w:val="00C47EE8"/>
    <w:rsid w:val="00C502FE"/>
    <w:rsid w:val="00C504B8"/>
    <w:rsid w:val="00C50FE9"/>
    <w:rsid w:val="00C51001"/>
    <w:rsid w:val="00C521FA"/>
    <w:rsid w:val="00C52B3F"/>
    <w:rsid w:val="00C53573"/>
    <w:rsid w:val="00C5379A"/>
    <w:rsid w:val="00C53C51"/>
    <w:rsid w:val="00C54120"/>
    <w:rsid w:val="00C541B4"/>
    <w:rsid w:val="00C54714"/>
    <w:rsid w:val="00C54BC7"/>
    <w:rsid w:val="00C56882"/>
    <w:rsid w:val="00C57DA9"/>
    <w:rsid w:val="00C614E0"/>
    <w:rsid w:val="00C62DCC"/>
    <w:rsid w:val="00C635CC"/>
    <w:rsid w:val="00C6480C"/>
    <w:rsid w:val="00C71C1B"/>
    <w:rsid w:val="00C72848"/>
    <w:rsid w:val="00C72E14"/>
    <w:rsid w:val="00C73514"/>
    <w:rsid w:val="00C73BCA"/>
    <w:rsid w:val="00C748D4"/>
    <w:rsid w:val="00C7730B"/>
    <w:rsid w:val="00C8050C"/>
    <w:rsid w:val="00C80F4E"/>
    <w:rsid w:val="00C86044"/>
    <w:rsid w:val="00C87FFA"/>
    <w:rsid w:val="00C92849"/>
    <w:rsid w:val="00C92FA0"/>
    <w:rsid w:val="00C94205"/>
    <w:rsid w:val="00C9460B"/>
    <w:rsid w:val="00C94FA1"/>
    <w:rsid w:val="00CA0AE0"/>
    <w:rsid w:val="00CA2321"/>
    <w:rsid w:val="00CA2B04"/>
    <w:rsid w:val="00CA513D"/>
    <w:rsid w:val="00CA60CC"/>
    <w:rsid w:val="00CA64DE"/>
    <w:rsid w:val="00CB3173"/>
    <w:rsid w:val="00CC15A5"/>
    <w:rsid w:val="00CC3A47"/>
    <w:rsid w:val="00CC404F"/>
    <w:rsid w:val="00CC4A36"/>
    <w:rsid w:val="00CC72D6"/>
    <w:rsid w:val="00CD442E"/>
    <w:rsid w:val="00CD48E8"/>
    <w:rsid w:val="00CD7292"/>
    <w:rsid w:val="00CE63B3"/>
    <w:rsid w:val="00CF6C6F"/>
    <w:rsid w:val="00D0704F"/>
    <w:rsid w:val="00D073F1"/>
    <w:rsid w:val="00D1480A"/>
    <w:rsid w:val="00D163DE"/>
    <w:rsid w:val="00D23BEE"/>
    <w:rsid w:val="00D24C6B"/>
    <w:rsid w:val="00D30755"/>
    <w:rsid w:val="00D30FD0"/>
    <w:rsid w:val="00D310B9"/>
    <w:rsid w:val="00D32B59"/>
    <w:rsid w:val="00D35147"/>
    <w:rsid w:val="00D35799"/>
    <w:rsid w:val="00D40642"/>
    <w:rsid w:val="00D41EBC"/>
    <w:rsid w:val="00D427EB"/>
    <w:rsid w:val="00D4421B"/>
    <w:rsid w:val="00D4644A"/>
    <w:rsid w:val="00D47227"/>
    <w:rsid w:val="00D5117F"/>
    <w:rsid w:val="00D51C1B"/>
    <w:rsid w:val="00D5331F"/>
    <w:rsid w:val="00D55AC5"/>
    <w:rsid w:val="00D578E3"/>
    <w:rsid w:val="00D625E3"/>
    <w:rsid w:val="00D63399"/>
    <w:rsid w:val="00D6383D"/>
    <w:rsid w:val="00D650DB"/>
    <w:rsid w:val="00D65E5F"/>
    <w:rsid w:val="00D70ED4"/>
    <w:rsid w:val="00D71862"/>
    <w:rsid w:val="00D72532"/>
    <w:rsid w:val="00D73577"/>
    <w:rsid w:val="00D75CAB"/>
    <w:rsid w:val="00D765A7"/>
    <w:rsid w:val="00D76A71"/>
    <w:rsid w:val="00D8363B"/>
    <w:rsid w:val="00D840F2"/>
    <w:rsid w:val="00D8585B"/>
    <w:rsid w:val="00D87489"/>
    <w:rsid w:val="00D91519"/>
    <w:rsid w:val="00D92527"/>
    <w:rsid w:val="00D943EA"/>
    <w:rsid w:val="00DA0ACF"/>
    <w:rsid w:val="00DB2AF2"/>
    <w:rsid w:val="00DB4362"/>
    <w:rsid w:val="00DB60F2"/>
    <w:rsid w:val="00DB652D"/>
    <w:rsid w:val="00DB6587"/>
    <w:rsid w:val="00DB7FE2"/>
    <w:rsid w:val="00DC1F15"/>
    <w:rsid w:val="00DC3641"/>
    <w:rsid w:val="00DC4957"/>
    <w:rsid w:val="00DC4DA2"/>
    <w:rsid w:val="00DC5267"/>
    <w:rsid w:val="00DC744F"/>
    <w:rsid w:val="00DD1768"/>
    <w:rsid w:val="00DD1AFE"/>
    <w:rsid w:val="00DD2CD2"/>
    <w:rsid w:val="00DD7F4D"/>
    <w:rsid w:val="00DE04C5"/>
    <w:rsid w:val="00DE0668"/>
    <w:rsid w:val="00DE0FC0"/>
    <w:rsid w:val="00DE489B"/>
    <w:rsid w:val="00DE7D58"/>
    <w:rsid w:val="00DF148E"/>
    <w:rsid w:val="00DF1C48"/>
    <w:rsid w:val="00DF4E3E"/>
    <w:rsid w:val="00E01408"/>
    <w:rsid w:val="00E03F59"/>
    <w:rsid w:val="00E05223"/>
    <w:rsid w:val="00E069EC"/>
    <w:rsid w:val="00E1033A"/>
    <w:rsid w:val="00E14228"/>
    <w:rsid w:val="00E151BE"/>
    <w:rsid w:val="00E1521F"/>
    <w:rsid w:val="00E15DC4"/>
    <w:rsid w:val="00E17544"/>
    <w:rsid w:val="00E20FEC"/>
    <w:rsid w:val="00E2145C"/>
    <w:rsid w:val="00E2291E"/>
    <w:rsid w:val="00E22FEC"/>
    <w:rsid w:val="00E23302"/>
    <w:rsid w:val="00E27458"/>
    <w:rsid w:val="00E27B83"/>
    <w:rsid w:val="00E31234"/>
    <w:rsid w:val="00E31325"/>
    <w:rsid w:val="00E3319C"/>
    <w:rsid w:val="00E3383C"/>
    <w:rsid w:val="00E33B61"/>
    <w:rsid w:val="00E40214"/>
    <w:rsid w:val="00E41E41"/>
    <w:rsid w:val="00E424AB"/>
    <w:rsid w:val="00E44313"/>
    <w:rsid w:val="00E45DB8"/>
    <w:rsid w:val="00E474F3"/>
    <w:rsid w:val="00E539B0"/>
    <w:rsid w:val="00E54B4D"/>
    <w:rsid w:val="00E67505"/>
    <w:rsid w:val="00E678FC"/>
    <w:rsid w:val="00E71B02"/>
    <w:rsid w:val="00E71FA3"/>
    <w:rsid w:val="00E7212C"/>
    <w:rsid w:val="00E7249F"/>
    <w:rsid w:val="00E7326C"/>
    <w:rsid w:val="00E736B8"/>
    <w:rsid w:val="00E747D3"/>
    <w:rsid w:val="00E8043A"/>
    <w:rsid w:val="00E80DD1"/>
    <w:rsid w:val="00E8483B"/>
    <w:rsid w:val="00E85C4D"/>
    <w:rsid w:val="00E85FEC"/>
    <w:rsid w:val="00E8602C"/>
    <w:rsid w:val="00E860EC"/>
    <w:rsid w:val="00E87CBC"/>
    <w:rsid w:val="00E921DB"/>
    <w:rsid w:val="00E950FC"/>
    <w:rsid w:val="00E961C2"/>
    <w:rsid w:val="00EA027F"/>
    <w:rsid w:val="00EA4272"/>
    <w:rsid w:val="00EA5EFE"/>
    <w:rsid w:val="00EB0067"/>
    <w:rsid w:val="00EB243E"/>
    <w:rsid w:val="00EB3B04"/>
    <w:rsid w:val="00EB60C1"/>
    <w:rsid w:val="00EB62C7"/>
    <w:rsid w:val="00EB739C"/>
    <w:rsid w:val="00EC09CB"/>
    <w:rsid w:val="00EC0E95"/>
    <w:rsid w:val="00EC167C"/>
    <w:rsid w:val="00EC2EF1"/>
    <w:rsid w:val="00EC2F00"/>
    <w:rsid w:val="00EC4350"/>
    <w:rsid w:val="00EC5016"/>
    <w:rsid w:val="00EC57B4"/>
    <w:rsid w:val="00EC72E7"/>
    <w:rsid w:val="00EC7572"/>
    <w:rsid w:val="00ED13DA"/>
    <w:rsid w:val="00ED1C84"/>
    <w:rsid w:val="00ED6AA4"/>
    <w:rsid w:val="00EE0180"/>
    <w:rsid w:val="00EE27CE"/>
    <w:rsid w:val="00EE2D56"/>
    <w:rsid w:val="00EE320E"/>
    <w:rsid w:val="00EE402D"/>
    <w:rsid w:val="00EE67F9"/>
    <w:rsid w:val="00EE699C"/>
    <w:rsid w:val="00EE6B82"/>
    <w:rsid w:val="00EE7B06"/>
    <w:rsid w:val="00EE7DB6"/>
    <w:rsid w:val="00EF213B"/>
    <w:rsid w:val="00EF572A"/>
    <w:rsid w:val="00F000CB"/>
    <w:rsid w:val="00F0099B"/>
    <w:rsid w:val="00F03655"/>
    <w:rsid w:val="00F05758"/>
    <w:rsid w:val="00F057F4"/>
    <w:rsid w:val="00F06873"/>
    <w:rsid w:val="00F136F4"/>
    <w:rsid w:val="00F1397D"/>
    <w:rsid w:val="00F14619"/>
    <w:rsid w:val="00F15345"/>
    <w:rsid w:val="00F16325"/>
    <w:rsid w:val="00F178CE"/>
    <w:rsid w:val="00F2044C"/>
    <w:rsid w:val="00F21993"/>
    <w:rsid w:val="00F23560"/>
    <w:rsid w:val="00F262BC"/>
    <w:rsid w:val="00F31612"/>
    <w:rsid w:val="00F336F6"/>
    <w:rsid w:val="00F35598"/>
    <w:rsid w:val="00F445ED"/>
    <w:rsid w:val="00F44FD5"/>
    <w:rsid w:val="00F47C35"/>
    <w:rsid w:val="00F523A1"/>
    <w:rsid w:val="00F525F0"/>
    <w:rsid w:val="00F5348B"/>
    <w:rsid w:val="00F56415"/>
    <w:rsid w:val="00F572F5"/>
    <w:rsid w:val="00F57915"/>
    <w:rsid w:val="00F61D64"/>
    <w:rsid w:val="00F62952"/>
    <w:rsid w:val="00F638BC"/>
    <w:rsid w:val="00F64EAA"/>
    <w:rsid w:val="00F6558F"/>
    <w:rsid w:val="00F67005"/>
    <w:rsid w:val="00F745B5"/>
    <w:rsid w:val="00F74ED6"/>
    <w:rsid w:val="00F766AC"/>
    <w:rsid w:val="00F808A9"/>
    <w:rsid w:val="00F81220"/>
    <w:rsid w:val="00F81AB1"/>
    <w:rsid w:val="00F8501C"/>
    <w:rsid w:val="00F90A94"/>
    <w:rsid w:val="00F9353B"/>
    <w:rsid w:val="00F94361"/>
    <w:rsid w:val="00F96F39"/>
    <w:rsid w:val="00F97BEE"/>
    <w:rsid w:val="00FA0B6C"/>
    <w:rsid w:val="00FA573B"/>
    <w:rsid w:val="00FA660B"/>
    <w:rsid w:val="00FB15C1"/>
    <w:rsid w:val="00FB1D50"/>
    <w:rsid w:val="00FB5595"/>
    <w:rsid w:val="00FC0D23"/>
    <w:rsid w:val="00FC0F84"/>
    <w:rsid w:val="00FC1876"/>
    <w:rsid w:val="00FC68F1"/>
    <w:rsid w:val="00FD5310"/>
    <w:rsid w:val="00FD5B9E"/>
    <w:rsid w:val="00FE08BC"/>
    <w:rsid w:val="00FE1548"/>
    <w:rsid w:val="00FE6FE2"/>
    <w:rsid w:val="00FE7084"/>
    <w:rsid w:val="00FE70E4"/>
    <w:rsid w:val="00FF0722"/>
    <w:rsid w:val="00FF0BB1"/>
    <w:rsid w:val="00FF257E"/>
    <w:rsid w:val="00FF6B3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header" w:uiPriority="99"/>
    <w:lsdException w:name="footer" w:uiPriority="99"/>
    <w:lsdException w:name="caption" w:qFormat="1"/>
    <w:lsdException w:name="footnote reference" w:uiPriority="99"/>
    <w:lsdException w:name="Title" w:qFormat="1"/>
    <w:lsdException w:name="Subtitle" w:qFormat="1"/>
    <w:lsdException w:name="Hyperlink" w:uiPriority="99"/>
    <w:lsdException w:name="Strong" w:uiPriority="22" w:qFormat="1"/>
    <w:lsdException w:name="Emphasis" w:qFormat="1"/>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DF148E"/>
    <w:rPr>
      <w:sz w:val="28"/>
      <w:szCs w:val="28"/>
    </w:rPr>
  </w:style>
  <w:style w:type="paragraph" w:styleId="13">
    <w:name w:val="heading 1"/>
    <w:aliases w:val="Заголовок 1_стандарта"/>
    <w:basedOn w:val="a1"/>
    <w:next w:val="a1"/>
    <w:uiPriority w:val="9"/>
    <w:qFormat/>
    <w:pPr>
      <w:keepNext/>
      <w:keepLines/>
      <w:pageBreakBefore/>
      <w:tabs>
        <w:tab w:val="left" w:pos="567"/>
      </w:tabs>
      <w:suppressAutoHyphens/>
      <w:spacing w:before="480" w:after="240"/>
      <w:ind w:left="567" w:hanging="567"/>
      <w:outlineLvl w:val="0"/>
    </w:pPr>
    <w:rPr>
      <w:rFonts w:ascii="Arial" w:hAnsi="Arial" w:cs="Arial"/>
      <w:b/>
      <w:bCs/>
      <w:kern w:val="28"/>
      <w:sz w:val="36"/>
      <w:szCs w:val="36"/>
    </w:rPr>
  </w:style>
  <w:style w:type="paragraph" w:styleId="23">
    <w:name w:val="heading 2"/>
    <w:aliases w:val="Заголовок 2 Знак,H2,h2,Gliederung2,Gliederung,Indented Heading,H21,H22,Indented Heading1,Indented Heading2,Indented Heading3,Indented Heading4,H23,H211,H221,Indented Heading5,Indented Heading6,Indented Heading7,H24,H212,H222"/>
    <w:basedOn w:val="a1"/>
    <w:next w:val="a1"/>
    <w:qFormat/>
    <w:pPr>
      <w:keepNext/>
      <w:tabs>
        <w:tab w:val="num" w:pos="1134"/>
      </w:tabs>
      <w:suppressAutoHyphens/>
      <w:spacing w:before="240" w:after="120"/>
      <w:ind w:left="1134" w:hanging="567"/>
      <w:outlineLvl w:val="1"/>
    </w:pPr>
    <w:rPr>
      <w:b/>
      <w:bCs/>
    </w:rPr>
  </w:style>
  <w:style w:type="paragraph" w:styleId="3">
    <w:name w:val="heading 3"/>
    <w:basedOn w:val="a1"/>
    <w:next w:val="a1"/>
    <w:qFormat/>
    <w:pPr>
      <w:keepNext/>
      <w:numPr>
        <w:ilvl w:val="2"/>
        <w:numId w:val="1"/>
      </w:numPr>
      <w:suppressAutoHyphens/>
      <w:spacing w:before="120" w:after="120"/>
      <w:outlineLvl w:val="2"/>
    </w:pPr>
    <w:rPr>
      <w:b/>
      <w:bCs/>
    </w:rPr>
  </w:style>
  <w:style w:type="paragraph" w:styleId="4">
    <w:name w:val="heading 4"/>
    <w:aliases w:val="H41"/>
    <w:basedOn w:val="a1"/>
    <w:next w:val="a1"/>
    <w:qFormat/>
    <w:pPr>
      <w:keepNext/>
      <w:numPr>
        <w:ilvl w:val="3"/>
        <w:numId w:val="1"/>
      </w:numPr>
      <w:tabs>
        <w:tab w:val="left" w:pos="1134"/>
      </w:tabs>
      <w:suppressAutoHyphens/>
      <w:spacing w:before="240" w:after="120"/>
      <w:jc w:val="both"/>
      <w:outlineLvl w:val="3"/>
    </w:pPr>
    <w:rPr>
      <w:b/>
      <w:bCs/>
      <w:i/>
      <w:iCs/>
    </w:rPr>
  </w:style>
  <w:style w:type="paragraph" w:styleId="5">
    <w:name w:val="heading 5"/>
    <w:aliases w:val="h5,h51,H5,H51,h52"/>
    <w:basedOn w:val="a1"/>
    <w:next w:val="a1"/>
    <w:qFormat/>
    <w:pPr>
      <w:keepNext/>
      <w:numPr>
        <w:ilvl w:val="4"/>
        <w:numId w:val="2"/>
      </w:numPr>
      <w:tabs>
        <w:tab w:val="clear" w:pos="1008"/>
        <w:tab w:val="num" w:pos="360"/>
      </w:tabs>
      <w:suppressAutoHyphens/>
      <w:spacing w:before="60" w:line="360" w:lineRule="auto"/>
      <w:ind w:left="0" w:firstLine="0"/>
      <w:jc w:val="both"/>
      <w:outlineLvl w:val="4"/>
    </w:pPr>
    <w:rPr>
      <w:b/>
      <w:bCs/>
      <w:sz w:val="26"/>
      <w:szCs w:val="26"/>
    </w:rPr>
  </w:style>
  <w:style w:type="paragraph" w:styleId="6">
    <w:name w:val="heading 6"/>
    <w:basedOn w:val="a1"/>
    <w:next w:val="a1"/>
    <w:qFormat/>
    <w:pPr>
      <w:widowControl w:val="0"/>
      <w:numPr>
        <w:ilvl w:val="5"/>
        <w:numId w:val="2"/>
      </w:numPr>
      <w:tabs>
        <w:tab w:val="clear" w:pos="1152"/>
        <w:tab w:val="num" w:pos="360"/>
      </w:tabs>
      <w:suppressAutoHyphens/>
      <w:spacing w:before="240" w:after="60" w:line="360" w:lineRule="auto"/>
      <w:ind w:left="0" w:firstLine="0"/>
      <w:jc w:val="both"/>
      <w:outlineLvl w:val="5"/>
    </w:pPr>
    <w:rPr>
      <w:b/>
      <w:bCs/>
      <w:sz w:val="22"/>
      <w:szCs w:val="22"/>
    </w:rPr>
  </w:style>
  <w:style w:type="paragraph" w:styleId="7">
    <w:name w:val="heading 7"/>
    <w:basedOn w:val="a1"/>
    <w:next w:val="a1"/>
    <w:qFormat/>
    <w:pPr>
      <w:widowControl w:val="0"/>
      <w:numPr>
        <w:ilvl w:val="6"/>
        <w:numId w:val="2"/>
      </w:numPr>
      <w:tabs>
        <w:tab w:val="clear" w:pos="1296"/>
        <w:tab w:val="num" w:pos="360"/>
      </w:tabs>
      <w:suppressAutoHyphens/>
      <w:spacing w:before="240" w:after="60" w:line="360" w:lineRule="auto"/>
      <w:ind w:left="0" w:firstLine="0"/>
      <w:jc w:val="both"/>
      <w:outlineLvl w:val="6"/>
    </w:pPr>
    <w:rPr>
      <w:sz w:val="26"/>
      <w:szCs w:val="26"/>
    </w:rPr>
  </w:style>
  <w:style w:type="paragraph" w:styleId="8">
    <w:name w:val="heading 8"/>
    <w:basedOn w:val="a1"/>
    <w:next w:val="a1"/>
    <w:qFormat/>
    <w:pPr>
      <w:widowControl w:val="0"/>
      <w:numPr>
        <w:ilvl w:val="7"/>
        <w:numId w:val="2"/>
      </w:numPr>
      <w:tabs>
        <w:tab w:val="clear" w:pos="1440"/>
        <w:tab w:val="num" w:pos="360"/>
      </w:tabs>
      <w:suppressAutoHyphens/>
      <w:spacing w:before="240" w:after="60" w:line="360" w:lineRule="auto"/>
      <w:ind w:left="0" w:firstLine="0"/>
      <w:jc w:val="both"/>
      <w:outlineLvl w:val="7"/>
    </w:pPr>
    <w:rPr>
      <w:i/>
      <w:iCs/>
      <w:sz w:val="26"/>
      <w:szCs w:val="26"/>
    </w:rPr>
  </w:style>
  <w:style w:type="paragraph" w:styleId="9">
    <w:name w:val="heading 9"/>
    <w:basedOn w:val="a1"/>
    <w:next w:val="a1"/>
    <w:qFormat/>
    <w:pPr>
      <w:widowControl w:val="0"/>
      <w:numPr>
        <w:ilvl w:val="8"/>
        <w:numId w:val="2"/>
      </w:numPr>
      <w:tabs>
        <w:tab w:val="clear" w:pos="1584"/>
        <w:tab w:val="num" w:pos="360"/>
      </w:tabs>
      <w:suppressAutoHyphens/>
      <w:spacing w:before="240" w:after="60" w:line="360" w:lineRule="auto"/>
      <w:ind w:left="0" w:firstLine="0"/>
      <w:jc w:val="both"/>
      <w:outlineLvl w:val="8"/>
    </w:pPr>
    <w:rPr>
      <w:rFonts w:ascii="Arial" w:hAnsi="Arial" w:cs="Arial"/>
      <w:sz w:val="22"/>
      <w:szCs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iPriority w:val="99"/>
    <w:pPr>
      <w:pBdr>
        <w:bottom w:val="single" w:sz="4" w:space="1" w:color="auto"/>
      </w:pBdr>
      <w:tabs>
        <w:tab w:val="center" w:pos="4153"/>
        <w:tab w:val="right" w:pos="8306"/>
      </w:tabs>
      <w:jc w:val="center"/>
    </w:pPr>
    <w:rPr>
      <w:i/>
      <w:iCs/>
      <w:sz w:val="20"/>
      <w:szCs w:val="20"/>
    </w:rPr>
  </w:style>
  <w:style w:type="paragraph" w:styleId="a7">
    <w:name w:val="footer"/>
    <w:basedOn w:val="a1"/>
    <w:link w:val="a8"/>
    <w:uiPriority w:val="99"/>
    <w:pPr>
      <w:tabs>
        <w:tab w:val="center" w:pos="4253"/>
        <w:tab w:val="right" w:pos="9356"/>
      </w:tabs>
      <w:jc w:val="both"/>
    </w:pPr>
    <w:rPr>
      <w:sz w:val="20"/>
      <w:szCs w:val="20"/>
    </w:rPr>
  </w:style>
  <w:style w:type="character" w:styleId="a9">
    <w:name w:val="Hyperlink"/>
    <w:uiPriority w:val="99"/>
    <w:rPr>
      <w:color w:val="0000FF"/>
      <w:u w:val="single"/>
    </w:rPr>
  </w:style>
  <w:style w:type="character" w:styleId="aa">
    <w:name w:val="footnote reference"/>
    <w:uiPriority w:val="99"/>
    <w:semiHidden/>
    <w:rPr>
      <w:vertAlign w:val="superscript"/>
    </w:rPr>
  </w:style>
  <w:style w:type="character" w:styleId="ab">
    <w:name w:val="page number"/>
    <w:rPr>
      <w:rFonts w:ascii="Times New Roman" w:hAnsi="Times New Roman" w:cs="Times New Roman"/>
      <w:sz w:val="20"/>
      <w:szCs w:val="20"/>
    </w:rPr>
  </w:style>
  <w:style w:type="paragraph" w:styleId="14">
    <w:name w:val="toc 1"/>
    <w:basedOn w:val="a1"/>
    <w:next w:val="a1"/>
    <w:autoRedefine/>
    <w:uiPriority w:val="39"/>
    <w:pPr>
      <w:tabs>
        <w:tab w:val="right" w:leader="dot" w:pos="10195"/>
      </w:tabs>
      <w:spacing w:before="480" w:after="240"/>
      <w:ind w:right="1134"/>
    </w:pPr>
    <w:rPr>
      <w:b/>
      <w:bCs/>
      <w:caps/>
      <w:noProof/>
    </w:rPr>
  </w:style>
  <w:style w:type="paragraph" w:styleId="24">
    <w:name w:val="toc 2"/>
    <w:basedOn w:val="a1"/>
    <w:next w:val="a1"/>
    <w:autoRedefine/>
    <w:uiPriority w:val="39"/>
    <w:rsid w:val="00D91519"/>
    <w:pPr>
      <w:tabs>
        <w:tab w:val="left" w:pos="0"/>
        <w:tab w:val="right" w:leader="dot" w:pos="10195"/>
      </w:tabs>
      <w:spacing w:before="120" w:after="120"/>
      <w:ind w:left="1134" w:right="1134" w:hanging="1134"/>
    </w:pPr>
    <w:rPr>
      <w:b/>
      <w:bCs/>
      <w:smallCaps/>
      <w:noProof/>
      <w:sz w:val="22"/>
      <w:szCs w:val="22"/>
    </w:rPr>
  </w:style>
  <w:style w:type="paragraph" w:styleId="31">
    <w:name w:val="toc 3"/>
    <w:basedOn w:val="a1"/>
    <w:next w:val="a1"/>
    <w:autoRedefine/>
    <w:uiPriority w:val="39"/>
    <w:pPr>
      <w:tabs>
        <w:tab w:val="left" w:pos="1701"/>
        <w:tab w:val="right" w:leader="dot" w:pos="10195"/>
      </w:tabs>
      <w:spacing w:before="120" w:after="120"/>
      <w:ind w:left="1701" w:right="1134" w:hanging="567"/>
    </w:pPr>
    <w:rPr>
      <w:sz w:val="24"/>
      <w:szCs w:val="24"/>
    </w:rPr>
  </w:style>
  <w:style w:type="paragraph" w:styleId="41">
    <w:name w:val="toc 4"/>
    <w:basedOn w:val="a1"/>
    <w:next w:val="a1"/>
    <w:autoRedefine/>
    <w:uiPriority w:val="39"/>
    <w:pPr>
      <w:tabs>
        <w:tab w:val="left" w:pos="2268"/>
        <w:tab w:val="right" w:leader="dot" w:pos="10195"/>
      </w:tabs>
      <w:spacing w:after="60"/>
      <w:ind w:left="2268" w:right="-55" w:hanging="567"/>
    </w:pPr>
    <w:rPr>
      <w:noProof/>
      <w:sz w:val="24"/>
      <w:szCs w:val="24"/>
    </w:rPr>
  </w:style>
  <w:style w:type="character" w:styleId="ac">
    <w:name w:val="FollowedHyperlink"/>
    <w:rPr>
      <w:color w:val="800080"/>
      <w:u w:val="single"/>
    </w:rPr>
  </w:style>
  <w:style w:type="paragraph" w:styleId="ad">
    <w:name w:val="Document Map"/>
    <w:basedOn w:val="a1"/>
    <w:semiHidden/>
    <w:pPr>
      <w:shd w:val="clear" w:color="auto" w:fill="000080"/>
      <w:spacing w:line="360" w:lineRule="auto"/>
      <w:ind w:firstLine="567"/>
      <w:jc w:val="both"/>
    </w:pPr>
    <w:rPr>
      <w:rFonts w:ascii="Tahoma" w:hAnsi="Tahoma" w:cs="Tahoma"/>
      <w:sz w:val="20"/>
      <w:szCs w:val="20"/>
    </w:rPr>
  </w:style>
  <w:style w:type="paragraph" w:customStyle="1" w:styleId="ae">
    <w:name w:val="Таблица шапка"/>
    <w:basedOn w:val="a1"/>
    <w:pPr>
      <w:keepNext/>
      <w:spacing w:before="40" w:after="40"/>
      <w:ind w:left="57" w:right="57"/>
    </w:pPr>
    <w:rPr>
      <w:sz w:val="24"/>
      <w:szCs w:val="24"/>
    </w:rPr>
  </w:style>
  <w:style w:type="paragraph" w:styleId="af">
    <w:name w:val="footnote text"/>
    <w:aliases w:val="Footnote Text Char,Char Char"/>
    <w:basedOn w:val="a1"/>
    <w:link w:val="af0"/>
    <w:uiPriority w:val="99"/>
    <w:semiHidden/>
    <w:pPr>
      <w:ind w:firstLine="567"/>
      <w:jc w:val="both"/>
    </w:pPr>
    <w:rPr>
      <w:sz w:val="20"/>
      <w:szCs w:val="20"/>
    </w:rPr>
  </w:style>
  <w:style w:type="paragraph" w:customStyle="1" w:styleId="af1">
    <w:name w:val="Таблица текст"/>
    <w:basedOn w:val="a1"/>
    <w:pPr>
      <w:spacing w:before="40" w:after="40"/>
      <w:ind w:left="57" w:right="57"/>
    </w:pPr>
  </w:style>
  <w:style w:type="paragraph" w:styleId="af2">
    <w:name w:val="caption"/>
    <w:basedOn w:val="a1"/>
    <w:next w:val="a1"/>
    <w:qFormat/>
    <w:pPr>
      <w:pageBreakBefore/>
      <w:suppressAutoHyphens/>
      <w:spacing w:before="120" w:after="120"/>
      <w:jc w:val="both"/>
    </w:pPr>
    <w:rPr>
      <w:i/>
      <w:iCs/>
      <w:sz w:val="24"/>
      <w:szCs w:val="24"/>
    </w:rPr>
  </w:style>
  <w:style w:type="paragraph" w:styleId="50">
    <w:name w:val="toc 5"/>
    <w:basedOn w:val="a1"/>
    <w:next w:val="a1"/>
    <w:autoRedefine/>
    <w:uiPriority w:val="39"/>
    <w:pPr>
      <w:spacing w:line="360" w:lineRule="auto"/>
      <w:ind w:left="1120" w:firstLine="567"/>
    </w:pPr>
    <w:rPr>
      <w:sz w:val="18"/>
      <w:szCs w:val="18"/>
    </w:rPr>
  </w:style>
  <w:style w:type="paragraph" w:styleId="60">
    <w:name w:val="toc 6"/>
    <w:basedOn w:val="a1"/>
    <w:next w:val="a1"/>
    <w:autoRedefine/>
    <w:uiPriority w:val="39"/>
    <w:pPr>
      <w:spacing w:line="360" w:lineRule="auto"/>
      <w:ind w:left="1400" w:firstLine="567"/>
    </w:pPr>
    <w:rPr>
      <w:sz w:val="18"/>
      <w:szCs w:val="18"/>
    </w:rPr>
  </w:style>
  <w:style w:type="paragraph" w:styleId="70">
    <w:name w:val="toc 7"/>
    <w:basedOn w:val="a1"/>
    <w:next w:val="a1"/>
    <w:autoRedefine/>
    <w:uiPriority w:val="39"/>
    <w:pPr>
      <w:spacing w:line="360" w:lineRule="auto"/>
      <w:ind w:left="1680" w:firstLine="567"/>
    </w:pPr>
    <w:rPr>
      <w:sz w:val="18"/>
      <w:szCs w:val="18"/>
    </w:rPr>
  </w:style>
  <w:style w:type="paragraph" w:styleId="80">
    <w:name w:val="toc 8"/>
    <w:basedOn w:val="a1"/>
    <w:next w:val="a1"/>
    <w:autoRedefine/>
    <w:uiPriority w:val="39"/>
    <w:pPr>
      <w:spacing w:line="360" w:lineRule="auto"/>
      <w:ind w:left="1960" w:firstLine="567"/>
    </w:pPr>
    <w:rPr>
      <w:sz w:val="18"/>
      <w:szCs w:val="18"/>
    </w:rPr>
  </w:style>
  <w:style w:type="paragraph" w:styleId="90">
    <w:name w:val="toc 9"/>
    <w:basedOn w:val="a1"/>
    <w:next w:val="a1"/>
    <w:autoRedefine/>
    <w:uiPriority w:val="39"/>
    <w:pPr>
      <w:spacing w:line="360" w:lineRule="auto"/>
      <w:ind w:left="2240" w:firstLine="567"/>
    </w:pPr>
    <w:rPr>
      <w:sz w:val="18"/>
      <w:szCs w:val="18"/>
    </w:rPr>
  </w:style>
  <w:style w:type="paragraph" w:customStyle="1" w:styleId="af3">
    <w:name w:val="Служебный"/>
    <w:basedOn w:val="af4"/>
  </w:style>
  <w:style w:type="paragraph" w:customStyle="1" w:styleId="af4">
    <w:name w:val="Главы"/>
    <w:basedOn w:val="af5"/>
    <w:next w:val="af6"/>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5">
    <w:name w:val="Структура"/>
    <w:basedOn w:val="a1"/>
    <w:pPr>
      <w:pageBreakBefore/>
      <w:pBdr>
        <w:bottom w:val="thinThickSmallGap" w:sz="24" w:space="1" w:color="auto"/>
      </w:pBdr>
      <w:tabs>
        <w:tab w:val="num" w:pos="567"/>
        <w:tab w:val="left" w:pos="851"/>
      </w:tabs>
      <w:suppressAutoHyphens/>
      <w:spacing w:before="480" w:after="240"/>
      <w:ind w:left="567" w:right="2835" w:hanging="567"/>
      <w:outlineLvl w:val="0"/>
    </w:pPr>
    <w:rPr>
      <w:rFonts w:ascii="Arial" w:hAnsi="Arial" w:cs="Arial"/>
      <w:b/>
      <w:bCs/>
      <w:caps/>
      <w:sz w:val="36"/>
      <w:szCs w:val="36"/>
    </w:rPr>
  </w:style>
  <w:style w:type="paragraph" w:styleId="af6">
    <w:name w:val="Body Text"/>
    <w:basedOn w:val="a1"/>
    <w:link w:val="15"/>
    <w:pPr>
      <w:spacing w:line="360" w:lineRule="auto"/>
      <w:ind w:firstLine="567"/>
      <w:jc w:val="both"/>
    </w:pPr>
  </w:style>
  <w:style w:type="paragraph" w:customStyle="1" w:styleId="a0">
    <w:name w:val="маркированный"/>
    <w:basedOn w:val="a1"/>
    <w:pPr>
      <w:numPr>
        <w:numId w:val="3"/>
      </w:numPr>
      <w:spacing w:line="360" w:lineRule="auto"/>
      <w:jc w:val="both"/>
    </w:pPr>
  </w:style>
  <w:style w:type="paragraph" w:customStyle="1" w:styleId="af7">
    <w:name w:val="Пункт"/>
    <w:basedOn w:val="af6"/>
    <w:link w:val="16"/>
    <w:pPr>
      <w:tabs>
        <w:tab w:val="num" w:pos="1985"/>
      </w:tabs>
      <w:ind w:left="1985" w:hanging="851"/>
    </w:pPr>
  </w:style>
  <w:style w:type="paragraph" w:customStyle="1" w:styleId="af8">
    <w:name w:val="Подпункт"/>
    <w:basedOn w:val="af7"/>
    <w:pPr>
      <w:tabs>
        <w:tab w:val="clear" w:pos="1985"/>
        <w:tab w:val="num" w:pos="3119"/>
      </w:tabs>
      <w:ind w:left="3119" w:hanging="1134"/>
    </w:pPr>
  </w:style>
  <w:style w:type="character" w:customStyle="1" w:styleId="af9">
    <w:name w:val="комментарий"/>
    <w:rPr>
      <w:b/>
      <w:bCs/>
      <w:i/>
      <w:iCs/>
      <w:sz w:val="28"/>
      <w:szCs w:val="28"/>
    </w:rPr>
  </w:style>
  <w:style w:type="paragraph" w:customStyle="1" w:styleId="-2">
    <w:name w:val="Пункт-2"/>
    <w:basedOn w:val="af7"/>
    <w:pPr>
      <w:keepNext/>
      <w:outlineLvl w:val="2"/>
    </w:pPr>
    <w:rPr>
      <w:b/>
      <w:bCs/>
    </w:rPr>
  </w:style>
  <w:style w:type="paragraph" w:customStyle="1" w:styleId="afa">
    <w:name w:val="Подподпункт"/>
    <w:basedOn w:val="af8"/>
    <w:pPr>
      <w:ind w:left="360" w:hanging="567"/>
    </w:pPr>
  </w:style>
  <w:style w:type="character" w:customStyle="1" w:styleId="210">
    <w:name w:val="Заголовок 2 Знак1"/>
    <w:rPr>
      <w:b/>
      <w:bCs/>
      <w:snapToGrid w:val="0"/>
      <w:sz w:val="28"/>
      <w:szCs w:val="28"/>
      <w:lang w:val="ru-RU" w:eastAsia="ru-RU"/>
    </w:rPr>
  </w:style>
  <w:style w:type="paragraph" w:styleId="afb">
    <w:name w:val="List Number"/>
    <w:basedOn w:val="af6"/>
    <w:pPr>
      <w:tabs>
        <w:tab w:val="num" w:pos="1134"/>
      </w:tabs>
      <w:autoSpaceDE w:val="0"/>
      <w:autoSpaceDN w:val="0"/>
      <w:spacing w:before="60"/>
      <w:ind w:left="360" w:hanging="360"/>
    </w:pPr>
  </w:style>
  <w:style w:type="character" w:customStyle="1" w:styleId="afc">
    <w:name w:val="Основной текст Знак Знак"/>
    <w:rPr>
      <w:sz w:val="28"/>
      <w:szCs w:val="28"/>
      <w:lang w:val="ru-RU" w:eastAsia="ru-RU"/>
    </w:rPr>
  </w:style>
  <w:style w:type="character" w:customStyle="1" w:styleId="afd">
    <w:name w:val="Основной текст Знак"/>
    <w:rPr>
      <w:sz w:val="28"/>
      <w:szCs w:val="28"/>
      <w:lang w:val="ru-RU" w:eastAsia="ru-RU"/>
    </w:rPr>
  </w:style>
  <w:style w:type="paragraph" w:customStyle="1" w:styleId="afe">
    <w:name w:val="Текст таблицы"/>
    <w:basedOn w:val="a1"/>
    <w:pPr>
      <w:spacing w:before="40" w:after="40"/>
      <w:ind w:left="57" w:right="57"/>
    </w:pPr>
    <w:rPr>
      <w:sz w:val="24"/>
      <w:szCs w:val="24"/>
    </w:rPr>
  </w:style>
  <w:style w:type="paragraph" w:customStyle="1" w:styleId="aff">
    <w:name w:val="Пункт б/н"/>
    <w:basedOn w:val="a1"/>
    <w:pPr>
      <w:tabs>
        <w:tab w:val="left" w:pos="1134"/>
      </w:tabs>
      <w:spacing w:line="360" w:lineRule="auto"/>
      <w:ind w:firstLine="567"/>
      <w:jc w:val="both"/>
    </w:pPr>
  </w:style>
  <w:style w:type="paragraph" w:styleId="aff0">
    <w:name w:val="List Bullet"/>
    <w:basedOn w:val="a1"/>
    <w:autoRedefine/>
    <w:pPr>
      <w:tabs>
        <w:tab w:val="num" w:pos="624"/>
      </w:tabs>
      <w:spacing w:line="360" w:lineRule="auto"/>
      <w:ind w:left="360" w:hanging="360"/>
      <w:jc w:val="both"/>
    </w:pPr>
  </w:style>
  <w:style w:type="paragraph" w:styleId="25">
    <w:name w:val="Body Text 2"/>
    <w:basedOn w:val="a1"/>
    <w:pPr>
      <w:jc w:val="both"/>
    </w:pPr>
  </w:style>
  <w:style w:type="paragraph" w:styleId="HTML">
    <w:name w:val="HTML Preformatted"/>
    <w:basedOn w:val="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32">
    <w:name w:val="Body Text Indent 3"/>
    <w:basedOn w:val="a1"/>
    <w:pPr>
      <w:suppressLineNumbers/>
      <w:tabs>
        <w:tab w:val="left" w:pos="180"/>
        <w:tab w:val="num" w:pos="360"/>
      </w:tabs>
      <w:suppressAutoHyphens/>
      <w:spacing w:line="360" w:lineRule="auto"/>
      <w:ind w:left="180"/>
      <w:jc w:val="both"/>
    </w:pPr>
    <w:rPr>
      <w:sz w:val="24"/>
      <w:szCs w:val="24"/>
    </w:rPr>
  </w:style>
  <w:style w:type="paragraph" w:customStyle="1" w:styleId="xl26">
    <w:name w:val="xl26"/>
    <w:basedOn w:val="a1"/>
    <w:pPr>
      <w:spacing w:before="100" w:beforeAutospacing="1" w:after="100" w:afterAutospacing="1"/>
    </w:pPr>
    <w:rPr>
      <w:rFonts w:ascii="Arial CYR" w:hAnsi="Arial CYR" w:cs="Arial CYR"/>
      <w:sz w:val="24"/>
      <w:szCs w:val="24"/>
    </w:rPr>
  </w:style>
  <w:style w:type="paragraph" w:customStyle="1" w:styleId="xl28">
    <w:name w:val="xl28"/>
    <w:basedOn w:val="a1"/>
    <w:pPr>
      <w:spacing w:before="100" w:beforeAutospacing="1" w:after="100" w:afterAutospacing="1"/>
      <w:jc w:val="center"/>
    </w:pPr>
    <w:rPr>
      <w:rFonts w:ascii="Arial CYR" w:hAnsi="Arial CYR" w:cs="Arial CYR"/>
      <w:sz w:val="24"/>
      <w:szCs w:val="24"/>
    </w:rPr>
  </w:style>
  <w:style w:type="paragraph" w:customStyle="1" w:styleId="xl29">
    <w:name w:val="xl29"/>
    <w:basedOn w:val="a1"/>
    <w:pPr>
      <w:spacing w:before="100" w:beforeAutospacing="1" w:after="100" w:afterAutospacing="1"/>
      <w:jc w:val="center"/>
    </w:pPr>
    <w:rPr>
      <w:rFonts w:ascii="Arial CYR" w:hAnsi="Arial CYR" w:cs="Arial CYR"/>
      <w:sz w:val="24"/>
      <w:szCs w:val="24"/>
    </w:rPr>
  </w:style>
  <w:style w:type="paragraph" w:customStyle="1" w:styleId="xl30">
    <w:name w:val="xl30"/>
    <w:basedOn w:val="a1"/>
    <w:pPr>
      <w:spacing w:before="100" w:beforeAutospacing="1" w:after="100" w:afterAutospacing="1"/>
    </w:pPr>
    <w:rPr>
      <w:b/>
      <w:bCs/>
      <w:i/>
      <w:iCs/>
      <w:sz w:val="24"/>
      <w:szCs w:val="24"/>
    </w:rPr>
  </w:style>
  <w:style w:type="paragraph" w:customStyle="1" w:styleId="xl31">
    <w:name w:val="xl31"/>
    <w:basedOn w:val="a1"/>
    <w:pPr>
      <w:spacing w:before="100" w:beforeAutospacing="1" w:after="100" w:afterAutospacing="1"/>
    </w:pPr>
    <w:rPr>
      <w:rFonts w:ascii="Arial CYR" w:hAnsi="Arial CYR" w:cs="Arial CYR"/>
      <w:sz w:val="24"/>
      <w:szCs w:val="24"/>
    </w:rPr>
  </w:style>
  <w:style w:type="paragraph" w:customStyle="1" w:styleId="xl32">
    <w:name w:val="xl32"/>
    <w:basedOn w:val="a1"/>
    <w:pPr>
      <w:spacing w:before="100" w:beforeAutospacing="1" w:after="100" w:afterAutospacing="1"/>
      <w:jc w:val="center"/>
    </w:pPr>
    <w:rPr>
      <w:rFonts w:ascii="Arial CYR" w:hAnsi="Arial CYR" w:cs="Arial CYR"/>
      <w:b/>
      <w:bCs/>
      <w:sz w:val="24"/>
      <w:szCs w:val="24"/>
    </w:rPr>
  </w:style>
  <w:style w:type="paragraph" w:customStyle="1" w:styleId="xl33">
    <w:name w:val="xl33"/>
    <w:basedOn w:val="a1"/>
    <w:pPr>
      <w:spacing w:before="100" w:beforeAutospacing="1" w:after="100" w:afterAutospacing="1"/>
    </w:pPr>
    <w:rPr>
      <w:rFonts w:ascii="Helv" w:hAnsi="Helv" w:cs="Helv"/>
      <w:sz w:val="24"/>
      <w:szCs w:val="24"/>
    </w:rPr>
  </w:style>
  <w:style w:type="paragraph" w:customStyle="1" w:styleId="xl34">
    <w:name w:val="xl34"/>
    <w:basedOn w:val="a1"/>
    <w:pPr>
      <w:spacing w:before="100" w:beforeAutospacing="1" w:after="100" w:afterAutospacing="1"/>
    </w:pPr>
    <w:rPr>
      <w:rFonts w:ascii="Helv" w:hAnsi="Helv" w:cs="Helv"/>
      <w:sz w:val="18"/>
      <w:szCs w:val="18"/>
    </w:rPr>
  </w:style>
  <w:style w:type="paragraph" w:customStyle="1" w:styleId="xl35">
    <w:name w:val="xl35"/>
    <w:basedOn w:val="a1"/>
    <w:pPr>
      <w:spacing w:before="100" w:beforeAutospacing="1" w:after="100" w:afterAutospacing="1"/>
      <w:jc w:val="center"/>
    </w:pPr>
    <w:rPr>
      <w:rFonts w:ascii="Arial CYR" w:hAnsi="Arial CYR" w:cs="Arial CYR"/>
      <w:sz w:val="24"/>
      <w:szCs w:val="24"/>
    </w:rPr>
  </w:style>
  <w:style w:type="paragraph" w:customStyle="1" w:styleId="xl36">
    <w:name w:val="xl36"/>
    <w:basedOn w:val="a1"/>
    <w:pPr>
      <w:spacing w:before="100" w:beforeAutospacing="1" w:after="100" w:afterAutospacing="1"/>
      <w:jc w:val="center"/>
    </w:pPr>
    <w:rPr>
      <w:rFonts w:ascii="Arial CYR" w:hAnsi="Arial CYR" w:cs="Arial CYR"/>
      <w:sz w:val="24"/>
      <w:szCs w:val="24"/>
    </w:rPr>
  </w:style>
  <w:style w:type="paragraph" w:customStyle="1" w:styleId="xl37">
    <w:name w:val="xl37"/>
    <w:basedOn w:val="a1"/>
    <w:pPr>
      <w:spacing w:before="100" w:beforeAutospacing="1" w:after="100" w:afterAutospacing="1"/>
    </w:pPr>
    <w:rPr>
      <w:rFonts w:ascii="Arial CYR" w:hAnsi="Arial CYR" w:cs="Arial CYR"/>
      <w:sz w:val="24"/>
      <w:szCs w:val="24"/>
    </w:rPr>
  </w:style>
  <w:style w:type="paragraph" w:customStyle="1" w:styleId="xl38">
    <w:name w:val="xl38"/>
    <w:basedOn w:val="a1"/>
    <w:pPr>
      <w:spacing w:before="100" w:beforeAutospacing="1" w:after="100" w:afterAutospacing="1"/>
      <w:jc w:val="center"/>
    </w:pPr>
    <w:rPr>
      <w:rFonts w:ascii="Arial CYR" w:hAnsi="Arial CYR" w:cs="Arial CYR"/>
      <w:sz w:val="24"/>
      <w:szCs w:val="24"/>
    </w:rPr>
  </w:style>
  <w:style w:type="paragraph" w:customStyle="1" w:styleId="xl39">
    <w:name w:val="xl39"/>
    <w:basedOn w:val="a1"/>
    <w:pPr>
      <w:spacing w:before="100" w:beforeAutospacing="1" w:after="100" w:afterAutospacing="1"/>
      <w:jc w:val="center"/>
    </w:pPr>
    <w:rPr>
      <w:rFonts w:ascii="Arial CYR" w:hAnsi="Arial CYR" w:cs="Arial CYR"/>
      <w:b/>
      <w:bCs/>
      <w:sz w:val="24"/>
      <w:szCs w:val="24"/>
    </w:rPr>
  </w:style>
  <w:style w:type="paragraph" w:customStyle="1" w:styleId="xl40">
    <w:name w:val="xl40"/>
    <w:basedOn w:val="a1"/>
    <w:pPr>
      <w:spacing w:before="100" w:beforeAutospacing="1" w:after="100" w:afterAutospacing="1"/>
    </w:pPr>
    <w:rPr>
      <w:rFonts w:ascii="Arial CYR" w:hAnsi="Arial CYR" w:cs="Arial CYR"/>
      <w:b/>
      <w:bCs/>
      <w:sz w:val="24"/>
      <w:szCs w:val="24"/>
      <w:u w:val="single"/>
    </w:rPr>
  </w:style>
  <w:style w:type="paragraph" w:customStyle="1" w:styleId="xl41">
    <w:name w:val="xl41"/>
    <w:basedOn w:val="a1"/>
    <w:pPr>
      <w:spacing w:before="100" w:beforeAutospacing="1" w:after="100" w:afterAutospacing="1"/>
    </w:pPr>
    <w:rPr>
      <w:rFonts w:ascii="Arial CYR" w:hAnsi="Arial CYR" w:cs="Arial CYR"/>
      <w:b/>
      <w:bCs/>
      <w:i/>
      <w:iCs/>
      <w:sz w:val="24"/>
      <w:szCs w:val="24"/>
    </w:rPr>
  </w:style>
  <w:style w:type="paragraph" w:customStyle="1" w:styleId="xl42">
    <w:name w:val="xl42"/>
    <w:basedOn w:val="a1"/>
    <w:pPr>
      <w:spacing w:before="100" w:beforeAutospacing="1" w:after="100" w:afterAutospacing="1"/>
      <w:jc w:val="center"/>
    </w:pPr>
    <w:rPr>
      <w:rFonts w:ascii="Arial CYR" w:hAnsi="Arial CYR" w:cs="Arial CYR"/>
      <w:sz w:val="18"/>
      <w:szCs w:val="18"/>
    </w:rPr>
  </w:style>
  <w:style w:type="paragraph" w:customStyle="1" w:styleId="xl43">
    <w:name w:val="xl43"/>
    <w:basedOn w:val="a1"/>
    <w:pPr>
      <w:spacing w:before="100" w:beforeAutospacing="1" w:after="100" w:afterAutospacing="1"/>
    </w:pPr>
    <w:rPr>
      <w:rFonts w:ascii="Arial CYR" w:hAnsi="Arial CYR" w:cs="Arial CYR"/>
      <w:b/>
      <w:bCs/>
      <w:sz w:val="18"/>
      <w:szCs w:val="18"/>
    </w:rPr>
  </w:style>
  <w:style w:type="paragraph" w:customStyle="1" w:styleId="xl44">
    <w:name w:val="xl44"/>
    <w:basedOn w:val="a1"/>
    <w:pPr>
      <w:spacing w:before="100" w:beforeAutospacing="1" w:after="100" w:afterAutospacing="1"/>
    </w:pPr>
    <w:rPr>
      <w:rFonts w:ascii="Arial CYR" w:hAnsi="Arial CYR" w:cs="Arial CYR"/>
      <w:sz w:val="18"/>
      <w:szCs w:val="18"/>
    </w:rPr>
  </w:style>
  <w:style w:type="paragraph" w:customStyle="1" w:styleId="xl45">
    <w:name w:val="xl45"/>
    <w:basedOn w:val="a1"/>
    <w:pPr>
      <w:spacing w:before="100" w:beforeAutospacing="1" w:after="100" w:afterAutospacing="1"/>
      <w:jc w:val="center"/>
    </w:pPr>
    <w:rPr>
      <w:rFonts w:ascii="Arial CYR" w:hAnsi="Arial CYR" w:cs="Arial CYR"/>
      <w:b/>
      <w:bCs/>
      <w:sz w:val="18"/>
      <w:szCs w:val="18"/>
    </w:rPr>
  </w:style>
  <w:style w:type="paragraph" w:customStyle="1" w:styleId="xl46">
    <w:name w:val="xl46"/>
    <w:basedOn w:val="a1"/>
    <w:pPr>
      <w:spacing w:before="100" w:beforeAutospacing="1" w:after="100" w:afterAutospacing="1"/>
    </w:pPr>
    <w:rPr>
      <w:rFonts w:ascii="Arial CYR" w:hAnsi="Arial CYR" w:cs="Arial CYR"/>
      <w:sz w:val="18"/>
      <w:szCs w:val="18"/>
    </w:rPr>
  </w:style>
  <w:style w:type="paragraph" w:customStyle="1" w:styleId="xl47">
    <w:name w:val="xl47"/>
    <w:basedOn w:val="a1"/>
    <w:pPr>
      <w:spacing w:before="100" w:beforeAutospacing="1" w:after="100" w:afterAutospacing="1"/>
    </w:pPr>
    <w:rPr>
      <w:rFonts w:ascii="Arial CYR" w:hAnsi="Arial CYR" w:cs="Arial CYR"/>
      <w:i/>
      <w:iCs/>
      <w:sz w:val="18"/>
      <w:szCs w:val="18"/>
      <w:u w:val="single"/>
    </w:rPr>
  </w:style>
  <w:style w:type="paragraph" w:customStyle="1" w:styleId="xl48">
    <w:name w:val="xl48"/>
    <w:basedOn w:val="a1"/>
    <w:pPr>
      <w:spacing w:before="100" w:beforeAutospacing="1" w:after="100" w:afterAutospacing="1"/>
      <w:jc w:val="center"/>
    </w:pPr>
    <w:rPr>
      <w:rFonts w:ascii="Arial CYR" w:hAnsi="Arial CYR" w:cs="Arial CYR"/>
      <w:sz w:val="18"/>
      <w:szCs w:val="18"/>
    </w:rPr>
  </w:style>
  <w:style w:type="paragraph" w:customStyle="1" w:styleId="xl49">
    <w:name w:val="xl49"/>
    <w:basedOn w:val="a1"/>
    <w:pPr>
      <w:spacing w:before="100" w:beforeAutospacing="1" w:after="100" w:afterAutospacing="1"/>
    </w:pPr>
    <w:rPr>
      <w:rFonts w:ascii="Arial CYR" w:hAnsi="Arial CYR" w:cs="Arial CYR"/>
      <w:b/>
      <w:bCs/>
      <w:sz w:val="18"/>
      <w:szCs w:val="18"/>
      <w:u w:val="single"/>
    </w:rPr>
  </w:style>
  <w:style w:type="paragraph" w:customStyle="1" w:styleId="xl50">
    <w:name w:val="xl50"/>
    <w:basedOn w:val="a1"/>
    <w:pPr>
      <w:spacing w:before="100" w:beforeAutospacing="1" w:after="100" w:afterAutospacing="1"/>
      <w:jc w:val="center"/>
    </w:pPr>
    <w:rPr>
      <w:rFonts w:ascii="Arial CYR" w:hAnsi="Arial CYR" w:cs="Arial CYR"/>
      <w:sz w:val="18"/>
      <w:szCs w:val="18"/>
      <w:u w:val="single"/>
    </w:rPr>
  </w:style>
  <w:style w:type="paragraph" w:customStyle="1" w:styleId="xl51">
    <w:name w:val="xl51"/>
    <w:basedOn w:val="a1"/>
    <w:pPr>
      <w:spacing w:before="100" w:beforeAutospacing="1" w:after="100" w:afterAutospacing="1"/>
    </w:pPr>
    <w:rPr>
      <w:rFonts w:ascii="Arial CYR" w:hAnsi="Arial CYR" w:cs="Arial CYR"/>
      <w:b/>
      <w:bCs/>
      <w:color w:val="000000"/>
      <w:sz w:val="18"/>
      <w:szCs w:val="18"/>
      <w:u w:val="single"/>
    </w:rPr>
  </w:style>
  <w:style w:type="paragraph" w:customStyle="1" w:styleId="xl52">
    <w:name w:val="xl52"/>
    <w:basedOn w:val="a1"/>
    <w:pPr>
      <w:spacing w:before="100" w:beforeAutospacing="1" w:after="100" w:afterAutospacing="1"/>
      <w:jc w:val="center"/>
    </w:pPr>
    <w:rPr>
      <w:rFonts w:ascii="Arial CYR" w:hAnsi="Arial CYR" w:cs="Arial CYR"/>
      <w:b/>
      <w:bCs/>
      <w:sz w:val="18"/>
      <w:szCs w:val="18"/>
      <w:u w:val="single"/>
    </w:rPr>
  </w:style>
  <w:style w:type="paragraph" w:customStyle="1" w:styleId="xl53">
    <w:name w:val="xl53"/>
    <w:basedOn w:val="a1"/>
    <w:pPr>
      <w:spacing w:before="100" w:beforeAutospacing="1" w:after="100" w:afterAutospacing="1"/>
    </w:pPr>
    <w:rPr>
      <w:rFonts w:ascii="Arial CYR" w:hAnsi="Arial CYR" w:cs="Arial CYR"/>
      <w:sz w:val="18"/>
      <w:szCs w:val="18"/>
      <w:u w:val="single"/>
    </w:rPr>
  </w:style>
  <w:style w:type="paragraph" w:customStyle="1" w:styleId="xl54">
    <w:name w:val="xl54"/>
    <w:basedOn w:val="a1"/>
    <w:pPr>
      <w:spacing w:before="100" w:beforeAutospacing="1" w:after="100" w:afterAutospacing="1"/>
    </w:pPr>
    <w:rPr>
      <w:rFonts w:ascii="Arial CYR" w:hAnsi="Arial CYR" w:cs="Arial CYR"/>
      <w:b/>
      <w:bCs/>
      <w:color w:val="000000"/>
      <w:sz w:val="24"/>
      <w:szCs w:val="24"/>
    </w:rPr>
  </w:style>
  <w:style w:type="paragraph" w:customStyle="1" w:styleId="xl55">
    <w:name w:val="xl55"/>
    <w:basedOn w:val="a1"/>
    <w:pPr>
      <w:spacing w:before="100" w:beforeAutospacing="1" w:after="100" w:afterAutospacing="1"/>
      <w:jc w:val="center"/>
    </w:pPr>
    <w:rPr>
      <w:rFonts w:ascii="Arial CYR" w:hAnsi="Arial CYR" w:cs="Arial CYR"/>
      <w:sz w:val="18"/>
      <w:szCs w:val="18"/>
    </w:rPr>
  </w:style>
  <w:style w:type="paragraph" w:customStyle="1" w:styleId="xl56">
    <w:name w:val="xl56"/>
    <w:basedOn w:val="a1"/>
    <w:pPr>
      <w:spacing w:before="100" w:beforeAutospacing="1" w:after="100" w:afterAutospacing="1"/>
      <w:jc w:val="center"/>
    </w:pPr>
    <w:rPr>
      <w:rFonts w:ascii="Arial CYR" w:hAnsi="Arial CYR" w:cs="Arial CYR"/>
      <w:b/>
      <w:bCs/>
      <w:sz w:val="18"/>
      <w:szCs w:val="18"/>
    </w:rPr>
  </w:style>
  <w:style w:type="paragraph" w:customStyle="1" w:styleId="xl57">
    <w:name w:val="xl57"/>
    <w:basedOn w:val="a1"/>
    <w:pPr>
      <w:spacing w:before="100" w:beforeAutospacing="1" w:after="100" w:afterAutospacing="1"/>
    </w:pPr>
    <w:rPr>
      <w:rFonts w:ascii="Arial CYR" w:hAnsi="Arial CYR" w:cs="Arial CYR"/>
      <w:b/>
      <w:bCs/>
      <w:sz w:val="24"/>
      <w:szCs w:val="24"/>
    </w:rPr>
  </w:style>
  <w:style w:type="paragraph" w:customStyle="1" w:styleId="xl58">
    <w:name w:val="xl58"/>
    <w:basedOn w:val="a1"/>
    <w:pPr>
      <w:spacing w:before="100" w:beforeAutospacing="1" w:after="100" w:afterAutospacing="1"/>
    </w:pPr>
    <w:rPr>
      <w:rFonts w:ascii="Arial CYR" w:hAnsi="Arial CYR" w:cs="Arial CYR"/>
      <w:sz w:val="24"/>
      <w:szCs w:val="24"/>
    </w:rPr>
  </w:style>
  <w:style w:type="paragraph" w:customStyle="1" w:styleId="xl59">
    <w:name w:val="xl59"/>
    <w:basedOn w:val="a1"/>
    <w:pPr>
      <w:spacing w:before="100" w:beforeAutospacing="1" w:after="100" w:afterAutospacing="1"/>
      <w:jc w:val="center"/>
    </w:pPr>
    <w:rPr>
      <w:rFonts w:ascii="Arial CYR" w:hAnsi="Arial CYR" w:cs="Arial CYR"/>
      <w:sz w:val="24"/>
      <w:szCs w:val="24"/>
    </w:rPr>
  </w:style>
  <w:style w:type="paragraph" w:customStyle="1" w:styleId="xl60">
    <w:name w:val="xl60"/>
    <w:basedOn w:val="a1"/>
    <w:pPr>
      <w:spacing w:before="100" w:beforeAutospacing="1" w:after="100" w:afterAutospacing="1"/>
    </w:pPr>
    <w:rPr>
      <w:rFonts w:ascii="Arial CYR" w:hAnsi="Arial CYR" w:cs="Arial CYR"/>
      <w:sz w:val="24"/>
      <w:szCs w:val="24"/>
    </w:rPr>
  </w:style>
  <w:style w:type="paragraph" w:customStyle="1" w:styleId="xl61">
    <w:name w:val="xl61"/>
    <w:basedOn w:val="a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2">
    <w:name w:val="xl62"/>
    <w:basedOn w:val="a1"/>
    <w:pPr>
      <w:pBdr>
        <w:top w:val="single" w:sz="4" w:space="0" w:color="auto"/>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63">
    <w:name w:val="xl63"/>
    <w:basedOn w:val="a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4">
    <w:name w:val="xl64"/>
    <w:basedOn w:val="a1"/>
    <w:pPr>
      <w:spacing w:before="100" w:beforeAutospacing="1" w:after="100" w:afterAutospacing="1"/>
      <w:textAlignment w:val="center"/>
    </w:pPr>
    <w:rPr>
      <w:rFonts w:ascii="Helv" w:hAnsi="Helv" w:cs="Helv"/>
      <w:sz w:val="24"/>
      <w:szCs w:val="24"/>
    </w:rPr>
  </w:style>
  <w:style w:type="paragraph" w:customStyle="1" w:styleId="xl65">
    <w:name w:val="xl65"/>
    <w:basedOn w:val="a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6">
    <w:name w:val="xl66"/>
    <w:basedOn w:val="a1"/>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7">
    <w:name w:val="xl67"/>
    <w:basedOn w:val="a1"/>
    <w:pPr>
      <w:pBdr>
        <w:left w:val="single" w:sz="4" w:space="0" w:color="auto"/>
      </w:pBdr>
      <w:spacing w:before="100" w:beforeAutospacing="1" w:after="100" w:afterAutospacing="1"/>
      <w:jc w:val="center"/>
    </w:pPr>
    <w:rPr>
      <w:rFonts w:ascii="Arial CYR" w:hAnsi="Arial CYR" w:cs="Arial CYR"/>
      <w:sz w:val="24"/>
      <w:szCs w:val="24"/>
    </w:rPr>
  </w:style>
  <w:style w:type="paragraph" w:customStyle="1" w:styleId="xl68">
    <w:name w:val="xl68"/>
    <w:basedOn w:val="a1"/>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9">
    <w:name w:val="xl69"/>
    <w:basedOn w:val="a1"/>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70">
    <w:name w:val="xl70"/>
    <w:basedOn w:val="a1"/>
    <w:pPr>
      <w:pBdr>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71">
    <w:name w:val="xl71"/>
    <w:basedOn w:val="a1"/>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2">
    <w:name w:val="xl72"/>
    <w:basedOn w:val="a1"/>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3">
    <w:name w:val="xl73"/>
    <w:basedOn w:val="a1"/>
    <w:pP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4">
    <w:name w:val="xl74"/>
    <w:basedOn w:val="a1"/>
    <w:pPr>
      <w:pBdr>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ascii="Arial CYR" w:hAnsi="Arial CYR" w:cs="Arial CYR"/>
      <w:sz w:val="24"/>
      <w:szCs w:val="24"/>
    </w:rPr>
  </w:style>
  <w:style w:type="paragraph" w:customStyle="1" w:styleId="xl75">
    <w:name w:val="xl75"/>
    <w:basedOn w:val="a1"/>
    <w:pPr>
      <w:pBdr>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6">
    <w:name w:val="xl76"/>
    <w:basedOn w:val="a1"/>
    <w:pPr>
      <w:pBdr>
        <w:top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7">
    <w:name w:val="xl77"/>
    <w:basedOn w:val="a1"/>
    <w:pPr>
      <w:pBdr>
        <w:bottom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8">
    <w:name w:val="xl78"/>
    <w:basedOn w:val="a1"/>
    <w:pPr>
      <w:pBdr>
        <w:left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79">
    <w:name w:val="xl79"/>
    <w:basedOn w:val="a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0">
    <w:name w:val="xl80"/>
    <w:basedOn w:val="a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1">
    <w:name w:val="xl81"/>
    <w:basedOn w:val="a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2">
    <w:name w:val="xl82"/>
    <w:basedOn w:val="a1"/>
    <w:pPr>
      <w:spacing w:before="100" w:beforeAutospacing="1" w:after="100" w:afterAutospacing="1"/>
    </w:pPr>
    <w:rPr>
      <w:rFonts w:ascii="Arial CYR" w:hAnsi="Arial CYR" w:cs="Arial CYR"/>
      <w:sz w:val="24"/>
      <w:szCs w:val="24"/>
    </w:rPr>
  </w:style>
  <w:style w:type="paragraph" w:customStyle="1" w:styleId="xl83">
    <w:name w:val="xl83"/>
    <w:basedOn w:val="a1"/>
    <w:pPr>
      <w:spacing w:before="100" w:beforeAutospacing="1" w:after="100" w:afterAutospacing="1"/>
      <w:jc w:val="center"/>
    </w:pPr>
    <w:rPr>
      <w:rFonts w:ascii="Arial CYR" w:hAnsi="Arial CYR" w:cs="Arial CYR"/>
      <w:b/>
      <w:bCs/>
      <w:sz w:val="24"/>
      <w:szCs w:val="24"/>
    </w:rPr>
  </w:style>
  <w:style w:type="paragraph" w:customStyle="1" w:styleId="xl84">
    <w:name w:val="xl84"/>
    <w:basedOn w:val="a1"/>
    <w:pPr>
      <w:spacing w:before="100" w:beforeAutospacing="1" w:after="100" w:afterAutospacing="1"/>
      <w:jc w:val="center"/>
    </w:pPr>
    <w:rPr>
      <w:sz w:val="24"/>
      <w:szCs w:val="24"/>
    </w:rPr>
  </w:style>
  <w:style w:type="paragraph" w:customStyle="1" w:styleId="xl85">
    <w:name w:val="xl85"/>
    <w:basedOn w:val="a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6">
    <w:name w:val="xl86"/>
    <w:basedOn w:val="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7">
    <w:name w:val="xl87"/>
    <w:basedOn w:val="a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8">
    <w:name w:val="xl88"/>
    <w:basedOn w:val="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9">
    <w:name w:val="xl89"/>
    <w:basedOn w:val="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0">
    <w:name w:val="xl90"/>
    <w:basedOn w:val="a1"/>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91">
    <w:name w:val="xl91"/>
    <w:basedOn w:val="a1"/>
    <w:pPr>
      <w:pBdr>
        <w:left w:val="single" w:sz="4" w:space="0" w:color="auto"/>
      </w:pBdr>
      <w:spacing w:before="100" w:beforeAutospacing="1" w:after="100" w:afterAutospacing="1"/>
      <w:textAlignment w:val="center"/>
    </w:pPr>
    <w:rPr>
      <w:sz w:val="24"/>
      <w:szCs w:val="24"/>
    </w:rPr>
  </w:style>
  <w:style w:type="paragraph" w:customStyle="1" w:styleId="xl92">
    <w:name w:val="xl92"/>
    <w:basedOn w:val="a1"/>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93">
    <w:name w:val="xl93"/>
    <w:basedOn w:val="a1"/>
    <w:pPr>
      <w:pBdr>
        <w:top w:val="single" w:sz="4" w:space="0" w:color="auto"/>
        <w:left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4">
    <w:name w:val="xl94"/>
    <w:basedOn w:val="a1"/>
    <w:pPr>
      <w:pBdr>
        <w:top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5">
    <w:name w:val="xl95"/>
    <w:basedOn w:val="a1"/>
    <w:pPr>
      <w:pBdr>
        <w:top w:val="single" w:sz="4" w:space="0" w:color="auto"/>
        <w:bottom w:val="single" w:sz="4" w:space="0" w:color="auto"/>
      </w:pBdr>
      <w:spacing w:before="100" w:beforeAutospacing="1" w:after="100" w:afterAutospacing="1"/>
    </w:pPr>
    <w:rPr>
      <w:rFonts w:ascii="Arial CYR" w:hAnsi="Arial CYR" w:cs="Arial CYR"/>
      <w:sz w:val="24"/>
      <w:szCs w:val="24"/>
    </w:rPr>
  </w:style>
  <w:style w:type="paragraph" w:customStyle="1" w:styleId="xl96">
    <w:name w:val="xl96"/>
    <w:basedOn w:val="a1"/>
    <w:pPr>
      <w:pBdr>
        <w:top w:val="single" w:sz="4" w:space="0" w:color="auto"/>
        <w:bottom w:val="single" w:sz="4" w:space="0" w:color="auto"/>
        <w:right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7">
    <w:name w:val="xl97"/>
    <w:basedOn w:val="a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styleId="aff1">
    <w:name w:val="Title"/>
    <w:basedOn w:val="a1"/>
    <w:qFormat/>
    <w:pPr>
      <w:jc w:val="center"/>
    </w:pPr>
    <w:rPr>
      <w:rFonts w:ascii="Arial Narrow" w:hAnsi="Arial Narrow" w:cs="Arial Narrow"/>
      <w:sz w:val="24"/>
      <w:szCs w:val="24"/>
    </w:rPr>
  </w:style>
  <w:style w:type="paragraph" w:styleId="26">
    <w:name w:val="Body Text Indent 2"/>
    <w:basedOn w:val="a1"/>
    <w:link w:val="27"/>
    <w:pPr>
      <w:suppressAutoHyphens/>
      <w:ind w:firstLine="360"/>
      <w:jc w:val="both"/>
    </w:pPr>
    <w:rPr>
      <w:sz w:val="24"/>
      <w:szCs w:val="24"/>
    </w:rPr>
  </w:style>
  <w:style w:type="paragraph" w:styleId="17">
    <w:name w:val="index 1"/>
    <w:basedOn w:val="a1"/>
    <w:next w:val="a1"/>
    <w:autoRedefine/>
    <w:semiHidden/>
    <w:pPr>
      <w:spacing w:line="360" w:lineRule="auto"/>
      <w:ind w:left="280" w:hanging="280"/>
      <w:jc w:val="both"/>
    </w:pPr>
  </w:style>
  <w:style w:type="paragraph" w:styleId="28">
    <w:name w:val="index 2"/>
    <w:basedOn w:val="a1"/>
    <w:next w:val="a1"/>
    <w:autoRedefine/>
    <w:semiHidden/>
    <w:pPr>
      <w:spacing w:line="360" w:lineRule="auto"/>
      <w:ind w:left="560" w:hanging="280"/>
      <w:jc w:val="both"/>
    </w:pPr>
  </w:style>
  <w:style w:type="paragraph" w:styleId="33">
    <w:name w:val="index 3"/>
    <w:basedOn w:val="a1"/>
    <w:next w:val="a1"/>
    <w:autoRedefine/>
    <w:semiHidden/>
    <w:pPr>
      <w:spacing w:line="360" w:lineRule="auto"/>
      <w:ind w:left="840" w:hanging="280"/>
      <w:jc w:val="both"/>
    </w:pPr>
  </w:style>
  <w:style w:type="paragraph" w:styleId="42">
    <w:name w:val="index 4"/>
    <w:basedOn w:val="a1"/>
    <w:next w:val="a1"/>
    <w:autoRedefine/>
    <w:semiHidden/>
    <w:pPr>
      <w:spacing w:line="360" w:lineRule="auto"/>
      <w:ind w:left="1120" w:hanging="280"/>
      <w:jc w:val="both"/>
    </w:pPr>
  </w:style>
  <w:style w:type="paragraph" w:styleId="51">
    <w:name w:val="index 5"/>
    <w:basedOn w:val="a1"/>
    <w:next w:val="a1"/>
    <w:autoRedefine/>
    <w:semiHidden/>
    <w:pPr>
      <w:spacing w:line="360" w:lineRule="auto"/>
      <w:ind w:left="1400" w:hanging="280"/>
      <w:jc w:val="both"/>
    </w:pPr>
  </w:style>
  <w:style w:type="paragraph" w:styleId="61">
    <w:name w:val="index 6"/>
    <w:basedOn w:val="a1"/>
    <w:next w:val="a1"/>
    <w:autoRedefine/>
    <w:semiHidden/>
    <w:pPr>
      <w:spacing w:line="360" w:lineRule="auto"/>
      <w:ind w:left="1680" w:hanging="280"/>
      <w:jc w:val="both"/>
    </w:pPr>
  </w:style>
  <w:style w:type="paragraph" w:styleId="71">
    <w:name w:val="index 7"/>
    <w:basedOn w:val="a1"/>
    <w:next w:val="a1"/>
    <w:autoRedefine/>
    <w:semiHidden/>
    <w:pPr>
      <w:spacing w:line="360" w:lineRule="auto"/>
      <w:ind w:left="1960" w:hanging="280"/>
      <w:jc w:val="both"/>
    </w:pPr>
  </w:style>
  <w:style w:type="paragraph" w:styleId="81">
    <w:name w:val="index 8"/>
    <w:basedOn w:val="a1"/>
    <w:next w:val="a1"/>
    <w:autoRedefine/>
    <w:semiHidden/>
    <w:pPr>
      <w:spacing w:line="360" w:lineRule="auto"/>
      <w:ind w:left="2240" w:hanging="280"/>
      <w:jc w:val="both"/>
    </w:pPr>
  </w:style>
  <w:style w:type="paragraph" w:styleId="91">
    <w:name w:val="index 9"/>
    <w:basedOn w:val="a1"/>
    <w:next w:val="a1"/>
    <w:autoRedefine/>
    <w:semiHidden/>
    <w:pPr>
      <w:spacing w:line="360" w:lineRule="auto"/>
      <w:ind w:left="2520" w:hanging="280"/>
      <w:jc w:val="both"/>
    </w:pPr>
  </w:style>
  <w:style w:type="paragraph" w:styleId="aff2">
    <w:name w:val="index heading"/>
    <w:basedOn w:val="a1"/>
    <w:next w:val="17"/>
    <w:semiHidden/>
    <w:pPr>
      <w:spacing w:line="360" w:lineRule="auto"/>
      <w:ind w:firstLine="567"/>
      <w:jc w:val="both"/>
    </w:pPr>
  </w:style>
  <w:style w:type="paragraph" w:styleId="aff3">
    <w:name w:val="table of figures"/>
    <w:basedOn w:val="a1"/>
    <w:next w:val="a1"/>
    <w:semiHidden/>
    <w:pPr>
      <w:spacing w:line="360" w:lineRule="auto"/>
      <w:ind w:left="560" w:hanging="560"/>
      <w:jc w:val="both"/>
    </w:pPr>
  </w:style>
  <w:style w:type="paragraph" w:customStyle="1" w:styleId="xl27">
    <w:name w:val="xl27"/>
    <w:basedOn w:val="a1"/>
    <w:pPr>
      <w:spacing w:before="100" w:beforeAutospacing="1" w:after="100" w:afterAutospacing="1"/>
    </w:pPr>
    <w:rPr>
      <w:rFonts w:ascii="Arial CYR" w:hAnsi="Arial CYR" w:cs="Arial CYR"/>
      <w:sz w:val="24"/>
      <w:szCs w:val="24"/>
    </w:rPr>
  </w:style>
  <w:style w:type="paragraph" w:styleId="34">
    <w:name w:val="Body Text 3"/>
    <w:basedOn w:val="a1"/>
    <w:pPr>
      <w:spacing w:after="120"/>
    </w:pPr>
    <w:rPr>
      <w:sz w:val="16"/>
      <w:szCs w:val="16"/>
    </w:rPr>
  </w:style>
  <w:style w:type="paragraph" w:styleId="aff4">
    <w:name w:val="Body Text Indent"/>
    <w:basedOn w:val="a1"/>
    <w:link w:val="aff5"/>
    <w:pPr>
      <w:spacing w:after="120"/>
      <w:ind w:left="283"/>
    </w:pPr>
  </w:style>
  <w:style w:type="paragraph" w:customStyle="1" w:styleId="18">
    <w:name w:val="Обычный1"/>
    <w:rPr>
      <w:sz w:val="28"/>
    </w:rPr>
  </w:style>
  <w:style w:type="paragraph" w:styleId="aff6">
    <w:name w:val="Balloon Text"/>
    <w:basedOn w:val="a1"/>
    <w:link w:val="aff7"/>
    <w:uiPriority w:val="99"/>
    <w:semiHidden/>
    <w:rPr>
      <w:rFonts w:ascii="Tahoma" w:hAnsi="Tahoma" w:cs="Tahoma"/>
      <w:sz w:val="16"/>
      <w:szCs w:val="16"/>
    </w:rPr>
  </w:style>
  <w:style w:type="paragraph" w:customStyle="1" w:styleId="aff8">
    <w:name w:val="Таблицы (моноширинный)"/>
    <w:basedOn w:val="a1"/>
    <w:next w:val="a1"/>
    <w:pPr>
      <w:widowControl w:val="0"/>
      <w:autoSpaceDE w:val="0"/>
      <w:autoSpaceDN w:val="0"/>
      <w:adjustRightInd w:val="0"/>
      <w:jc w:val="both"/>
    </w:pPr>
    <w:rPr>
      <w:rFonts w:ascii="Courier New" w:hAnsi="Courier New" w:cs="Courier New"/>
      <w:sz w:val="20"/>
      <w:szCs w:val="20"/>
    </w:rPr>
  </w:style>
  <w:style w:type="character" w:customStyle="1" w:styleId="aff9">
    <w:name w:val="Цветовое выделение"/>
    <w:rPr>
      <w:b/>
      <w:bCs/>
      <w:color w:val="000080"/>
      <w:sz w:val="20"/>
      <w:szCs w:val="20"/>
    </w:rPr>
  </w:style>
  <w:style w:type="paragraph" w:styleId="affa">
    <w:name w:val="Block Text"/>
    <w:basedOn w:val="a1"/>
    <w:pPr>
      <w:suppressAutoHyphens/>
      <w:ind w:left="57" w:right="57"/>
    </w:pPr>
    <w:rPr>
      <w:snapToGrid w:val="0"/>
      <w:sz w:val="24"/>
      <w:szCs w:val="24"/>
    </w:rPr>
  </w:style>
  <w:style w:type="paragraph" w:styleId="affb">
    <w:name w:val="Normal (Web)"/>
    <w:basedOn w:val="a1"/>
    <w:rsid w:val="00935E5D"/>
    <w:pPr>
      <w:spacing w:before="100" w:beforeAutospacing="1" w:after="100" w:afterAutospacing="1"/>
    </w:pPr>
    <w:rPr>
      <w:rFonts w:ascii="Arial Unicode MS" w:eastAsia="Arial Unicode MS" w:hAnsi="Arial Unicode MS" w:cs="Arial Unicode MS"/>
      <w:sz w:val="24"/>
      <w:szCs w:val="24"/>
    </w:rPr>
  </w:style>
  <w:style w:type="numbering" w:customStyle="1" w:styleId="1">
    <w:name w:val="Стиль1"/>
    <w:rsid w:val="00D765A7"/>
    <w:pPr>
      <w:numPr>
        <w:numId w:val="6"/>
      </w:numPr>
    </w:pPr>
  </w:style>
  <w:style w:type="numbering" w:styleId="111111">
    <w:name w:val="Outline List 2"/>
    <w:basedOn w:val="a4"/>
    <w:rsid w:val="00D765A7"/>
    <w:pPr>
      <w:numPr>
        <w:numId w:val="5"/>
      </w:numPr>
    </w:pPr>
  </w:style>
  <w:style w:type="paragraph" w:styleId="2">
    <w:name w:val="List Number 2"/>
    <w:basedOn w:val="a1"/>
    <w:rsid w:val="00992460"/>
    <w:pPr>
      <w:numPr>
        <w:numId w:val="9"/>
      </w:numPr>
    </w:pPr>
  </w:style>
  <w:style w:type="paragraph" w:customStyle="1" w:styleId="10">
    <w:name w:val="Стиль Заголовок 1 + По левому краю"/>
    <w:basedOn w:val="13"/>
    <w:rsid w:val="00C26153"/>
    <w:pPr>
      <w:keepLines w:val="0"/>
      <w:pageBreakBefore w:val="0"/>
      <w:numPr>
        <w:numId w:val="4"/>
      </w:numPr>
      <w:tabs>
        <w:tab w:val="clear" w:pos="567"/>
        <w:tab w:val="num" w:pos="982"/>
      </w:tabs>
      <w:suppressAutoHyphens w:val="0"/>
      <w:spacing w:before="360" w:after="360"/>
      <w:ind w:left="-152" w:firstLine="720"/>
      <w:jc w:val="both"/>
    </w:pPr>
    <w:rPr>
      <w:rFonts w:ascii="Times New Roman" w:hAnsi="Times New Roman" w:cs="Times New Roman"/>
      <w:kern w:val="0"/>
      <w:sz w:val="28"/>
      <w:szCs w:val="28"/>
    </w:rPr>
  </w:style>
  <w:style w:type="character" w:styleId="affc">
    <w:name w:val="line number"/>
    <w:basedOn w:val="a2"/>
    <w:rsid w:val="00996F43"/>
  </w:style>
  <w:style w:type="paragraph" w:customStyle="1" w:styleId="OP111">
    <w:name w:val="OP.1.1.1"/>
    <w:basedOn w:val="a1"/>
    <w:link w:val="OP1110"/>
    <w:autoRedefine/>
    <w:uiPriority w:val="99"/>
    <w:rsid w:val="00774CAB"/>
    <w:pPr>
      <w:tabs>
        <w:tab w:val="left" w:pos="721"/>
      </w:tabs>
      <w:ind w:left="34"/>
      <w:jc w:val="both"/>
      <w:outlineLvl w:val="2"/>
    </w:pPr>
    <w:rPr>
      <w:rFonts w:eastAsia="Batang"/>
      <w:bCs/>
      <w:sz w:val="20"/>
      <w:szCs w:val="20"/>
    </w:rPr>
  </w:style>
  <w:style w:type="character" w:customStyle="1" w:styleId="OP1110">
    <w:name w:val="OP.1.1.1 Знак"/>
    <w:link w:val="OP111"/>
    <w:uiPriority w:val="99"/>
    <w:locked/>
    <w:rsid w:val="00774CAB"/>
    <w:rPr>
      <w:rFonts w:eastAsia="Batang"/>
      <w:bCs/>
    </w:rPr>
  </w:style>
  <w:style w:type="character" w:customStyle="1" w:styleId="FontStyle19">
    <w:name w:val="Font Style19"/>
    <w:uiPriority w:val="99"/>
    <w:rsid w:val="009A27A4"/>
    <w:rPr>
      <w:rFonts w:ascii="Times New Roman" w:hAnsi="Times New Roman"/>
      <w:sz w:val="22"/>
    </w:rPr>
  </w:style>
  <w:style w:type="character" w:customStyle="1" w:styleId="af0">
    <w:name w:val="Текст сноски Знак"/>
    <w:aliases w:val="Footnote Text Char Знак,Char Char Знак"/>
    <w:link w:val="af"/>
    <w:uiPriority w:val="99"/>
    <w:semiHidden/>
    <w:locked/>
    <w:rsid w:val="009A27A4"/>
  </w:style>
  <w:style w:type="paragraph" w:customStyle="1" w:styleId="OP1111">
    <w:name w:val="OP.1.1.1.1"/>
    <w:basedOn w:val="a1"/>
    <w:link w:val="OP11110"/>
    <w:autoRedefine/>
    <w:uiPriority w:val="99"/>
    <w:rsid w:val="009A27A4"/>
    <w:pPr>
      <w:numPr>
        <w:ilvl w:val="3"/>
        <w:numId w:val="10"/>
      </w:numPr>
      <w:jc w:val="both"/>
      <w:outlineLvl w:val="3"/>
    </w:pPr>
    <w:rPr>
      <w:sz w:val="24"/>
      <w:szCs w:val="24"/>
    </w:rPr>
  </w:style>
  <w:style w:type="paragraph" w:customStyle="1" w:styleId="OP1">
    <w:name w:val="OP.1"/>
    <w:basedOn w:val="a1"/>
    <w:link w:val="OP10"/>
    <w:uiPriority w:val="99"/>
    <w:rsid w:val="009A27A4"/>
    <w:pPr>
      <w:numPr>
        <w:numId w:val="10"/>
      </w:numPr>
      <w:spacing w:before="360" w:after="120"/>
      <w:outlineLvl w:val="0"/>
    </w:pPr>
    <w:rPr>
      <w:b/>
      <w:bCs/>
      <w:sz w:val="24"/>
      <w:szCs w:val="24"/>
    </w:rPr>
  </w:style>
  <w:style w:type="character" w:customStyle="1" w:styleId="OP11110">
    <w:name w:val="OP.1.1.1.1 Знак"/>
    <w:link w:val="OP1111"/>
    <w:uiPriority w:val="99"/>
    <w:locked/>
    <w:rsid w:val="009A27A4"/>
    <w:rPr>
      <w:sz w:val="24"/>
      <w:szCs w:val="24"/>
    </w:rPr>
  </w:style>
  <w:style w:type="character" w:customStyle="1" w:styleId="FontStyle20">
    <w:name w:val="Font Style20"/>
    <w:uiPriority w:val="99"/>
    <w:rsid w:val="009A27A4"/>
    <w:rPr>
      <w:rFonts w:ascii="Times New Roman" w:hAnsi="Times New Roman"/>
      <w:b/>
      <w:sz w:val="22"/>
    </w:rPr>
  </w:style>
  <w:style w:type="character" w:customStyle="1" w:styleId="FontStyle30">
    <w:name w:val="Font Style30"/>
    <w:uiPriority w:val="99"/>
    <w:rsid w:val="00BD157A"/>
    <w:rPr>
      <w:rFonts w:ascii="Times New Roman" w:hAnsi="Times New Roman"/>
      <w:sz w:val="20"/>
    </w:rPr>
  </w:style>
  <w:style w:type="character" w:customStyle="1" w:styleId="OP10">
    <w:name w:val="OP.1 Знак"/>
    <w:link w:val="OP1"/>
    <w:uiPriority w:val="99"/>
    <w:locked/>
    <w:rsid w:val="00FE08BC"/>
    <w:rPr>
      <w:b/>
      <w:bCs/>
      <w:sz w:val="24"/>
      <w:szCs w:val="24"/>
    </w:rPr>
  </w:style>
  <w:style w:type="table" w:styleId="affd">
    <w:name w:val="Table Grid"/>
    <w:basedOn w:val="a3"/>
    <w:rsid w:val="00F5641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4">
    <w:name w:val="Style4"/>
    <w:basedOn w:val="a1"/>
    <w:uiPriority w:val="99"/>
    <w:rsid w:val="005F69ED"/>
    <w:pPr>
      <w:widowControl w:val="0"/>
      <w:autoSpaceDE w:val="0"/>
      <w:autoSpaceDN w:val="0"/>
      <w:adjustRightInd w:val="0"/>
      <w:spacing w:line="266" w:lineRule="exact"/>
      <w:ind w:firstLine="554"/>
      <w:jc w:val="both"/>
    </w:pPr>
    <w:rPr>
      <w:rFonts w:ascii="Segoe UI" w:hAnsi="Segoe UI" w:cs="Segoe UI"/>
      <w:sz w:val="24"/>
      <w:szCs w:val="24"/>
    </w:rPr>
  </w:style>
  <w:style w:type="paragraph" w:styleId="affe">
    <w:name w:val="List Paragraph"/>
    <w:basedOn w:val="a1"/>
    <w:uiPriority w:val="34"/>
    <w:qFormat/>
    <w:rsid w:val="00F0099B"/>
    <w:pPr>
      <w:ind w:left="708"/>
    </w:pPr>
  </w:style>
  <w:style w:type="paragraph" w:customStyle="1" w:styleId="1111">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1 Знак Знак Знак Знак"/>
    <w:basedOn w:val="a1"/>
    <w:rsid w:val="006D58F2"/>
    <w:pPr>
      <w:spacing w:after="160" w:line="240" w:lineRule="exact"/>
    </w:pPr>
    <w:rPr>
      <w:rFonts w:ascii="Verdana" w:hAnsi="Verdana" w:cs="Verdana"/>
      <w:sz w:val="20"/>
      <w:szCs w:val="20"/>
      <w:lang w:val="en-US" w:eastAsia="en-US"/>
    </w:rPr>
  </w:style>
  <w:style w:type="paragraph" w:styleId="20">
    <w:name w:val="List Bullet 2"/>
    <w:basedOn w:val="a1"/>
    <w:autoRedefine/>
    <w:rsid w:val="00E069EC"/>
    <w:pPr>
      <w:numPr>
        <w:numId w:val="11"/>
      </w:numPr>
      <w:spacing w:after="60"/>
      <w:jc w:val="both"/>
    </w:pPr>
    <w:rPr>
      <w:sz w:val="24"/>
      <w:szCs w:val="20"/>
    </w:rPr>
  </w:style>
  <w:style w:type="paragraph" w:styleId="afff">
    <w:name w:val="No Spacing"/>
    <w:uiPriority w:val="1"/>
    <w:qFormat/>
    <w:rsid w:val="005C06EB"/>
    <w:rPr>
      <w:sz w:val="24"/>
      <w:szCs w:val="24"/>
    </w:rPr>
  </w:style>
  <w:style w:type="character" w:customStyle="1" w:styleId="16">
    <w:name w:val="Пункт Знак1"/>
    <w:link w:val="af7"/>
    <w:rsid w:val="00EE6B82"/>
    <w:rPr>
      <w:sz w:val="28"/>
      <w:szCs w:val="28"/>
    </w:rPr>
  </w:style>
  <w:style w:type="character" w:customStyle="1" w:styleId="a8">
    <w:name w:val="Нижний колонтитул Знак"/>
    <w:link w:val="a7"/>
    <w:uiPriority w:val="99"/>
    <w:rsid w:val="004C0573"/>
  </w:style>
  <w:style w:type="paragraph" w:styleId="afff0">
    <w:name w:val="endnote text"/>
    <w:basedOn w:val="a1"/>
    <w:link w:val="afff1"/>
    <w:rsid w:val="004C0573"/>
    <w:rPr>
      <w:sz w:val="20"/>
      <w:szCs w:val="20"/>
    </w:rPr>
  </w:style>
  <w:style w:type="character" w:customStyle="1" w:styleId="afff1">
    <w:name w:val="Текст концевой сноски Знак"/>
    <w:basedOn w:val="a2"/>
    <w:link w:val="afff0"/>
    <w:rsid w:val="004C0573"/>
  </w:style>
  <w:style w:type="character" w:styleId="afff2">
    <w:name w:val="endnote reference"/>
    <w:rsid w:val="004C0573"/>
    <w:rPr>
      <w:vertAlign w:val="superscript"/>
    </w:rPr>
  </w:style>
  <w:style w:type="paragraph" w:customStyle="1" w:styleId="22">
    <w:name w:val="Пункт2"/>
    <w:basedOn w:val="af7"/>
    <w:link w:val="29"/>
    <w:rsid w:val="00815FF7"/>
    <w:pPr>
      <w:keepNext/>
      <w:numPr>
        <w:ilvl w:val="2"/>
        <w:numId w:val="7"/>
      </w:numPr>
      <w:suppressAutoHyphens/>
      <w:spacing w:before="240" w:after="120" w:line="240" w:lineRule="auto"/>
      <w:jc w:val="left"/>
      <w:outlineLvl w:val="2"/>
    </w:pPr>
    <w:rPr>
      <w:b/>
      <w:szCs w:val="20"/>
    </w:rPr>
  </w:style>
  <w:style w:type="character" w:customStyle="1" w:styleId="afff3">
    <w:name w:val="Пункт Знак"/>
    <w:rsid w:val="00815FF7"/>
    <w:rPr>
      <w:sz w:val="28"/>
      <w:lang w:val="ru-RU" w:eastAsia="ru-RU" w:bidi="ar-SA"/>
    </w:rPr>
  </w:style>
  <w:style w:type="character" w:customStyle="1" w:styleId="afff4">
    <w:name w:val="Подпункт Знак"/>
    <w:rsid w:val="00815FF7"/>
  </w:style>
  <w:style w:type="paragraph" w:customStyle="1" w:styleId="110">
    <w:name w:val="Заголовок 11"/>
    <w:basedOn w:val="18"/>
    <w:next w:val="18"/>
    <w:rsid w:val="00815FF7"/>
    <w:pPr>
      <w:keepNext/>
      <w:jc w:val="center"/>
    </w:pPr>
    <w:rPr>
      <w:b/>
      <w:sz w:val="20"/>
    </w:rPr>
  </w:style>
  <w:style w:type="paragraph" w:customStyle="1" w:styleId="310">
    <w:name w:val="Основной текст с отступом 31"/>
    <w:basedOn w:val="18"/>
    <w:rsid w:val="00815FF7"/>
    <w:pPr>
      <w:spacing w:line="220" w:lineRule="auto"/>
      <w:ind w:firstLine="426"/>
      <w:jc w:val="both"/>
    </w:pPr>
    <w:rPr>
      <w:sz w:val="20"/>
    </w:rPr>
  </w:style>
  <w:style w:type="paragraph" w:customStyle="1" w:styleId="FR1">
    <w:name w:val="FR1"/>
    <w:rsid w:val="00815FF7"/>
    <w:pPr>
      <w:spacing w:line="640" w:lineRule="auto"/>
      <w:jc w:val="both"/>
    </w:pPr>
    <w:rPr>
      <w:rFonts w:ascii="Courier New" w:hAnsi="Courier New"/>
      <w:snapToGrid w:val="0"/>
      <w:sz w:val="18"/>
    </w:rPr>
  </w:style>
  <w:style w:type="paragraph" w:customStyle="1" w:styleId="19">
    <w:name w:val="Цитата1"/>
    <w:basedOn w:val="18"/>
    <w:rsid w:val="00815FF7"/>
    <w:pPr>
      <w:ind w:left="7088" w:right="-23"/>
    </w:pPr>
    <w:rPr>
      <w:sz w:val="20"/>
    </w:rPr>
  </w:style>
  <w:style w:type="paragraph" w:customStyle="1" w:styleId="afff5">
    <w:name w:val="Подподподпункт"/>
    <w:basedOn w:val="a1"/>
    <w:rsid w:val="00815FF7"/>
    <w:pPr>
      <w:tabs>
        <w:tab w:val="left" w:pos="1134"/>
        <w:tab w:val="left" w:pos="1701"/>
        <w:tab w:val="num" w:pos="3560"/>
      </w:tabs>
      <w:spacing w:line="360" w:lineRule="auto"/>
      <w:ind w:left="3560" w:hanging="1008"/>
      <w:jc w:val="both"/>
    </w:pPr>
    <w:rPr>
      <w:snapToGrid w:val="0"/>
      <w:szCs w:val="20"/>
    </w:rPr>
  </w:style>
  <w:style w:type="paragraph" w:customStyle="1" w:styleId="12">
    <w:name w:val="Пункт1"/>
    <w:basedOn w:val="a1"/>
    <w:rsid w:val="00815FF7"/>
    <w:pPr>
      <w:numPr>
        <w:numId w:val="8"/>
      </w:numPr>
      <w:spacing w:before="240" w:line="360" w:lineRule="auto"/>
      <w:jc w:val="center"/>
    </w:pPr>
    <w:rPr>
      <w:rFonts w:ascii="Arial" w:hAnsi="Arial"/>
      <w:b/>
      <w:snapToGrid w:val="0"/>
    </w:rPr>
  </w:style>
  <w:style w:type="paragraph" w:styleId="afff6">
    <w:name w:val="annotation text"/>
    <w:basedOn w:val="a1"/>
    <w:link w:val="afff7"/>
    <w:rsid w:val="00815FF7"/>
    <w:pPr>
      <w:spacing w:line="360" w:lineRule="auto"/>
      <w:ind w:firstLine="567"/>
      <w:jc w:val="both"/>
    </w:pPr>
    <w:rPr>
      <w:sz w:val="20"/>
      <w:szCs w:val="20"/>
    </w:rPr>
  </w:style>
  <w:style w:type="character" w:customStyle="1" w:styleId="afff7">
    <w:name w:val="Текст примечания Знак"/>
    <w:basedOn w:val="a2"/>
    <w:link w:val="afff6"/>
    <w:rsid w:val="00815FF7"/>
  </w:style>
  <w:style w:type="character" w:styleId="afff8">
    <w:name w:val="annotation reference"/>
    <w:rsid w:val="00815FF7"/>
    <w:rPr>
      <w:sz w:val="16"/>
      <w:szCs w:val="16"/>
    </w:rPr>
  </w:style>
  <w:style w:type="paragraph" w:customStyle="1" w:styleId="21">
    <w:name w:val="Пункт_2"/>
    <w:basedOn w:val="a1"/>
    <w:rsid w:val="00815FF7"/>
    <w:pPr>
      <w:numPr>
        <w:ilvl w:val="1"/>
        <w:numId w:val="15"/>
      </w:numPr>
      <w:tabs>
        <w:tab w:val="left" w:pos="1134"/>
      </w:tabs>
      <w:spacing w:line="360" w:lineRule="auto"/>
      <w:jc w:val="both"/>
    </w:pPr>
    <w:rPr>
      <w:snapToGrid w:val="0"/>
      <w:szCs w:val="20"/>
    </w:rPr>
  </w:style>
  <w:style w:type="paragraph" w:customStyle="1" w:styleId="30">
    <w:name w:val="Пункт_3"/>
    <w:basedOn w:val="21"/>
    <w:rsid w:val="00815FF7"/>
    <w:pPr>
      <w:numPr>
        <w:ilvl w:val="2"/>
      </w:numPr>
      <w:tabs>
        <w:tab w:val="clear" w:pos="1134"/>
      </w:tabs>
    </w:pPr>
  </w:style>
  <w:style w:type="paragraph" w:customStyle="1" w:styleId="40">
    <w:name w:val="Пункт_4"/>
    <w:basedOn w:val="30"/>
    <w:rsid w:val="00815FF7"/>
    <w:pPr>
      <w:numPr>
        <w:ilvl w:val="3"/>
      </w:numPr>
      <w:tabs>
        <w:tab w:val="left" w:pos="1134"/>
        <w:tab w:val="left" w:pos="1418"/>
      </w:tabs>
    </w:pPr>
    <w:rPr>
      <w:snapToGrid/>
    </w:rPr>
  </w:style>
  <w:style w:type="paragraph" w:customStyle="1" w:styleId="5ABCD">
    <w:name w:val="Пункт_5_ABCD"/>
    <w:basedOn w:val="a1"/>
    <w:rsid w:val="00815FF7"/>
    <w:pPr>
      <w:numPr>
        <w:ilvl w:val="4"/>
        <w:numId w:val="15"/>
      </w:numPr>
      <w:tabs>
        <w:tab w:val="left" w:pos="1134"/>
        <w:tab w:val="left" w:pos="1701"/>
      </w:tabs>
      <w:spacing w:line="360" w:lineRule="auto"/>
      <w:jc w:val="both"/>
    </w:pPr>
    <w:rPr>
      <w:snapToGrid w:val="0"/>
      <w:szCs w:val="20"/>
    </w:rPr>
  </w:style>
  <w:style w:type="paragraph" w:customStyle="1" w:styleId="11">
    <w:name w:val="Пункт_1"/>
    <w:basedOn w:val="a1"/>
    <w:rsid w:val="00815FF7"/>
    <w:pPr>
      <w:keepNext/>
      <w:numPr>
        <w:numId w:val="15"/>
      </w:numPr>
      <w:spacing w:before="240" w:line="360" w:lineRule="auto"/>
      <w:ind w:hanging="278"/>
      <w:jc w:val="center"/>
    </w:pPr>
    <w:rPr>
      <w:rFonts w:ascii="Arial" w:hAnsi="Arial"/>
      <w:b/>
      <w:snapToGrid w:val="0"/>
    </w:rPr>
  </w:style>
  <w:style w:type="numbering" w:customStyle="1" w:styleId="a">
    <w:name w:val="Маркированный тире"/>
    <w:basedOn w:val="a4"/>
    <w:rsid w:val="00815FF7"/>
    <w:pPr>
      <w:numPr>
        <w:numId w:val="16"/>
      </w:numPr>
    </w:pPr>
  </w:style>
  <w:style w:type="paragraph" w:customStyle="1" w:styleId="afff9">
    <w:name w:val="Примечание"/>
    <w:basedOn w:val="a1"/>
    <w:rsid w:val="00815FF7"/>
    <w:pPr>
      <w:numPr>
        <w:ilvl w:val="1"/>
      </w:numPr>
      <w:spacing w:before="120" w:after="240" w:line="360" w:lineRule="auto"/>
      <w:ind w:left="1701" w:right="567"/>
      <w:jc w:val="both"/>
    </w:pPr>
    <w:rPr>
      <w:snapToGrid w:val="0"/>
      <w:spacing w:val="20"/>
      <w:sz w:val="20"/>
      <w:szCs w:val="20"/>
    </w:rPr>
  </w:style>
  <w:style w:type="paragraph" w:customStyle="1" w:styleId="tztxtlist">
    <w:name w:val="tz_txt_list"/>
    <w:basedOn w:val="a1"/>
    <w:rsid w:val="00815FF7"/>
    <w:pPr>
      <w:numPr>
        <w:numId w:val="17"/>
      </w:numPr>
      <w:spacing w:line="360" w:lineRule="auto"/>
      <w:jc w:val="both"/>
    </w:pPr>
    <w:rPr>
      <w:snapToGrid w:val="0"/>
      <w:szCs w:val="20"/>
    </w:rPr>
  </w:style>
  <w:style w:type="character" w:customStyle="1" w:styleId="1a">
    <w:name w:val="Заголовок 1 Знак"/>
    <w:aliases w:val="Document Header1 Знак,Заголовок 1_стандарта Знак"/>
    <w:uiPriority w:val="9"/>
    <w:rsid w:val="00815FF7"/>
    <w:rPr>
      <w:rFonts w:cs="Times New Roman"/>
      <w:b/>
      <w:kern w:val="28"/>
      <w:sz w:val="36"/>
      <w:lang w:val="ru-RU" w:eastAsia="ru-RU" w:bidi="ar-SA"/>
    </w:rPr>
  </w:style>
  <w:style w:type="paragraph" w:customStyle="1" w:styleId="Tableheader">
    <w:name w:val="Table_header"/>
    <w:basedOn w:val="a1"/>
    <w:rsid w:val="00815FF7"/>
    <w:pPr>
      <w:jc w:val="both"/>
    </w:pPr>
    <w:rPr>
      <w:b/>
      <w:sz w:val="20"/>
      <w:szCs w:val="24"/>
    </w:rPr>
  </w:style>
  <w:style w:type="paragraph" w:customStyle="1" w:styleId="Tabletext">
    <w:name w:val="Table_text"/>
    <w:basedOn w:val="a1"/>
    <w:rsid w:val="00815FF7"/>
    <w:pPr>
      <w:jc w:val="both"/>
    </w:pPr>
    <w:rPr>
      <w:sz w:val="20"/>
      <w:szCs w:val="24"/>
    </w:rPr>
  </w:style>
  <w:style w:type="paragraph" w:customStyle="1" w:styleId="ListBul">
    <w:name w:val="ListBul"/>
    <w:basedOn w:val="a1"/>
    <w:rsid w:val="00815FF7"/>
    <w:pPr>
      <w:numPr>
        <w:numId w:val="18"/>
      </w:numPr>
      <w:tabs>
        <w:tab w:val="clear" w:pos="360"/>
        <w:tab w:val="left" w:pos="284"/>
      </w:tabs>
      <w:jc w:val="both"/>
    </w:pPr>
    <w:rPr>
      <w:sz w:val="22"/>
      <w:szCs w:val="24"/>
    </w:rPr>
  </w:style>
  <w:style w:type="character" w:customStyle="1" w:styleId="29">
    <w:name w:val="Пункт2 Знак"/>
    <w:link w:val="22"/>
    <w:rsid w:val="00815FF7"/>
    <w:rPr>
      <w:b/>
      <w:sz w:val="28"/>
    </w:rPr>
  </w:style>
  <w:style w:type="paragraph" w:styleId="afffa">
    <w:name w:val="annotation subject"/>
    <w:basedOn w:val="afff6"/>
    <w:next w:val="afff6"/>
    <w:link w:val="afffb"/>
    <w:rsid w:val="00815FF7"/>
    <w:rPr>
      <w:b/>
      <w:bCs/>
    </w:rPr>
  </w:style>
  <w:style w:type="character" w:customStyle="1" w:styleId="afffb">
    <w:name w:val="Тема примечания Знак"/>
    <w:link w:val="afffa"/>
    <w:rsid w:val="00815FF7"/>
    <w:rPr>
      <w:b/>
      <w:bCs/>
    </w:rPr>
  </w:style>
  <w:style w:type="character" w:customStyle="1" w:styleId="62">
    <w:name w:val="Основной текст (6)_"/>
    <w:link w:val="63"/>
    <w:rsid w:val="00815FF7"/>
    <w:rPr>
      <w:sz w:val="24"/>
      <w:szCs w:val="24"/>
      <w:shd w:val="clear" w:color="auto" w:fill="FFFFFF"/>
    </w:rPr>
  </w:style>
  <w:style w:type="character" w:customStyle="1" w:styleId="afffc">
    <w:name w:val="Основной текст_"/>
    <w:link w:val="1b"/>
    <w:rsid w:val="00815FF7"/>
    <w:rPr>
      <w:sz w:val="24"/>
      <w:szCs w:val="24"/>
      <w:shd w:val="clear" w:color="auto" w:fill="FFFFFF"/>
    </w:rPr>
  </w:style>
  <w:style w:type="character" w:customStyle="1" w:styleId="afffd">
    <w:name w:val="Основной текст + Полужирный"/>
    <w:rsid w:val="00815FF7"/>
    <w:rPr>
      <w:b/>
      <w:bCs/>
      <w:sz w:val="24"/>
      <w:szCs w:val="24"/>
      <w:shd w:val="clear" w:color="auto" w:fill="FFFFFF"/>
    </w:rPr>
  </w:style>
  <w:style w:type="paragraph" w:customStyle="1" w:styleId="63">
    <w:name w:val="Основной текст (6)"/>
    <w:basedOn w:val="a1"/>
    <w:link w:val="62"/>
    <w:rsid w:val="00815FF7"/>
    <w:pPr>
      <w:shd w:val="clear" w:color="auto" w:fill="FFFFFF"/>
      <w:spacing w:after="240" w:line="288" w:lineRule="exact"/>
      <w:ind w:hanging="360"/>
      <w:jc w:val="center"/>
    </w:pPr>
    <w:rPr>
      <w:sz w:val="24"/>
      <w:szCs w:val="24"/>
    </w:rPr>
  </w:style>
  <w:style w:type="paragraph" w:customStyle="1" w:styleId="1b">
    <w:name w:val="Основной текст1"/>
    <w:basedOn w:val="a1"/>
    <w:link w:val="afffc"/>
    <w:rsid w:val="00815FF7"/>
    <w:pPr>
      <w:shd w:val="clear" w:color="auto" w:fill="FFFFFF"/>
      <w:spacing w:line="0" w:lineRule="atLeast"/>
      <w:ind w:hanging="440"/>
    </w:pPr>
    <w:rPr>
      <w:sz w:val="24"/>
      <w:szCs w:val="24"/>
    </w:rPr>
  </w:style>
  <w:style w:type="character" w:customStyle="1" w:styleId="27">
    <w:name w:val="Основной текст с отступом 2 Знак"/>
    <w:link w:val="26"/>
    <w:rsid w:val="00815FF7"/>
    <w:rPr>
      <w:sz w:val="24"/>
      <w:szCs w:val="24"/>
    </w:rPr>
  </w:style>
  <w:style w:type="character" w:customStyle="1" w:styleId="aff5">
    <w:name w:val="Основной текст с отступом Знак"/>
    <w:link w:val="aff4"/>
    <w:rsid w:val="00815FF7"/>
    <w:rPr>
      <w:sz w:val="28"/>
      <w:szCs w:val="28"/>
    </w:rPr>
  </w:style>
  <w:style w:type="paragraph" w:customStyle="1" w:styleId="140">
    <w:name w:val="Стиль14"/>
    <w:basedOn w:val="a1"/>
    <w:rsid w:val="00815FF7"/>
    <w:pPr>
      <w:spacing w:line="264" w:lineRule="auto"/>
      <w:ind w:firstLine="720"/>
      <w:jc w:val="both"/>
    </w:pPr>
  </w:style>
  <w:style w:type="paragraph" w:customStyle="1" w:styleId="afffe">
    <w:name w:val="Список маркированный"/>
    <w:basedOn w:val="a1"/>
    <w:next w:val="a1"/>
    <w:link w:val="affff"/>
    <w:autoRedefine/>
    <w:rsid w:val="00815FF7"/>
    <w:pPr>
      <w:jc w:val="both"/>
    </w:pPr>
    <w:rPr>
      <w:szCs w:val="24"/>
    </w:rPr>
  </w:style>
  <w:style w:type="character" w:customStyle="1" w:styleId="affff">
    <w:name w:val="Список маркированный Знак Знак"/>
    <w:link w:val="afffe"/>
    <w:rsid w:val="00815FF7"/>
    <w:rPr>
      <w:sz w:val="28"/>
      <w:szCs w:val="24"/>
    </w:rPr>
  </w:style>
  <w:style w:type="paragraph" w:customStyle="1" w:styleId="311">
    <w:name w:val="Основной текст 31"/>
    <w:basedOn w:val="a1"/>
    <w:rsid w:val="00815FF7"/>
    <w:pPr>
      <w:suppressAutoHyphens/>
      <w:jc w:val="both"/>
    </w:pPr>
    <w:rPr>
      <w:sz w:val="22"/>
      <w:szCs w:val="22"/>
      <w:lang w:eastAsia="ar-SA"/>
    </w:rPr>
  </w:style>
  <w:style w:type="paragraph" w:styleId="affff0">
    <w:name w:val="Plain Text"/>
    <w:basedOn w:val="a1"/>
    <w:link w:val="affff1"/>
    <w:unhideWhenUsed/>
    <w:rsid w:val="00815FF7"/>
    <w:rPr>
      <w:rFonts w:ascii="Calibri" w:eastAsia="Calibri" w:hAnsi="Calibri"/>
      <w:sz w:val="22"/>
      <w:szCs w:val="21"/>
      <w:lang w:val="x-none" w:eastAsia="en-US"/>
    </w:rPr>
  </w:style>
  <w:style w:type="character" w:customStyle="1" w:styleId="affff1">
    <w:name w:val="Текст Знак"/>
    <w:link w:val="affff0"/>
    <w:rsid w:val="00815FF7"/>
    <w:rPr>
      <w:rFonts w:ascii="Calibri" w:eastAsia="Calibri" w:hAnsi="Calibri"/>
      <w:sz w:val="22"/>
      <w:szCs w:val="21"/>
      <w:lang w:val="x-none" w:eastAsia="en-US"/>
    </w:rPr>
  </w:style>
  <w:style w:type="paragraph" w:customStyle="1" w:styleId="s18-">
    <w:name w:val="s18 Список мал -"/>
    <w:basedOn w:val="a1"/>
    <w:rsid w:val="00815FF7"/>
    <w:pPr>
      <w:tabs>
        <w:tab w:val="left" w:pos="851"/>
        <w:tab w:val="num" w:pos="1701"/>
      </w:tabs>
      <w:spacing w:before="60"/>
      <w:ind w:left="1701" w:hanging="567"/>
      <w:jc w:val="both"/>
      <w:outlineLvl w:val="2"/>
    </w:pPr>
    <w:rPr>
      <w:sz w:val="22"/>
      <w:szCs w:val="22"/>
    </w:rPr>
  </w:style>
  <w:style w:type="character" w:styleId="affff2">
    <w:name w:val="Book Title"/>
    <w:uiPriority w:val="33"/>
    <w:qFormat/>
    <w:rsid w:val="00CD7292"/>
    <w:rPr>
      <w:rFonts w:ascii="Cambria" w:eastAsia="Times New Roman" w:hAnsi="Cambria"/>
      <w:b/>
      <w:i/>
      <w:sz w:val="24"/>
      <w:szCs w:val="24"/>
    </w:rPr>
  </w:style>
  <w:style w:type="character" w:customStyle="1" w:styleId="312">
    <w:name w:val="Стиль3 Знак Знак1"/>
    <w:link w:val="35"/>
    <w:locked/>
    <w:rsid w:val="00CD7292"/>
    <w:rPr>
      <w:sz w:val="24"/>
    </w:rPr>
  </w:style>
  <w:style w:type="paragraph" w:customStyle="1" w:styleId="35">
    <w:name w:val="Стиль3 Знак"/>
    <w:basedOn w:val="26"/>
    <w:link w:val="312"/>
    <w:rsid w:val="00CD7292"/>
    <w:pPr>
      <w:widowControl w:val="0"/>
      <w:tabs>
        <w:tab w:val="num" w:pos="227"/>
      </w:tabs>
      <w:suppressAutoHyphens w:val="0"/>
      <w:adjustRightInd w:val="0"/>
      <w:ind w:firstLine="0"/>
    </w:pPr>
    <w:rPr>
      <w:szCs w:val="20"/>
    </w:rPr>
  </w:style>
  <w:style w:type="character" w:customStyle="1" w:styleId="a6">
    <w:name w:val="Верхний колонтитул Знак"/>
    <w:link w:val="a5"/>
    <w:uiPriority w:val="99"/>
    <w:rsid w:val="00611858"/>
    <w:rPr>
      <w:i/>
      <w:iCs/>
    </w:rPr>
  </w:style>
  <w:style w:type="character" w:customStyle="1" w:styleId="Arial">
    <w:name w:val="Стиль (латиница) Arial"/>
    <w:rsid w:val="00FD5310"/>
    <w:rPr>
      <w:rFonts w:ascii="Arial" w:hAnsi="Arial"/>
      <w:sz w:val="24"/>
      <w:szCs w:val="24"/>
    </w:rPr>
  </w:style>
  <w:style w:type="paragraph" w:customStyle="1" w:styleId="211">
    <w:name w:val="Список 21"/>
    <w:basedOn w:val="a1"/>
    <w:rsid w:val="00FD5310"/>
    <w:pPr>
      <w:widowControl w:val="0"/>
      <w:snapToGrid w:val="0"/>
      <w:spacing w:line="300" w:lineRule="auto"/>
      <w:ind w:left="720" w:hanging="360"/>
      <w:jc w:val="both"/>
    </w:pPr>
    <w:rPr>
      <w:sz w:val="22"/>
      <w:szCs w:val="20"/>
    </w:rPr>
  </w:style>
  <w:style w:type="paragraph" w:customStyle="1" w:styleId="1c">
    <w:name w:val="Обычный1"/>
    <w:rsid w:val="00FD5310"/>
    <w:pPr>
      <w:widowControl w:val="0"/>
      <w:snapToGrid w:val="0"/>
      <w:spacing w:line="300" w:lineRule="auto"/>
      <w:ind w:left="960" w:firstLine="720"/>
      <w:jc w:val="both"/>
    </w:pPr>
    <w:rPr>
      <w:sz w:val="22"/>
    </w:rPr>
  </w:style>
  <w:style w:type="paragraph" w:customStyle="1" w:styleId="111">
    <w:name w:val="Обычный11"/>
    <w:rsid w:val="00FD5310"/>
    <w:pPr>
      <w:spacing w:before="100" w:after="100"/>
    </w:pPr>
    <w:rPr>
      <w:rFonts w:ascii="Arial" w:hAnsi="Arial"/>
    </w:rPr>
  </w:style>
  <w:style w:type="character" w:customStyle="1" w:styleId="36">
    <w:name w:val="Заголовок №3_"/>
    <w:link w:val="37"/>
    <w:rsid w:val="00FD5310"/>
    <w:rPr>
      <w:sz w:val="21"/>
      <w:szCs w:val="21"/>
      <w:shd w:val="clear" w:color="auto" w:fill="FFFFFF"/>
    </w:rPr>
  </w:style>
  <w:style w:type="paragraph" w:customStyle="1" w:styleId="2a">
    <w:name w:val="Основной текст2"/>
    <w:basedOn w:val="a1"/>
    <w:rsid w:val="00FD5310"/>
    <w:pPr>
      <w:shd w:val="clear" w:color="auto" w:fill="FFFFFF"/>
      <w:spacing w:line="0" w:lineRule="atLeast"/>
    </w:pPr>
    <w:rPr>
      <w:sz w:val="22"/>
      <w:szCs w:val="22"/>
      <w:lang w:eastAsia="en-US"/>
    </w:rPr>
  </w:style>
  <w:style w:type="paragraph" w:customStyle="1" w:styleId="37">
    <w:name w:val="Заголовок №3"/>
    <w:basedOn w:val="a1"/>
    <w:link w:val="36"/>
    <w:rsid w:val="00FD5310"/>
    <w:pPr>
      <w:shd w:val="clear" w:color="auto" w:fill="FFFFFF"/>
      <w:spacing w:after="300" w:line="0" w:lineRule="atLeast"/>
      <w:outlineLvl w:val="2"/>
    </w:pPr>
    <w:rPr>
      <w:sz w:val="21"/>
      <w:szCs w:val="21"/>
    </w:rPr>
  </w:style>
  <w:style w:type="character" w:customStyle="1" w:styleId="aff7">
    <w:name w:val="Текст выноски Знак"/>
    <w:link w:val="aff6"/>
    <w:uiPriority w:val="99"/>
    <w:semiHidden/>
    <w:rsid w:val="00FD5310"/>
    <w:rPr>
      <w:rFonts w:ascii="Tahoma" w:hAnsi="Tahoma" w:cs="Tahoma"/>
      <w:sz w:val="16"/>
      <w:szCs w:val="16"/>
    </w:rPr>
  </w:style>
  <w:style w:type="character" w:customStyle="1" w:styleId="2b">
    <w:name w:val="Основной текст (2)_"/>
    <w:link w:val="2c"/>
    <w:rsid w:val="00FD5310"/>
    <w:rPr>
      <w:sz w:val="21"/>
      <w:szCs w:val="21"/>
      <w:shd w:val="clear" w:color="auto" w:fill="FFFFFF"/>
    </w:rPr>
  </w:style>
  <w:style w:type="character" w:customStyle="1" w:styleId="38">
    <w:name w:val="Основной текст (3)_"/>
    <w:link w:val="39"/>
    <w:rsid w:val="00FD5310"/>
    <w:rPr>
      <w:sz w:val="21"/>
      <w:szCs w:val="21"/>
      <w:shd w:val="clear" w:color="auto" w:fill="FFFFFF"/>
    </w:rPr>
  </w:style>
  <w:style w:type="paragraph" w:customStyle="1" w:styleId="2c">
    <w:name w:val="Основной текст (2)"/>
    <w:basedOn w:val="a1"/>
    <w:link w:val="2b"/>
    <w:rsid w:val="00FD5310"/>
    <w:pPr>
      <w:shd w:val="clear" w:color="auto" w:fill="FFFFFF"/>
      <w:spacing w:before="360" w:after="180" w:line="0" w:lineRule="atLeast"/>
      <w:ind w:firstLine="540"/>
      <w:jc w:val="both"/>
    </w:pPr>
    <w:rPr>
      <w:sz w:val="21"/>
      <w:szCs w:val="21"/>
    </w:rPr>
  </w:style>
  <w:style w:type="paragraph" w:customStyle="1" w:styleId="39">
    <w:name w:val="Основной текст (3)"/>
    <w:basedOn w:val="a1"/>
    <w:link w:val="38"/>
    <w:rsid w:val="00FD5310"/>
    <w:pPr>
      <w:shd w:val="clear" w:color="auto" w:fill="FFFFFF"/>
      <w:spacing w:before="360" w:after="360" w:line="403" w:lineRule="exact"/>
      <w:ind w:hanging="380"/>
    </w:pPr>
    <w:rPr>
      <w:sz w:val="21"/>
      <w:szCs w:val="21"/>
    </w:rPr>
  </w:style>
  <w:style w:type="character" w:customStyle="1" w:styleId="15">
    <w:name w:val="Основной текст Знак1"/>
    <w:link w:val="af6"/>
    <w:uiPriority w:val="99"/>
    <w:locked/>
    <w:rsid w:val="00FD5310"/>
    <w:rPr>
      <w:sz w:val="28"/>
      <w:szCs w:val="28"/>
    </w:rPr>
  </w:style>
  <w:style w:type="character" w:customStyle="1" w:styleId="apple-converted-space">
    <w:name w:val="apple-converted-space"/>
    <w:rsid w:val="00FD5310"/>
  </w:style>
  <w:style w:type="character" w:styleId="affff3">
    <w:name w:val="Strong"/>
    <w:uiPriority w:val="22"/>
    <w:qFormat/>
    <w:rsid w:val="00FD5310"/>
    <w:rPr>
      <w:b/>
      <w:bCs/>
    </w:rPr>
  </w:style>
  <w:style w:type="paragraph" w:customStyle="1" w:styleId="ConsPlusNonformat">
    <w:name w:val="ConsPlusNonformat"/>
    <w:uiPriority w:val="99"/>
    <w:rsid w:val="008D4DAB"/>
    <w:pPr>
      <w:widowControl w:val="0"/>
      <w:autoSpaceDE w:val="0"/>
      <w:autoSpaceDN w:val="0"/>
      <w:adjustRightInd w:val="0"/>
    </w:pPr>
    <w:rPr>
      <w:rFonts w:ascii="Courier New" w:hAnsi="Courier New" w:cs="Courier New"/>
    </w:rPr>
  </w:style>
  <w:style w:type="paragraph" w:customStyle="1" w:styleId="ConsPlusCell">
    <w:name w:val="ConsPlusCell"/>
    <w:uiPriority w:val="99"/>
    <w:rsid w:val="008D4DAB"/>
    <w:pPr>
      <w:widowControl w:val="0"/>
      <w:autoSpaceDE w:val="0"/>
      <w:autoSpaceDN w:val="0"/>
      <w:adjustRightInd w:val="0"/>
    </w:pPr>
    <w:rPr>
      <w:rFonts w:ascii="Calibri" w:hAnsi="Calibri" w:cs="Calibr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6151">
      <w:bodyDiv w:val="1"/>
      <w:marLeft w:val="0"/>
      <w:marRight w:val="0"/>
      <w:marTop w:val="0"/>
      <w:marBottom w:val="0"/>
      <w:divBdr>
        <w:top w:val="none" w:sz="0" w:space="0" w:color="auto"/>
        <w:left w:val="none" w:sz="0" w:space="0" w:color="auto"/>
        <w:bottom w:val="none" w:sz="0" w:space="0" w:color="auto"/>
        <w:right w:val="none" w:sz="0" w:space="0" w:color="auto"/>
      </w:divBdr>
    </w:div>
    <w:div w:id="105269991">
      <w:bodyDiv w:val="1"/>
      <w:marLeft w:val="0"/>
      <w:marRight w:val="0"/>
      <w:marTop w:val="0"/>
      <w:marBottom w:val="0"/>
      <w:divBdr>
        <w:top w:val="none" w:sz="0" w:space="0" w:color="auto"/>
        <w:left w:val="none" w:sz="0" w:space="0" w:color="auto"/>
        <w:bottom w:val="none" w:sz="0" w:space="0" w:color="auto"/>
        <w:right w:val="none" w:sz="0" w:space="0" w:color="auto"/>
      </w:divBdr>
    </w:div>
    <w:div w:id="185025365">
      <w:bodyDiv w:val="1"/>
      <w:marLeft w:val="0"/>
      <w:marRight w:val="0"/>
      <w:marTop w:val="0"/>
      <w:marBottom w:val="0"/>
      <w:divBdr>
        <w:top w:val="none" w:sz="0" w:space="0" w:color="auto"/>
        <w:left w:val="none" w:sz="0" w:space="0" w:color="auto"/>
        <w:bottom w:val="none" w:sz="0" w:space="0" w:color="auto"/>
        <w:right w:val="none" w:sz="0" w:space="0" w:color="auto"/>
      </w:divBdr>
    </w:div>
    <w:div w:id="434325058">
      <w:bodyDiv w:val="1"/>
      <w:marLeft w:val="0"/>
      <w:marRight w:val="0"/>
      <w:marTop w:val="0"/>
      <w:marBottom w:val="0"/>
      <w:divBdr>
        <w:top w:val="none" w:sz="0" w:space="0" w:color="auto"/>
        <w:left w:val="none" w:sz="0" w:space="0" w:color="auto"/>
        <w:bottom w:val="none" w:sz="0" w:space="0" w:color="auto"/>
        <w:right w:val="none" w:sz="0" w:space="0" w:color="auto"/>
      </w:divBdr>
    </w:div>
    <w:div w:id="627902330">
      <w:bodyDiv w:val="1"/>
      <w:marLeft w:val="0"/>
      <w:marRight w:val="0"/>
      <w:marTop w:val="0"/>
      <w:marBottom w:val="0"/>
      <w:divBdr>
        <w:top w:val="none" w:sz="0" w:space="0" w:color="auto"/>
        <w:left w:val="none" w:sz="0" w:space="0" w:color="auto"/>
        <w:bottom w:val="none" w:sz="0" w:space="0" w:color="auto"/>
        <w:right w:val="none" w:sz="0" w:space="0" w:color="auto"/>
      </w:divBdr>
    </w:div>
    <w:div w:id="670958085">
      <w:bodyDiv w:val="1"/>
      <w:marLeft w:val="0"/>
      <w:marRight w:val="0"/>
      <w:marTop w:val="0"/>
      <w:marBottom w:val="0"/>
      <w:divBdr>
        <w:top w:val="none" w:sz="0" w:space="0" w:color="auto"/>
        <w:left w:val="none" w:sz="0" w:space="0" w:color="auto"/>
        <w:bottom w:val="none" w:sz="0" w:space="0" w:color="auto"/>
        <w:right w:val="none" w:sz="0" w:space="0" w:color="auto"/>
      </w:divBdr>
    </w:div>
    <w:div w:id="711229371">
      <w:bodyDiv w:val="1"/>
      <w:marLeft w:val="0"/>
      <w:marRight w:val="0"/>
      <w:marTop w:val="0"/>
      <w:marBottom w:val="0"/>
      <w:divBdr>
        <w:top w:val="none" w:sz="0" w:space="0" w:color="auto"/>
        <w:left w:val="none" w:sz="0" w:space="0" w:color="auto"/>
        <w:bottom w:val="none" w:sz="0" w:space="0" w:color="auto"/>
        <w:right w:val="none" w:sz="0" w:space="0" w:color="auto"/>
      </w:divBdr>
    </w:div>
    <w:div w:id="791822117">
      <w:bodyDiv w:val="1"/>
      <w:marLeft w:val="0"/>
      <w:marRight w:val="0"/>
      <w:marTop w:val="0"/>
      <w:marBottom w:val="0"/>
      <w:divBdr>
        <w:top w:val="none" w:sz="0" w:space="0" w:color="auto"/>
        <w:left w:val="none" w:sz="0" w:space="0" w:color="auto"/>
        <w:bottom w:val="none" w:sz="0" w:space="0" w:color="auto"/>
        <w:right w:val="none" w:sz="0" w:space="0" w:color="auto"/>
      </w:divBdr>
    </w:div>
    <w:div w:id="884102145">
      <w:bodyDiv w:val="1"/>
      <w:marLeft w:val="0"/>
      <w:marRight w:val="0"/>
      <w:marTop w:val="0"/>
      <w:marBottom w:val="0"/>
      <w:divBdr>
        <w:top w:val="none" w:sz="0" w:space="0" w:color="auto"/>
        <w:left w:val="none" w:sz="0" w:space="0" w:color="auto"/>
        <w:bottom w:val="none" w:sz="0" w:space="0" w:color="auto"/>
        <w:right w:val="none" w:sz="0" w:space="0" w:color="auto"/>
      </w:divBdr>
    </w:div>
    <w:div w:id="903955004">
      <w:bodyDiv w:val="1"/>
      <w:marLeft w:val="0"/>
      <w:marRight w:val="0"/>
      <w:marTop w:val="0"/>
      <w:marBottom w:val="0"/>
      <w:divBdr>
        <w:top w:val="none" w:sz="0" w:space="0" w:color="auto"/>
        <w:left w:val="none" w:sz="0" w:space="0" w:color="auto"/>
        <w:bottom w:val="none" w:sz="0" w:space="0" w:color="auto"/>
        <w:right w:val="none" w:sz="0" w:space="0" w:color="auto"/>
      </w:divBdr>
    </w:div>
    <w:div w:id="1112700513">
      <w:bodyDiv w:val="1"/>
      <w:marLeft w:val="0"/>
      <w:marRight w:val="0"/>
      <w:marTop w:val="0"/>
      <w:marBottom w:val="0"/>
      <w:divBdr>
        <w:top w:val="none" w:sz="0" w:space="0" w:color="auto"/>
        <w:left w:val="none" w:sz="0" w:space="0" w:color="auto"/>
        <w:bottom w:val="none" w:sz="0" w:space="0" w:color="auto"/>
        <w:right w:val="none" w:sz="0" w:space="0" w:color="auto"/>
      </w:divBdr>
    </w:div>
    <w:div w:id="1126242728">
      <w:bodyDiv w:val="1"/>
      <w:marLeft w:val="0"/>
      <w:marRight w:val="0"/>
      <w:marTop w:val="0"/>
      <w:marBottom w:val="0"/>
      <w:divBdr>
        <w:top w:val="none" w:sz="0" w:space="0" w:color="auto"/>
        <w:left w:val="none" w:sz="0" w:space="0" w:color="auto"/>
        <w:bottom w:val="none" w:sz="0" w:space="0" w:color="auto"/>
        <w:right w:val="none" w:sz="0" w:space="0" w:color="auto"/>
      </w:divBdr>
    </w:div>
    <w:div w:id="1981416642">
      <w:bodyDiv w:val="1"/>
      <w:marLeft w:val="0"/>
      <w:marRight w:val="0"/>
      <w:marTop w:val="0"/>
      <w:marBottom w:val="0"/>
      <w:divBdr>
        <w:top w:val="none" w:sz="0" w:space="0" w:color="auto"/>
        <w:left w:val="none" w:sz="0" w:space="0" w:color="auto"/>
        <w:bottom w:val="none" w:sz="0" w:space="0" w:color="auto"/>
        <w:right w:val="none" w:sz="0" w:space="0" w:color="auto"/>
      </w:divBdr>
    </w:div>
    <w:div w:id="2024897012">
      <w:bodyDiv w:val="1"/>
      <w:marLeft w:val="0"/>
      <w:marRight w:val="0"/>
      <w:marTop w:val="0"/>
      <w:marBottom w:val="0"/>
      <w:divBdr>
        <w:top w:val="none" w:sz="0" w:space="0" w:color="auto"/>
        <w:left w:val="none" w:sz="0" w:space="0" w:color="auto"/>
        <w:bottom w:val="none" w:sz="0" w:space="0" w:color="auto"/>
        <w:right w:val="none" w:sz="0" w:space="0" w:color="auto"/>
      </w:divBdr>
    </w:div>
    <w:div w:id="2080057808">
      <w:bodyDiv w:val="1"/>
      <w:marLeft w:val="0"/>
      <w:marRight w:val="0"/>
      <w:marTop w:val="0"/>
      <w:marBottom w:val="0"/>
      <w:divBdr>
        <w:top w:val="none" w:sz="0" w:space="0" w:color="auto"/>
        <w:left w:val="none" w:sz="0" w:space="0" w:color="auto"/>
        <w:bottom w:val="none" w:sz="0" w:space="0" w:color="auto"/>
        <w:right w:val="none" w:sz="0" w:space="0" w:color="auto"/>
      </w:divBdr>
    </w:div>
    <w:div w:id="2103449220">
      <w:bodyDiv w:val="1"/>
      <w:marLeft w:val="0"/>
      <w:marRight w:val="0"/>
      <w:marTop w:val="0"/>
      <w:marBottom w:val="0"/>
      <w:divBdr>
        <w:top w:val="none" w:sz="0" w:space="0" w:color="auto"/>
        <w:left w:val="none" w:sz="0" w:space="0" w:color="auto"/>
        <w:bottom w:val="none" w:sz="0" w:space="0" w:color="auto"/>
        <w:right w:val="none" w:sz="0" w:space="0" w:color="auto"/>
      </w:divBdr>
    </w:div>
    <w:div w:id="21106641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legostaevVN@yatec.ru" TargetMode="External"/><Relationship Id="rId18" Type="http://schemas.openxmlformats.org/officeDocument/2006/relationships/hyperlink" Target="http://www.b2b-center.ru" TargetMode="External"/><Relationship Id="rId3" Type="http://schemas.openxmlformats.org/officeDocument/2006/relationships/styles" Target="styles.xml"/><Relationship Id="rId21" Type="http://schemas.openxmlformats.org/officeDocument/2006/relationships/hyperlink" Target="http://www.b2b-center.ru" TargetMode="External"/><Relationship Id="rId7" Type="http://schemas.openxmlformats.org/officeDocument/2006/relationships/footnotes" Target="footnotes.xml"/><Relationship Id="rId12" Type="http://schemas.openxmlformats.org/officeDocument/2006/relationships/hyperlink" Target="mailto:tender@yatec.ru" TargetMode="External"/><Relationship Id="rId17" Type="http://schemas.openxmlformats.org/officeDocument/2006/relationships/hyperlink" Target="mailto:tender@yatec.ru" TargetMode="External"/><Relationship Id="rId2" Type="http://schemas.openxmlformats.org/officeDocument/2006/relationships/numbering" Target="numbering.xml"/><Relationship Id="rId16" Type="http://schemas.openxmlformats.org/officeDocument/2006/relationships/hyperlink" Target="mailto:legostaevVN@yatec.ru" TargetMode="External"/><Relationship Id="rId20" Type="http://schemas.openxmlformats.org/officeDocument/2006/relationships/hyperlink" Target="http://www.b2b-center.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legostaevVN@yatec.ru"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www.b2b-center.ru" TargetMode="External"/><Relationship Id="rId23" Type="http://schemas.openxmlformats.org/officeDocument/2006/relationships/fontTable" Target="fontTable.xml"/><Relationship Id="rId10" Type="http://schemas.openxmlformats.org/officeDocument/2006/relationships/hyperlink" Target="http://www.zakupki.gov.ru" TargetMode="External"/><Relationship Id="rId19" Type="http://schemas.openxmlformats.org/officeDocument/2006/relationships/hyperlink" Target="http://www.zakupki.gov.ru" TargetMode="External"/><Relationship Id="rId4" Type="http://schemas.microsoft.com/office/2007/relationships/stylesWithEffects" Target="stylesWithEffects.xml"/><Relationship Id="rId9" Type="http://schemas.openxmlformats.org/officeDocument/2006/relationships/hyperlink" Target="http://www.b2b-center.ru" TargetMode="External"/><Relationship Id="rId14" Type="http://schemas.openxmlformats.org/officeDocument/2006/relationships/hyperlink" Target="mailto:tender@yatec.ru" TargetMode="External"/><Relationship Id="rId22"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68B329-5D1C-4F70-9206-1351D9F223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18</Pages>
  <Words>8175</Words>
  <Characters>46599</Characters>
  <Application>Microsoft Office Word</Application>
  <DocSecurity>0</DocSecurity>
  <Lines>388</Lines>
  <Paragraphs>109</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Manager>ОАО РАО "ЕЭС России"</Manager>
  <Company>ЗАО "Энергосервис - конкурентные закупки"</Company>
  <LinksUpToDate>false</LinksUpToDate>
  <CharactersWithSpaces>54665</CharactersWithSpaces>
  <SharedDoc>false</SharedDoc>
  <HLinks>
    <vt:vector size="48" baseType="variant">
      <vt:variant>
        <vt:i4>1572958</vt:i4>
      </vt:variant>
      <vt:variant>
        <vt:i4>24</vt:i4>
      </vt:variant>
      <vt:variant>
        <vt:i4>0</vt:i4>
      </vt:variant>
      <vt:variant>
        <vt:i4>5</vt:i4>
      </vt:variant>
      <vt:variant>
        <vt:lpwstr>http://www.b2b-center.ru/</vt:lpwstr>
      </vt:variant>
      <vt:variant>
        <vt:lpwstr/>
      </vt:variant>
      <vt:variant>
        <vt:i4>1572958</vt:i4>
      </vt:variant>
      <vt:variant>
        <vt:i4>21</vt:i4>
      </vt:variant>
      <vt:variant>
        <vt:i4>0</vt:i4>
      </vt:variant>
      <vt:variant>
        <vt:i4>5</vt:i4>
      </vt:variant>
      <vt:variant>
        <vt:lpwstr>http://www.b2b-center.ru/</vt:lpwstr>
      </vt:variant>
      <vt:variant>
        <vt:lpwstr/>
      </vt:variant>
      <vt:variant>
        <vt:i4>7274549</vt:i4>
      </vt:variant>
      <vt:variant>
        <vt:i4>18</vt:i4>
      </vt:variant>
      <vt:variant>
        <vt:i4>0</vt:i4>
      </vt:variant>
      <vt:variant>
        <vt:i4>5</vt:i4>
      </vt:variant>
      <vt:variant>
        <vt:lpwstr>http://www.zakupki.gov.ru/</vt:lpwstr>
      </vt:variant>
      <vt:variant>
        <vt:lpwstr/>
      </vt:variant>
      <vt:variant>
        <vt:i4>1572879</vt:i4>
      </vt:variant>
      <vt:variant>
        <vt:i4>15</vt:i4>
      </vt:variant>
      <vt:variant>
        <vt:i4>0</vt:i4>
      </vt:variant>
      <vt:variant>
        <vt:i4>5</vt:i4>
      </vt:variant>
      <vt:variant>
        <vt:lpwstr>http://www.yatec.ru/</vt:lpwstr>
      </vt:variant>
      <vt:variant>
        <vt:lpwstr/>
      </vt:variant>
      <vt:variant>
        <vt:i4>1572958</vt:i4>
      </vt:variant>
      <vt:variant>
        <vt:i4>12</vt:i4>
      </vt:variant>
      <vt:variant>
        <vt:i4>0</vt:i4>
      </vt:variant>
      <vt:variant>
        <vt:i4>5</vt:i4>
      </vt:variant>
      <vt:variant>
        <vt:lpwstr>http://www.b2b-center.ru/</vt:lpwstr>
      </vt:variant>
      <vt:variant>
        <vt:lpwstr/>
      </vt:variant>
      <vt:variant>
        <vt:i4>1572958</vt:i4>
      </vt:variant>
      <vt:variant>
        <vt:i4>6</vt:i4>
      </vt:variant>
      <vt:variant>
        <vt:i4>0</vt:i4>
      </vt:variant>
      <vt:variant>
        <vt:i4>5</vt:i4>
      </vt:variant>
      <vt:variant>
        <vt:lpwstr>http://www.b2b-center.ru/</vt:lpwstr>
      </vt:variant>
      <vt:variant>
        <vt:lpwstr/>
      </vt:variant>
      <vt:variant>
        <vt:i4>7274549</vt:i4>
      </vt:variant>
      <vt:variant>
        <vt:i4>3</vt:i4>
      </vt:variant>
      <vt:variant>
        <vt:i4>0</vt:i4>
      </vt:variant>
      <vt:variant>
        <vt:i4>5</vt:i4>
      </vt:variant>
      <vt:variant>
        <vt:lpwstr>http://www.zakupki.gov.ru/</vt:lpwstr>
      </vt:variant>
      <vt:variant>
        <vt:lpwstr/>
      </vt:variant>
      <vt:variant>
        <vt:i4>1572958</vt:i4>
      </vt:variant>
      <vt:variant>
        <vt:i4>0</vt:i4>
      </vt:variant>
      <vt:variant>
        <vt:i4>0</vt:i4>
      </vt:variant>
      <vt:variant>
        <vt:i4>5</vt:i4>
      </vt:variant>
      <vt:variant>
        <vt:lpwstr>http://www.b2b-center.ru/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Дашков С.Б.</dc:creator>
  <cp:lastModifiedBy>Степанов Алексей Владимирович</cp:lastModifiedBy>
  <cp:revision>4</cp:revision>
  <cp:lastPrinted>2012-12-14T05:14:00Z</cp:lastPrinted>
  <dcterms:created xsi:type="dcterms:W3CDTF">2014-04-04T08:11:00Z</dcterms:created>
  <dcterms:modified xsi:type="dcterms:W3CDTF">2014-04-04T08:22:00Z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